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D4" w:rsidRPr="00365321" w:rsidRDefault="00BA78D4" w:rsidP="00BA78D4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BA78D4" w:rsidRPr="00365321" w:rsidRDefault="00BA78D4" w:rsidP="00BA78D4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BA78D4" w:rsidRPr="00365321" w:rsidRDefault="00BA78D4" w:rsidP="00BA78D4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BA78D4" w:rsidRPr="00365321" w:rsidRDefault="00BA78D4" w:rsidP="00BA78D4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BA78D4" w:rsidRPr="00365321" w:rsidRDefault="00BA78D4" w:rsidP="00BA78D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BA78D4" w:rsidRPr="00664516" w:rsidRDefault="00BA78D4" w:rsidP="00BA78D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BA78D4" w:rsidRPr="00664516" w:rsidRDefault="00BA78D4" w:rsidP="00BA78D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BA78D4" w:rsidRPr="00664516" w:rsidRDefault="00BA78D4" w:rsidP="00BA78D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BA78D4" w:rsidRPr="00664516" w:rsidRDefault="00BA78D4" w:rsidP="00BA78D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5DA0FE9" wp14:editId="29A13F21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8D4" w:rsidRPr="00664516" w:rsidRDefault="00BA78D4" w:rsidP="00BA78D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BA78D4" w:rsidRPr="00664516" w:rsidRDefault="00BA78D4" w:rsidP="00BA78D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BA78D4" w:rsidRPr="00664516" w:rsidRDefault="00BA78D4" w:rsidP="00BA78D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BA78D4" w:rsidRPr="00664516" w:rsidRDefault="00BA78D4" w:rsidP="00BA78D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BA78D4" w:rsidRPr="00C96620" w:rsidRDefault="00BA78D4" w:rsidP="00BA78D4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BA78D4" w:rsidRPr="00637460" w:rsidRDefault="00BA78D4" w:rsidP="00BA78D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BA78D4" w:rsidRPr="00637460" w:rsidRDefault="00BA78D4" w:rsidP="00BA78D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Б1.В.ДВ.01.02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Теория экономического анализа»</w:t>
      </w: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E75961" w:rsidRPr="00637460" w:rsidRDefault="00BA78D4" w:rsidP="00E75961">
      <w:pPr>
        <w:widowControl/>
        <w:snapToGrid/>
        <w:spacing w:before="0" w:after="0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E75961" w:rsidRPr="00637460" w:rsidRDefault="00E75961" w:rsidP="00E7596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r w:rsidRPr="00637460">
        <w:rPr>
          <w:color w:val="000000" w:themeColor="text1"/>
          <w:sz w:val="20"/>
        </w:rPr>
        <w:t>Полякова Н.В., к.э.н.</w:t>
      </w: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rStyle w:val="ab"/>
          <w:b/>
          <w:color w:val="000000" w:themeColor="text1"/>
        </w:rPr>
      </w:pPr>
      <w:r w:rsidRPr="00637460">
        <w:rPr>
          <w:color w:val="000000" w:themeColor="text1"/>
          <w:sz w:val="20"/>
        </w:rPr>
        <w:t>Москва 202</w:t>
      </w:r>
      <w:r w:rsidR="00BA78D4">
        <w:rPr>
          <w:color w:val="000000" w:themeColor="text1"/>
          <w:sz w:val="20"/>
        </w:rPr>
        <w:t>3</w:t>
      </w:r>
      <w:bookmarkStart w:id="0" w:name="_GoBack"/>
      <w:bookmarkEnd w:id="0"/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>1. Цели и задачи дисциплины</w:t>
      </w:r>
    </w:p>
    <w:p w:rsidR="00E75961" w:rsidRPr="00637460" w:rsidRDefault="00E75961" w:rsidP="00E7596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b/>
          <w:bCs/>
          <w:i/>
          <w:color w:val="000000" w:themeColor="text1"/>
        </w:rPr>
        <w:t xml:space="preserve">Цель </w:t>
      </w:r>
      <w:r w:rsidRPr="00637460">
        <w:rPr>
          <w:rFonts w:ascii="Times New Roman" w:hAnsi="Times New Roman"/>
          <w:b/>
          <w:i/>
          <w:color w:val="000000" w:themeColor="text1"/>
        </w:rPr>
        <w:t>дисциплины</w:t>
      </w:r>
      <w:r w:rsidRPr="00637460">
        <w:rPr>
          <w:rFonts w:ascii="Times New Roman" w:hAnsi="Times New Roman"/>
          <w:color w:val="000000" w:themeColor="text1"/>
        </w:rPr>
        <w:t xml:space="preserve"> - усвоение обучающимися совокупности знаний о методологии экономического анализа, овладение методами и приемами анализа  финансово-хозяйственной деятельности организаций, получение представления о взаимосвязи экономического анализа с другими экономическими науками. </w:t>
      </w:r>
    </w:p>
    <w:p w:rsidR="00E75961" w:rsidRPr="00637460" w:rsidRDefault="00E75961" w:rsidP="00E75961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Cs/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Задачи дисциплины - </w:t>
      </w:r>
      <w:r w:rsidRPr="00637460">
        <w:rPr>
          <w:color w:val="000000" w:themeColor="text1"/>
          <w:sz w:val="20"/>
        </w:rPr>
        <w:t>обучение и освоение знаний  в области формирования методологического аппарата для ведения анализа финансовой отчетности:</w:t>
      </w:r>
    </w:p>
    <w:p w:rsidR="00E75961" w:rsidRPr="00637460" w:rsidRDefault="00E75961" w:rsidP="00E75961">
      <w:pPr>
        <w:pStyle w:val="afffc"/>
        <w:numPr>
          <w:ilvl w:val="0"/>
          <w:numId w:val="20"/>
        </w:numPr>
        <w:tabs>
          <w:tab w:val="clear" w:pos="143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изучение истории возникновения и развития экономического анализа как науки в России и за рубежом;</w:t>
      </w:r>
    </w:p>
    <w:p w:rsidR="00E75961" w:rsidRPr="00637460" w:rsidRDefault="00E75961" w:rsidP="00E75961">
      <w:pPr>
        <w:pStyle w:val="afffc"/>
        <w:numPr>
          <w:ilvl w:val="0"/>
          <w:numId w:val="20"/>
        </w:numPr>
        <w:tabs>
          <w:tab w:val="clear" w:pos="1434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формирование знаний о задачах и принципах экономического анализа;</w:t>
      </w:r>
    </w:p>
    <w:p w:rsidR="00E75961" w:rsidRPr="00637460" w:rsidRDefault="00E75961" w:rsidP="00E75961">
      <w:pPr>
        <w:widowControl/>
        <w:numPr>
          <w:ilvl w:val="0"/>
          <w:numId w:val="21"/>
        </w:numPr>
        <w:shd w:val="clear" w:color="auto" w:fill="FFFFFF"/>
        <w:tabs>
          <w:tab w:val="clear" w:pos="725"/>
          <w:tab w:val="left" w:pos="-567"/>
          <w:tab w:val="left" w:pos="-426"/>
          <w:tab w:val="left" w:pos="0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изучение совокупности методов, способов и приемов экономического анализа производственной, инвестиционной и финансовой деятельности;</w:t>
      </w:r>
    </w:p>
    <w:p w:rsidR="00E75961" w:rsidRPr="00637460" w:rsidRDefault="00E75961" w:rsidP="00E75961">
      <w:pPr>
        <w:widowControl/>
        <w:numPr>
          <w:ilvl w:val="0"/>
          <w:numId w:val="21"/>
        </w:numPr>
        <w:shd w:val="clear" w:color="auto" w:fill="FFFFFF"/>
        <w:tabs>
          <w:tab w:val="clear" w:pos="725"/>
          <w:tab w:val="left" w:pos="-567"/>
          <w:tab w:val="left" w:pos="-426"/>
          <w:tab w:val="left" w:pos="90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определение и выявление основных факторов, влияющих на деятельность организации;</w:t>
      </w:r>
    </w:p>
    <w:p w:rsidR="00E75961" w:rsidRPr="00637460" w:rsidRDefault="00E75961" w:rsidP="00E75961">
      <w:pPr>
        <w:widowControl/>
        <w:numPr>
          <w:ilvl w:val="0"/>
          <w:numId w:val="21"/>
        </w:numPr>
        <w:shd w:val="clear" w:color="auto" w:fill="FFFFFF"/>
        <w:tabs>
          <w:tab w:val="clear" w:pos="725"/>
          <w:tab w:val="left" w:pos="-567"/>
          <w:tab w:val="left" w:pos="-426"/>
          <w:tab w:val="left" w:pos="90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изучение состава и методов оценки ключевых показателей и индикаторов финансовой, хозяйственной и инвестиционной деятельности;</w:t>
      </w:r>
    </w:p>
    <w:p w:rsidR="00E75961" w:rsidRPr="00637460" w:rsidRDefault="00E75961" w:rsidP="00E75961">
      <w:pPr>
        <w:widowControl/>
        <w:numPr>
          <w:ilvl w:val="0"/>
          <w:numId w:val="21"/>
        </w:numPr>
        <w:shd w:val="clear" w:color="auto" w:fill="FFFFFF"/>
        <w:tabs>
          <w:tab w:val="clear" w:pos="725"/>
          <w:tab w:val="left" w:pos="-567"/>
          <w:tab w:val="left" w:pos="-426"/>
          <w:tab w:val="left" w:pos="90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освоение нормативно-правовой и информационной базы экономического анализа; </w:t>
      </w:r>
    </w:p>
    <w:p w:rsidR="00E75961" w:rsidRPr="00637460" w:rsidRDefault="00E75961" w:rsidP="00E75961">
      <w:pPr>
        <w:widowControl/>
        <w:numPr>
          <w:ilvl w:val="0"/>
          <w:numId w:val="21"/>
        </w:numPr>
        <w:shd w:val="clear" w:color="auto" w:fill="FFFFFF"/>
        <w:tabs>
          <w:tab w:val="clear" w:pos="725"/>
          <w:tab w:val="left" w:pos="-567"/>
          <w:tab w:val="left" w:pos="-426"/>
          <w:tab w:val="left" w:pos="90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color w:val="000000" w:themeColor="text1"/>
          <w:sz w:val="20"/>
          <w:lang w:eastAsia="en-US"/>
        </w:rPr>
      </w:pPr>
      <w:r w:rsidRPr="00637460">
        <w:rPr>
          <w:color w:val="000000" w:themeColor="text1"/>
          <w:sz w:val="20"/>
        </w:rPr>
        <w:t>приобретение навыков практического применения методов оценки и анализа финансово-хозяйственной деятельности предприятий различных форм собственности и отраслевой принадлежности, организаций, ведомств;</w:t>
      </w:r>
    </w:p>
    <w:p w:rsidR="00E75961" w:rsidRPr="00637460" w:rsidRDefault="00E75961" w:rsidP="00E75961">
      <w:pPr>
        <w:pStyle w:val="afffc"/>
        <w:numPr>
          <w:ilvl w:val="0"/>
          <w:numId w:val="21"/>
        </w:numPr>
        <w:tabs>
          <w:tab w:val="clear" w:pos="725"/>
          <w:tab w:val="left" w:pos="851"/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lang w:eastAsia="en-US"/>
        </w:rPr>
      </w:pPr>
      <w:r w:rsidRPr="00637460">
        <w:rPr>
          <w:rFonts w:ascii="Times New Roman" w:hAnsi="Times New Roman"/>
          <w:color w:val="000000" w:themeColor="text1"/>
        </w:rPr>
        <w:t>получение представления о роли экономического анализа в разработке управленческих решений</w:t>
      </w:r>
      <w:r w:rsidRPr="00637460">
        <w:rPr>
          <w:rFonts w:ascii="Times New Roman" w:hAnsi="Times New Roman"/>
          <w:color w:val="000000" w:themeColor="text1"/>
          <w:lang w:eastAsia="en-US"/>
        </w:rPr>
        <w:tab/>
        <w:t>,  направленных на выявление резервов улучшения финансового положения организации, функционирующей в рыночной среде.</w:t>
      </w:r>
    </w:p>
    <w:p w:rsidR="00E75961" w:rsidRPr="00637460" w:rsidRDefault="00E75961" w:rsidP="00E75961">
      <w:pPr>
        <w:pStyle w:val="10"/>
        <w:tabs>
          <w:tab w:val="right" w:leader="dot" w:pos="9600"/>
        </w:tabs>
        <w:ind w:firstLine="709"/>
        <w:contextualSpacing/>
        <w:rPr>
          <w:rFonts w:ascii="Times New Roman" w:hAnsi="Times New Roman"/>
          <w:b/>
          <w:color w:val="000000" w:themeColor="text1"/>
        </w:rPr>
      </w:pPr>
    </w:p>
    <w:p w:rsidR="00E75961" w:rsidRPr="00637460" w:rsidRDefault="00E75961" w:rsidP="00E75961">
      <w:pPr>
        <w:pStyle w:val="10"/>
        <w:tabs>
          <w:tab w:val="right" w:leader="dot" w:pos="9600"/>
        </w:tabs>
        <w:ind w:firstLine="709"/>
        <w:contextualSpacing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2. Место дисциплины в структуре ОП</w:t>
      </w:r>
    </w:p>
    <w:p w:rsidR="00E75961" w:rsidRPr="00637460" w:rsidRDefault="00E75961" w:rsidP="00E75961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Дисциплина «Теория экономического анализа» относится к дисциплинам по выбору</w:t>
      </w:r>
      <w:r w:rsidRPr="00637460">
        <w:rPr>
          <w:rFonts w:ascii="Times New Roman" w:hAnsi="Times New Roman"/>
          <w:bCs/>
          <w:color w:val="000000" w:themeColor="text1"/>
        </w:rPr>
        <w:t xml:space="preserve">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 Блока 1. </w:t>
      </w:r>
    </w:p>
    <w:p w:rsidR="00E75961" w:rsidRPr="00637460" w:rsidRDefault="00E75961" w:rsidP="00E7596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E75961" w:rsidRPr="00637460" w:rsidRDefault="00E75961" w:rsidP="00E7596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E75961" w:rsidRPr="00637460" w:rsidRDefault="00E75961" w:rsidP="00E75961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</w:t>
      </w:r>
    </w:p>
    <w:p w:rsidR="00E75961" w:rsidRPr="00637460" w:rsidRDefault="00E75961" w:rsidP="00E75961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профессиональные компетенции</w:t>
      </w:r>
    </w:p>
    <w:p w:rsidR="00E75961" w:rsidRPr="00637460" w:rsidRDefault="00E75961" w:rsidP="00E75961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</w:r>
    </w:p>
    <w:p w:rsidR="00E75961" w:rsidRPr="00637460" w:rsidRDefault="00E75961" w:rsidP="00E75961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ПК-3. Способен выполнять профессиональные обязанности по осуществлению текущей деятельности финансово-кредитных институтов и организаций различных отраслей экономики, разрабатывать направления повышения ее эффективности.</w:t>
      </w:r>
    </w:p>
    <w:p w:rsidR="00E75961" w:rsidRPr="00637460" w:rsidRDefault="00E75961" w:rsidP="00E75961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b/>
          <w:i/>
          <w:color w:val="000000" w:themeColor="text1"/>
          <w:sz w:val="20"/>
        </w:rPr>
      </w:pPr>
    </w:p>
    <w:p w:rsidR="00E75961" w:rsidRPr="00637460" w:rsidRDefault="00E75961" w:rsidP="00E75961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E75961" w:rsidRPr="00637460" w:rsidRDefault="00E75961" w:rsidP="00E75961">
      <w:pPr>
        <w:pStyle w:val="aff8"/>
        <w:tabs>
          <w:tab w:val="left" w:pos="900"/>
        </w:tabs>
        <w:suppressAutoHyphens/>
        <w:spacing w:before="0" w:after="0"/>
        <w:ind w:left="0"/>
        <w:jc w:val="both"/>
        <w:rPr>
          <w:color w:val="000000" w:themeColor="text1"/>
          <w:sz w:val="20"/>
        </w:rPr>
      </w:pPr>
    </w:p>
    <w:tbl>
      <w:tblPr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9"/>
        <w:gridCol w:w="2440"/>
        <w:gridCol w:w="5984"/>
      </w:tblGrid>
      <w:tr w:rsidR="00E75961" w:rsidRPr="00637460" w:rsidTr="004A57FA">
        <w:tc>
          <w:tcPr>
            <w:tcW w:w="1779" w:type="dxa"/>
          </w:tcPr>
          <w:p w:rsidR="00E75961" w:rsidRPr="00637460" w:rsidRDefault="00E75961" w:rsidP="00E75961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Наименование </w:t>
            </w:r>
            <w:r w:rsidRPr="00637460"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2440" w:type="dxa"/>
          </w:tcPr>
          <w:p w:rsidR="00E75961" w:rsidRPr="00637460" w:rsidRDefault="00E75961" w:rsidP="00E75961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5984" w:type="dxa"/>
          </w:tcPr>
          <w:p w:rsidR="00E75961" w:rsidRPr="00637460" w:rsidRDefault="00E75961" w:rsidP="00E75961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637460"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E75961" w:rsidRPr="00637460" w:rsidTr="004A57FA">
        <w:trPr>
          <w:trHeight w:val="4001"/>
        </w:trPr>
        <w:tc>
          <w:tcPr>
            <w:tcW w:w="1779" w:type="dxa"/>
            <w:vMerge w:val="restart"/>
          </w:tcPr>
          <w:p w:rsidR="00E75961" w:rsidRPr="00637460" w:rsidRDefault="00E75961" w:rsidP="00E75961">
            <w:pPr>
              <w:tabs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</w:t>
            </w:r>
            <w:r w:rsidRPr="00637460">
              <w:rPr>
                <w:color w:val="000000" w:themeColor="text1"/>
                <w:sz w:val="20"/>
              </w:rPr>
              <w:lastRenderedPageBreak/>
              <w:t>инвестиционных решений</w:t>
            </w:r>
          </w:p>
        </w:tc>
        <w:tc>
          <w:tcPr>
            <w:tcW w:w="2440" w:type="dxa"/>
            <w:vMerge w:val="restart"/>
          </w:tcPr>
          <w:p w:rsidR="00E75961" w:rsidRPr="00637460" w:rsidRDefault="00E75961" w:rsidP="00E75961">
            <w:pPr>
              <w:pStyle w:val="aff8"/>
              <w:tabs>
                <w:tab w:val="left" w:pos="900"/>
              </w:tabs>
              <w:suppressAutoHyphens/>
              <w:spacing w:before="0" w:after="0"/>
              <w:ind w:left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ПК-2.2. Анализирует финансовую, бухгалтерскую и статистическую отчетность, применяет нормативно-правовую базу, регламентирующую порядок расчета финансово-экономических показателей</w:t>
            </w:r>
          </w:p>
          <w:p w:rsidR="00E75961" w:rsidRPr="00637460" w:rsidRDefault="00E75961" w:rsidP="00E75961">
            <w:pPr>
              <w:pStyle w:val="aff8"/>
              <w:tabs>
                <w:tab w:val="left" w:pos="900"/>
              </w:tabs>
              <w:suppressAutoHyphens/>
              <w:spacing w:before="0" w:after="0"/>
              <w:ind w:left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ПК-2.3.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финансового и </w:t>
            </w:r>
            <w:r w:rsidRPr="00637460">
              <w:rPr>
                <w:color w:val="000000" w:themeColor="text1"/>
                <w:sz w:val="20"/>
              </w:rPr>
              <w:lastRenderedPageBreak/>
              <w:t>производственного потенциала экономических субъектов</w:t>
            </w:r>
          </w:p>
          <w:p w:rsidR="00E75961" w:rsidRPr="00637460" w:rsidRDefault="00E75961" w:rsidP="00E75961">
            <w:pPr>
              <w:pStyle w:val="aff8"/>
              <w:tabs>
                <w:tab w:val="left" w:pos="900"/>
              </w:tabs>
              <w:suppressAutoHyphens/>
              <w:spacing w:before="0" w:after="0"/>
              <w:ind w:left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ПК-2.4. Рассчитывает и интерпретирует показатели деятельности </w:t>
            </w:r>
            <w:proofErr w:type="spellStart"/>
            <w:r w:rsidRPr="00637460">
              <w:rPr>
                <w:color w:val="000000" w:themeColor="text1"/>
                <w:sz w:val="20"/>
              </w:rPr>
              <w:t>кономических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субъектов</w:t>
            </w:r>
          </w:p>
          <w:p w:rsidR="00E75961" w:rsidRPr="00637460" w:rsidRDefault="00E75961" w:rsidP="00E75961">
            <w:pPr>
              <w:tabs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ПК-2.5. Использует результаты анализа при составлении финансовых планов и принятий экономических,</w:t>
            </w:r>
            <w:r w:rsidRPr="00637460">
              <w:rPr>
                <w:b/>
                <w:color w:val="000000" w:themeColor="text1"/>
                <w:sz w:val="20"/>
              </w:rPr>
              <w:t xml:space="preserve"> </w:t>
            </w:r>
            <w:r w:rsidRPr="00637460">
              <w:rPr>
                <w:color w:val="000000" w:themeColor="text1"/>
                <w:sz w:val="20"/>
              </w:rPr>
              <w:t>финансовых и инвестиционных решений</w:t>
            </w:r>
          </w:p>
        </w:tc>
        <w:tc>
          <w:tcPr>
            <w:tcW w:w="5984" w:type="dxa"/>
          </w:tcPr>
          <w:p w:rsidR="00E75961" w:rsidRPr="00637460" w:rsidRDefault="00E75961" w:rsidP="00E75961">
            <w:pPr>
              <w:pStyle w:val="afffc"/>
              <w:tabs>
                <w:tab w:val="left" w:pos="348"/>
              </w:tabs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</w:rPr>
            </w:pPr>
            <w:r w:rsidRPr="00637460">
              <w:rPr>
                <w:rFonts w:ascii="Times New Roman" w:hAnsi="Times New Roman"/>
                <w:b/>
                <w:color w:val="000000" w:themeColor="text1"/>
              </w:rPr>
              <w:lastRenderedPageBreak/>
              <w:t>Знать</w:t>
            </w:r>
          </w:p>
          <w:p w:rsidR="00E75961" w:rsidRPr="00637460" w:rsidRDefault="00E75961" w:rsidP="00E75961">
            <w:pPr>
              <w:pStyle w:val="afffc"/>
              <w:numPr>
                <w:ilvl w:val="0"/>
                <w:numId w:val="14"/>
              </w:numPr>
              <w:tabs>
                <w:tab w:val="left" w:pos="34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информационные источники, используемые в анализе финансово-экономических показателей деятельности экономических субъектов;</w:t>
            </w:r>
          </w:p>
          <w:p w:rsidR="00E75961" w:rsidRPr="00637460" w:rsidRDefault="00E75961" w:rsidP="00E75961">
            <w:pPr>
              <w:pStyle w:val="afffc"/>
              <w:numPr>
                <w:ilvl w:val="0"/>
                <w:numId w:val="14"/>
              </w:numPr>
              <w:tabs>
                <w:tab w:val="left" w:pos="34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теоретические принципы, методологические основания, состав и назначение инструментальных средств экономического анализа;</w:t>
            </w:r>
          </w:p>
          <w:p w:rsidR="00E75961" w:rsidRPr="00637460" w:rsidRDefault="00E75961" w:rsidP="00E75961">
            <w:pPr>
              <w:pStyle w:val="afffc"/>
              <w:numPr>
                <w:ilvl w:val="0"/>
                <w:numId w:val="14"/>
              </w:numPr>
              <w:tabs>
                <w:tab w:val="left" w:pos="34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типовые методики, применяемые для анализа показателей финансово-хозяйственной деятельности экономических субъектов;</w:t>
            </w:r>
          </w:p>
          <w:p w:rsidR="00E75961" w:rsidRPr="00637460" w:rsidRDefault="00E75961" w:rsidP="00E75961">
            <w:pPr>
              <w:pStyle w:val="afffc"/>
              <w:numPr>
                <w:ilvl w:val="0"/>
                <w:numId w:val="14"/>
              </w:numPr>
              <w:tabs>
                <w:tab w:val="left" w:pos="34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алгоритм проведения расчета финансово-экономических показателей; </w:t>
            </w:r>
          </w:p>
          <w:p w:rsidR="00E75961" w:rsidRPr="00637460" w:rsidRDefault="00E75961" w:rsidP="00E75961">
            <w:pPr>
              <w:pStyle w:val="afffc"/>
              <w:numPr>
                <w:ilvl w:val="0"/>
                <w:numId w:val="14"/>
              </w:numPr>
              <w:tabs>
                <w:tab w:val="left" w:pos="34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способы и техники анализа внешней и внутренней среды ведения бизнеса, оценки  эффективности формирования и использования финансового и производственного потенциала экономических субъектов;</w:t>
            </w:r>
          </w:p>
          <w:p w:rsidR="00E75961" w:rsidRPr="00637460" w:rsidRDefault="00E75961" w:rsidP="00E75961">
            <w:pPr>
              <w:pStyle w:val="afffc"/>
              <w:numPr>
                <w:ilvl w:val="0"/>
                <w:numId w:val="14"/>
              </w:numPr>
              <w:tabs>
                <w:tab w:val="left" w:pos="34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нормативную базу в области финансовой деятельности; </w:t>
            </w:r>
            <w:r w:rsidRPr="00637460">
              <w:rPr>
                <w:rFonts w:ascii="Times New Roman" w:hAnsi="Times New Roman"/>
                <w:i/>
                <w:color w:val="000000" w:themeColor="text1"/>
              </w:rPr>
              <w:t>08.008</w:t>
            </w:r>
          </w:p>
          <w:p w:rsidR="00E75961" w:rsidRPr="00637460" w:rsidRDefault="00E75961" w:rsidP="00E75961">
            <w:pPr>
              <w:pStyle w:val="afffc"/>
              <w:numPr>
                <w:ilvl w:val="0"/>
                <w:numId w:val="14"/>
              </w:numPr>
              <w:tabs>
                <w:tab w:val="left" w:pos="34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основные финансовые отчеты (краткий обзор), взаимосвязи финансовых отчетов;  </w:t>
            </w:r>
            <w:r w:rsidRPr="00637460">
              <w:rPr>
                <w:rFonts w:ascii="Times New Roman" w:hAnsi="Times New Roman"/>
                <w:i/>
                <w:color w:val="000000" w:themeColor="text1"/>
              </w:rPr>
              <w:t>08.016</w:t>
            </w:r>
          </w:p>
        </w:tc>
      </w:tr>
      <w:tr w:rsidR="00E75961" w:rsidRPr="00637460" w:rsidTr="004A57FA">
        <w:trPr>
          <w:trHeight w:val="273"/>
        </w:trPr>
        <w:tc>
          <w:tcPr>
            <w:tcW w:w="1779" w:type="dxa"/>
            <w:vMerge/>
          </w:tcPr>
          <w:p w:rsidR="00E75961" w:rsidRPr="00637460" w:rsidRDefault="00E75961" w:rsidP="00E75961">
            <w:pPr>
              <w:tabs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2440" w:type="dxa"/>
            <w:vMerge/>
          </w:tcPr>
          <w:p w:rsidR="00E75961" w:rsidRPr="00637460" w:rsidRDefault="00E75961" w:rsidP="00E75961">
            <w:pPr>
              <w:pStyle w:val="afffc"/>
              <w:tabs>
                <w:tab w:val="left" w:pos="348"/>
              </w:tabs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5984" w:type="dxa"/>
          </w:tcPr>
          <w:p w:rsidR="00E75961" w:rsidRPr="00637460" w:rsidRDefault="00E75961" w:rsidP="00E75961">
            <w:pPr>
              <w:tabs>
                <w:tab w:val="left" w:pos="348"/>
                <w:tab w:val="left" w:pos="459"/>
              </w:tabs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Уметь </w:t>
            </w:r>
          </w:p>
          <w:p w:rsidR="00E75961" w:rsidRPr="00637460" w:rsidRDefault="00E75961" w:rsidP="00E75961">
            <w:pPr>
              <w:numPr>
                <w:ilvl w:val="0"/>
                <w:numId w:val="15"/>
              </w:numPr>
              <w:tabs>
                <w:tab w:val="left" w:pos="348"/>
                <w:tab w:val="left" w:pos="459"/>
              </w:tabs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интерпретировать результаты анализа финансово-экономических показателей, формулировать выводы и выявлять резервы улучшения деятельности экономических субъектов;</w:t>
            </w:r>
          </w:p>
          <w:p w:rsidR="00E75961" w:rsidRPr="00637460" w:rsidRDefault="00E75961" w:rsidP="00E75961">
            <w:pPr>
              <w:numPr>
                <w:ilvl w:val="0"/>
                <w:numId w:val="15"/>
              </w:numPr>
              <w:tabs>
                <w:tab w:val="left" w:pos="348"/>
                <w:tab w:val="left" w:pos="459"/>
              </w:tabs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разрабатывать экономические, финансовые и инвестиционные решения, направленные на укрепление финансового положения экономических субъектов;</w:t>
            </w:r>
          </w:p>
          <w:p w:rsidR="00E75961" w:rsidRPr="00637460" w:rsidRDefault="00E75961" w:rsidP="00E75961">
            <w:pPr>
              <w:numPr>
                <w:ilvl w:val="0"/>
                <w:numId w:val="15"/>
              </w:numPr>
              <w:tabs>
                <w:tab w:val="left" w:pos="348"/>
                <w:tab w:val="left" w:pos="459"/>
              </w:tabs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получать, интерпретировать и документировать результаты исследований </w:t>
            </w:r>
            <w:r w:rsidRPr="00637460">
              <w:rPr>
                <w:i/>
                <w:color w:val="000000" w:themeColor="text1"/>
                <w:sz w:val="20"/>
              </w:rPr>
              <w:t>08.008</w:t>
            </w:r>
          </w:p>
          <w:p w:rsidR="00E75961" w:rsidRPr="00637460" w:rsidRDefault="00E75961" w:rsidP="00E75961">
            <w:pPr>
              <w:pStyle w:val="afffc"/>
              <w:tabs>
                <w:tab w:val="left" w:pos="348"/>
              </w:tabs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применять практической работе систему показателей, характеризующих финансовое состояние, и методы их определения (анализ ликвидности, деловой активности организации, платежеспособности, анализ и оценка уровня и динамики показателей прибыли)</w:t>
            </w:r>
            <w:r w:rsidRPr="00637460">
              <w:rPr>
                <w:rFonts w:ascii="Times New Roman" w:hAnsi="Times New Roman"/>
                <w:i/>
                <w:color w:val="000000" w:themeColor="text1"/>
              </w:rPr>
              <w:t>;   08.016</w:t>
            </w:r>
          </w:p>
        </w:tc>
      </w:tr>
      <w:tr w:rsidR="00E75961" w:rsidRPr="00637460" w:rsidTr="004A57FA">
        <w:tc>
          <w:tcPr>
            <w:tcW w:w="1779" w:type="dxa"/>
            <w:vMerge/>
          </w:tcPr>
          <w:p w:rsidR="00E75961" w:rsidRPr="00637460" w:rsidRDefault="00E75961" w:rsidP="00E75961">
            <w:pPr>
              <w:tabs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2440" w:type="dxa"/>
            <w:vMerge/>
          </w:tcPr>
          <w:p w:rsidR="00E75961" w:rsidRPr="00637460" w:rsidRDefault="00E75961" w:rsidP="00E75961">
            <w:pPr>
              <w:tabs>
                <w:tab w:val="left" w:pos="348"/>
                <w:tab w:val="left" w:pos="459"/>
              </w:tabs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5984" w:type="dxa"/>
          </w:tcPr>
          <w:p w:rsidR="00E75961" w:rsidRPr="00637460" w:rsidRDefault="00E75961" w:rsidP="00E75961">
            <w:pPr>
              <w:pStyle w:val="afffc"/>
              <w:tabs>
                <w:tab w:val="left" w:pos="348"/>
              </w:tabs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</w:rPr>
            </w:pPr>
            <w:r w:rsidRPr="00637460">
              <w:rPr>
                <w:rFonts w:ascii="Times New Roman" w:hAnsi="Times New Roman"/>
                <w:b/>
                <w:color w:val="000000" w:themeColor="text1"/>
              </w:rPr>
              <w:t xml:space="preserve">Владеть </w:t>
            </w:r>
          </w:p>
          <w:p w:rsidR="00E75961" w:rsidRPr="00637460" w:rsidRDefault="00E75961" w:rsidP="00E75961">
            <w:pPr>
              <w:pStyle w:val="afffc"/>
              <w:numPr>
                <w:ilvl w:val="0"/>
                <w:numId w:val="16"/>
              </w:numPr>
              <w:tabs>
                <w:tab w:val="left" w:pos="34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современными способами и средствами получения, хранения, переработки экономической информации с использованием информационных технологий;</w:t>
            </w:r>
          </w:p>
          <w:p w:rsidR="00E75961" w:rsidRPr="00637460" w:rsidRDefault="00E75961" w:rsidP="00E75961">
            <w:pPr>
              <w:pStyle w:val="afffc"/>
              <w:numPr>
                <w:ilvl w:val="0"/>
                <w:numId w:val="14"/>
              </w:numPr>
              <w:tabs>
                <w:tab w:val="left" w:pos="34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методами и приемами расчета, анализа и оценки финансово-экономических показателей, деятельности экономических субъектов;</w:t>
            </w:r>
          </w:p>
          <w:p w:rsidR="00E75961" w:rsidRPr="00637460" w:rsidRDefault="00E75961" w:rsidP="00E75961">
            <w:pPr>
              <w:pStyle w:val="afffc"/>
              <w:numPr>
                <w:ilvl w:val="0"/>
                <w:numId w:val="14"/>
              </w:numPr>
              <w:tabs>
                <w:tab w:val="left" w:pos="34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практическими навыками применения методов сбора, обработки и анализа  информации с применением современных средств связи, аппаратно-технических средств и компьютерных технологий; </w:t>
            </w:r>
            <w:r w:rsidRPr="00637460">
              <w:rPr>
                <w:rFonts w:ascii="Times New Roman" w:hAnsi="Times New Roman"/>
                <w:i/>
                <w:color w:val="000000" w:themeColor="text1"/>
              </w:rPr>
              <w:t>08.008</w:t>
            </w:r>
          </w:p>
          <w:p w:rsidR="00E75961" w:rsidRPr="00637460" w:rsidRDefault="00E75961" w:rsidP="00E75961">
            <w:pPr>
              <w:tabs>
                <w:tab w:val="left" w:pos="348"/>
                <w:tab w:val="left" w:pos="459"/>
              </w:tabs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навыками формирования системы ключевых показателей для проведения мониторинга и текущего финансового состояния заемщика; </w:t>
            </w:r>
            <w:r w:rsidRPr="00637460">
              <w:rPr>
                <w:i/>
                <w:color w:val="000000" w:themeColor="text1"/>
                <w:sz w:val="20"/>
              </w:rPr>
              <w:t>08.016</w:t>
            </w:r>
          </w:p>
        </w:tc>
      </w:tr>
      <w:tr w:rsidR="00E75961" w:rsidRPr="00637460" w:rsidTr="004A57FA">
        <w:trPr>
          <w:trHeight w:val="47"/>
        </w:trPr>
        <w:tc>
          <w:tcPr>
            <w:tcW w:w="1779" w:type="dxa"/>
            <w:vMerge w:val="restart"/>
          </w:tcPr>
          <w:p w:rsidR="00E75961" w:rsidRPr="00637460" w:rsidRDefault="00E75961" w:rsidP="00E75961">
            <w:pPr>
              <w:tabs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 Способен выполнять профессиональные обязанности по осуществлению текущей деятельности финансово-кредитных институтов и организаций различных отраслей экономики, разрабатывать направления повышения ее эффективности</w:t>
            </w:r>
          </w:p>
          <w:p w:rsidR="00E75961" w:rsidRPr="00637460" w:rsidRDefault="00E75961" w:rsidP="00E75961">
            <w:pPr>
              <w:tabs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</w:p>
          <w:p w:rsidR="00E75961" w:rsidRPr="00637460" w:rsidRDefault="00E75961" w:rsidP="00E75961">
            <w:pPr>
              <w:tabs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2440" w:type="dxa"/>
            <w:vMerge w:val="restart"/>
          </w:tcPr>
          <w:p w:rsidR="00E75961" w:rsidRPr="00637460" w:rsidRDefault="00E75961" w:rsidP="00E75961">
            <w:pPr>
              <w:tabs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ПК-3.1. Демонстрирует способность выполнять профессиональные обязанности в процессе текущей деятельности как институтов финансовых рынков, так и организаций различных отраслей экономики</w:t>
            </w:r>
          </w:p>
          <w:p w:rsidR="00E75961" w:rsidRPr="00637460" w:rsidRDefault="00E75961" w:rsidP="00E75961">
            <w:pPr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ПК-3.2. Проводит критический анализ применяемых организациями финансовых и кредитных услуг</w:t>
            </w:r>
          </w:p>
          <w:p w:rsidR="00E75961" w:rsidRPr="00637460" w:rsidRDefault="00E75961" w:rsidP="00E75961">
            <w:pPr>
              <w:tabs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ПК-3.4. Разрабатывает и готовит мотивированное обоснование направлений повышения эффективности деятельности различных подразделений институтов финансовых рынков и организаций различных отраслей экономики</w:t>
            </w:r>
          </w:p>
        </w:tc>
        <w:tc>
          <w:tcPr>
            <w:tcW w:w="5984" w:type="dxa"/>
          </w:tcPr>
          <w:p w:rsidR="00E75961" w:rsidRPr="00637460" w:rsidRDefault="00E75961" w:rsidP="00E75961">
            <w:pPr>
              <w:tabs>
                <w:tab w:val="left" w:pos="348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Знать</w:t>
            </w:r>
          </w:p>
          <w:p w:rsidR="00E75961" w:rsidRPr="00637460" w:rsidRDefault="00E75961" w:rsidP="00E75961">
            <w:pPr>
              <w:pStyle w:val="afffc"/>
              <w:widowControl w:val="0"/>
              <w:numPr>
                <w:ilvl w:val="0"/>
                <w:numId w:val="17"/>
              </w:numPr>
              <w:tabs>
                <w:tab w:val="left" w:pos="348"/>
                <w:tab w:val="left" w:pos="459"/>
              </w:tabs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квалификационные требования и должностные обязанности работников, осуществляющих текущую деятельность в финансово-кредитных институтах, организациях различных отраслях экономики;</w:t>
            </w:r>
          </w:p>
          <w:p w:rsidR="00E75961" w:rsidRPr="00637460" w:rsidRDefault="00E75961" w:rsidP="00E75961">
            <w:pPr>
              <w:pStyle w:val="afffc"/>
              <w:widowControl w:val="0"/>
              <w:numPr>
                <w:ilvl w:val="0"/>
                <w:numId w:val="17"/>
              </w:numPr>
              <w:tabs>
                <w:tab w:val="left" w:pos="348"/>
                <w:tab w:val="left" w:pos="459"/>
              </w:tabs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 основные мировые и российские тенденции изменения законодательства, регулирующего финансовую деятельность; </w:t>
            </w:r>
            <w:r w:rsidRPr="00637460">
              <w:rPr>
                <w:rFonts w:ascii="Times New Roman" w:hAnsi="Times New Roman"/>
                <w:i/>
                <w:color w:val="000000" w:themeColor="text1"/>
              </w:rPr>
              <w:t>08.008</w:t>
            </w:r>
          </w:p>
          <w:p w:rsidR="00E75961" w:rsidRPr="00637460" w:rsidRDefault="00E75961" w:rsidP="00E75961">
            <w:pPr>
              <w:pStyle w:val="afffc"/>
              <w:widowControl w:val="0"/>
              <w:numPr>
                <w:ilvl w:val="0"/>
                <w:numId w:val="17"/>
              </w:numPr>
              <w:tabs>
                <w:tab w:val="left" w:pos="348"/>
                <w:tab w:val="left" w:pos="459"/>
              </w:tabs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методы количественного и качественного анализа финансовой информации;  </w:t>
            </w:r>
            <w:r w:rsidRPr="00637460">
              <w:rPr>
                <w:rFonts w:ascii="Times New Roman" w:hAnsi="Times New Roman"/>
                <w:i/>
                <w:color w:val="000000" w:themeColor="text1"/>
              </w:rPr>
              <w:t>08.016</w:t>
            </w:r>
          </w:p>
        </w:tc>
      </w:tr>
      <w:tr w:rsidR="00E75961" w:rsidRPr="00637460" w:rsidTr="004A57FA">
        <w:tc>
          <w:tcPr>
            <w:tcW w:w="1779" w:type="dxa"/>
            <w:vMerge/>
          </w:tcPr>
          <w:p w:rsidR="00E75961" w:rsidRPr="00637460" w:rsidRDefault="00E75961" w:rsidP="00E75961">
            <w:pPr>
              <w:tabs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2440" w:type="dxa"/>
            <w:vMerge/>
          </w:tcPr>
          <w:p w:rsidR="00E75961" w:rsidRPr="00637460" w:rsidRDefault="00E75961" w:rsidP="00E75961">
            <w:pPr>
              <w:tabs>
                <w:tab w:val="left" w:pos="348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5984" w:type="dxa"/>
          </w:tcPr>
          <w:p w:rsidR="00E75961" w:rsidRPr="00637460" w:rsidRDefault="00E75961" w:rsidP="00E75961">
            <w:pPr>
              <w:tabs>
                <w:tab w:val="left" w:pos="348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    Уметь </w:t>
            </w:r>
          </w:p>
          <w:p w:rsidR="00E75961" w:rsidRPr="00637460" w:rsidRDefault="00E75961" w:rsidP="00E75961">
            <w:pPr>
              <w:pStyle w:val="afffc"/>
              <w:numPr>
                <w:ilvl w:val="0"/>
                <w:numId w:val="18"/>
              </w:numPr>
              <w:tabs>
                <w:tab w:val="left" w:pos="348"/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выполнять профессиональные обязанности работников экономических, финансовых служб  финансово-кредитных институтов, организаций различных отраслей экономики; </w:t>
            </w:r>
          </w:p>
          <w:p w:rsidR="00E75961" w:rsidRPr="00637460" w:rsidRDefault="00E75961" w:rsidP="00E75961">
            <w:pPr>
              <w:pStyle w:val="afffc"/>
              <w:numPr>
                <w:ilvl w:val="0"/>
                <w:numId w:val="18"/>
              </w:numPr>
              <w:tabs>
                <w:tab w:val="left" w:pos="348"/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>проводить критический анализ финансовых и кредитных услуг;</w:t>
            </w:r>
          </w:p>
          <w:p w:rsidR="00E75961" w:rsidRPr="00637460" w:rsidRDefault="00E75961" w:rsidP="00E75961">
            <w:pPr>
              <w:pStyle w:val="afffc"/>
              <w:numPr>
                <w:ilvl w:val="0"/>
                <w:numId w:val="18"/>
              </w:numPr>
              <w:tabs>
                <w:tab w:val="left" w:pos="348"/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7460">
              <w:rPr>
                <w:rFonts w:ascii="Times New Roman" w:hAnsi="Times New Roman"/>
                <w:color w:val="000000" w:themeColor="text1"/>
              </w:rPr>
              <w:t xml:space="preserve">работать в автоматизированных системах обеспечения профессиональной деятельности </w:t>
            </w:r>
            <w:r w:rsidRPr="00637460">
              <w:rPr>
                <w:rFonts w:ascii="Times New Roman" w:hAnsi="Times New Roman"/>
                <w:i/>
                <w:color w:val="000000" w:themeColor="text1"/>
              </w:rPr>
              <w:t>08.008</w:t>
            </w:r>
            <w:r w:rsidRPr="00637460">
              <w:rPr>
                <w:rFonts w:ascii="Times New Roman" w:hAnsi="Times New Roman"/>
                <w:color w:val="000000" w:themeColor="text1"/>
              </w:rPr>
              <w:t>;</w:t>
            </w:r>
          </w:p>
          <w:p w:rsidR="00E75961" w:rsidRPr="00637460" w:rsidRDefault="00E75961" w:rsidP="00E75961">
            <w:pPr>
              <w:numPr>
                <w:ilvl w:val="0"/>
                <w:numId w:val="15"/>
              </w:numPr>
              <w:tabs>
                <w:tab w:val="left" w:pos="348"/>
                <w:tab w:val="left" w:pos="459"/>
              </w:tabs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применять на практике универсальное и специализированное программное обеспечение, необходимое дл сбора и анализа информации; </w:t>
            </w:r>
            <w:r w:rsidRPr="00637460">
              <w:rPr>
                <w:i/>
                <w:color w:val="000000" w:themeColor="text1"/>
                <w:sz w:val="20"/>
              </w:rPr>
              <w:t>08.016</w:t>
            </w:r>
          </w:p>
        </w:tc>
      </w:tr>
      <w:tr w:rsidR="00E75961" w:rsidRPr="00637460" w:rsidTr="004A57FA">
        <w:trPr>
          <w:trHeight w:val="2399"/>
        </w:trPr>
        <w:tc>
          <w:tcPr>
            <w:tcW w:w="1779" w:type="dxa"/>
            <w:vMerge/>
          </w:tcPr>
          <w:p w:rsidR="00E75961" w:rsidRPr="00637460" w:rsidRDefault="00E75961" w:rsidP="00E75961">
            <w:pPr>
              <w:tabs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2440" w:type="dxa"/>
            <w:vMerge/>
          </w:tcPr>
          <w:p w:rsidR="00E75961" w:rsidRPr="00637460" w:rsidRDefault="00E75961" w:rsidP="00E75961">
            <w:pPr>
              <w:tabs>
                <w:tab w:val="left" w:pos="348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5984" w:type="dxa"/>
          </w:tcPr>
          <w:p w:rsidR="00E75961" w:rsidRPr="00637460" w:rsidRDefault="00E75961" w:rsidP="00E75961">
            <w:pPr>
              <w:tabs>
                <w:tab w:val="left" w:pos="348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  Владеть</w:t>
            </w:r>
          </w:p>
          <w:p w:rsidR="00E75961" w:rsidRPr="00637460" w:rsidRDefault="00E75961" w:rsidP="00E75961">
            <w:pPr>
              <w:widowControl/>
              <w:numPr>
                <w:ilvl w:val="0"/>
                <w:numId w:val="19"/>
              </w:numPr>
              <w:tabs>
                <w:tab w:val="left" w:pos="459"/>
                <w:tab w:val="left" w:pos="785"/>
              </w:tabs>
              <w:suppressAutoHyphens/>
              <w:overflowPunct w:val="0"/>
              <w:autoSpaceDE w:val="0"/>
              <w:autoSpaceDN w:val="0"/>
              <w:adjustRightInd w:val="0"/>
              <w:snapToGrid/>
              <w:spacing w:before="0" w:after="0"/>
              <w:ind w:left="0" w:firstLine="0"/>
              <w:jc w:val="both"/>
              <w:textAlignment w:val="baseline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практическими навыками выполнения обязанностей работника экономической, финансовой  службы финансово-кредитных институтов, организаций различных отраслей экономики;</w:t>
            </w:r>
          </w:p>
          <w:p w:rsidR="00E75961" w:rsidRPr="00637460" w:rsidRDefault="00E75961" w:rsidP="00E75961">
            <w:pPr>
              <w:widowControl/>
              <w:numPr>
                <w:ilvl w:val="0"/>
                <w:numId w:val="19"/>
              </w:numPr>
              <w:tabs>
                <w:tab w:val="left" w:pos="557"/>
                <w:tab w:val="left" w:pos="785"/>
                <w:tab w:val="left" w:pos="900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snapToGrid/>
              <w:spacing w:before="0" w:after="0"/>
              <w:ind w:left="0" w:firstLine="0"/>
              <w:jc w:val="both"/>
              <w:textAlignment w:val="baseline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навыками принятия управленческих решений, направленных на преодоление  недостатков, выявленных в ходе анализа текущей деятельности; </w:t>
            </w:r>
          </w:p>
          <w:p w:rsidR="00E75961" w:rsidRPr="00637460" w:rsidRDefault="00E75961" w:rsidP="00E75961">
            <w:pPr>
              <w:numPr>
                <w:ilvl w:val="0"/>
                <w:numId w:val="17"/>
              </w:numPr>
              <w:tabs>
                <w:tab w:val="left" w:pos="348"/>
                <w:tab w:val="left" w:pos="459"/>
              </w:tabs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технологией сбора первичной финансовой информации </w:t>
            </w:r>
            <w:r w:rsidRPr="00637460">
              <w:rPr>
                <w:i/>
                <w:color w:val="000000" w:themeColor="text1"/>
                <w:sz w:val="20"/>
              </w:rPr>
              <w:t>08.008</w:t>
            </w:r>
            <w:r w:rsidRPr="00637460">
              <w:rPr>
                <w:color w:val="000000" w:themeColor="text1"/>
                <w:sz w:val="20"/>
              </w:rPr>
              <w:t xml:space="preserve"> </w:t>
            </w:r>
          </w:p>
          <w:p w:rsidR="00E75961" w:rsidRPr="00637460" w:rsidRDefault="00E75961" w:rsidP="00E75961">
            <w:pPr>
              <w:numPr>
                <w:ilvl w:val="0"/>
                <w:numId w:val="15"/>
              </w:numPr>
              <w:tabs>
                <w:tab w:val="left" w:pos="348"/>
                <w:tab w:val="left" w:pos="459"/>
              </w:tabs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опытом использования технологии анализа платежеспособности и кредитоспособности; </w:t>
            </w:r>
            <w:r w:rsidRPr="00637460">
              <w:rPr>
                <w:i/>
                <w:color w:val="000000" w:themeColor="text1"/>
                <w:sz w:val="20"/>
              </w:rPr>
              <w:t>08.016</w:t>
            </w:r>
          </w:p>
          <w:p w:rsidR="00E75961" w:rsidRPr="00637460" w:rsidRDefault="00E75961" w:rsidP="00E75961">
            <w:pPr>
              <w:pStyle w:val="afffc"/>
              <w:tabs>
                <w:tab w:val="left" w:pos="34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E75961" w:rsidRPr="00637460" w:rsidRDefault="00E75961" w:rsidP="00E75961">
      <w:pPr>
        <w:pStyle w:val="aff8"/>
        <w:tabs>
          <w:tab w:val="left" w:pos="900"/>
        </w:tabs>
        <w:suppressAutoHyphens/>
        <w:spacing w:before="0" w:after="0"/>
        <w:ind w:left="0"/>
        <w:jc w:val="both"/>
        <w:rPr>
          <w:color w:val="000000" w:themeColor="text1"/>
          <w:sz w:val="20"/>
        </w:rPr>
      </w:pPr>
    </w:p>
    <w:p w:rsidR="00506D30" w:rsidRDefault="00506D30" w:rsidP="00E75961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</w:p>
    <w:p w:rsidR="00E75961" w:rsidRPr="00637460" w:rsidRDefault="00E75961" w:rsidP="00E75961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 Объем дисциплины и виды учебной работы </w:t>
      </w:r>
    </w:p>
    <w:p w:rsidR="00E75961" w:rsidRPr="00637460" w:rsidRDefault="00E75961" w:rsidP="00E7596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E75961" w:rsidRPr="00637460" w:rsidRDefault="00E75961" w:rsidP="00E75961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E75961" w:rsidRPr="00637460" w:rsidRDefault="00E75961" w:rsidP="00E75961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E75961" w:rsidRPr="00637460" w:rsidTr="004A57FA">
        <w:tc>
          <w:tcPr>
            <w:tcW w:w="889" w:type="dxa"/>
            <w:vMerge w:val="restart"/>
            <w:vAlign w:val="center"/>
          </w:tcPr>
          <w:p w:rsidR="00E75961" w:rsidRPr="00637460" w:rsidRDefault="00E75961" w:rsidP="00E7596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E75961" w:rsidRPr="00637460" w:rsidRDefault="00E75961" w:rsidP="00E7596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E75961" w:rsidRPr="00637460" w:rsidRDefault="00E75961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E75961" w:rsidRPr="00637460" w:rsidTr="004A57FA">
        <w:tc>
          <w:tcPr>
            <w:tcW w:w="889" w:type="dxa"/>
            <w:vMerge/>
          </w:tcPr>
          <w:p w:rsidR="00E75961" w:rsidRPr="00637460" w:rsidRDefault="00E75961" w:rsidP="00E7596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E75961" w:rsidRPr="00637460" w:rsidRDefault="00E75961" w:rsidP="00E7596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E75961" w:rsidRPr="00637460" w:rsidRDefault="00E75961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E75961" w:rsidRPr="00637460" w:rsidRDefault="00E75961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E75961" w:rsidRPr="00637460" w:rsidRDefault="00E75961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E75961" w:rsidRPr="00637460" w:rsidTr="004A57FA">
        <w:tc>
          <w:tcPr>
            <w:tcW w:w="889" w:type="dxa"/>
            <w:vMerge/>
          </w:tcPr>
          <w:p w:rsidR="00E75961" w:rsidRPr="00637460" w:rsidRDefault="00E75961" w:rsidP="00E7596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E75961" w:rsidRPr="00637460" w:rsidRDefault="00E75961" w:rsidP="00E7596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75961" w:rsidRPr="00637460" w:rsidRDefault="00E75961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E75961" w:rsidRPr="00637460" w:rsidRDefault="00E75961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E75961" w:rsidRPr="00637460" w:rsidRDefault="00E75961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E75961" w:rsidRPr="00637460" w:rsidRDefault="00E75961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E75961" w:rsidRPr="00637460" w:rsidRDefault="00E75961" w:rsidP="00E7596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E75961" w:rsidRPr="00637460" w:rsidRDefault="00E75961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090455" w:rsidRPr="00637460" w:rsidTr="004A57FA">
        <w:tc>
          <w:tcPr>
            <w:tcW w:w="889" w:type="dxa"/>
            <w:vMerge w:val="restart"/>
          </w:tcPr>
          <w:p w:rsidR="00090455" w:rsidRPr="00637460" w:rsidRDefault="00090455" w:rsidP="00E7596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900" w:type="dxa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933" w:type="dxa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14,2</w:t>
            </w:r>
          </w:p>
        </w:tc>
        <w:tc>
          <w:tcPr>
            <w:tcW w:w="900" w:type="dxa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90455" w:rsidRPr="00637460" w:rsidTr="004A57FA">
        <w:tc>
          <w:tcPr>
            <w:tcW w:w="889" w:type="dxa"/>
            <w:vMerge/>
          </w:tcPr>
          <w:p w:rsidR="00090455" w:rsidRPr="00637460" w:rsidRDefault="00090455" w:rsidP="00E7596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720" w:type="dxa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687" w:type="dxa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4</w:t>
            </w:r>
          </w:p>
        </w:tc>
      </w:tr>
      <w:tr w:rsidR="00090455" w:rsidRPr="00637460" w:rsidTr="00101FE6">
        <w:tc>
          <w:tcPr>
            <w:tcW w:w="889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33" w:type="dxa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90455" w:rsidRPr="00637460" w:rsidTr="00101FE6">
        <w:tc>
          <w:tcPr>
            <w:tcW w:w="889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900" w:type="dxa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933" w:type="dxa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90455" w:rsidRPr="00637460" w:rsidTr="004A57FA">
        <w:trPr>
          <w:trHeight w:val="425"/>
        </w:trPr>
        <w:tc>
          <w:tcPr>
            <w:tcW w:w="889" w:type="dxa"/>
            <w:vMerge w:val="restart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90455" w:rsidRPr="00637460" w:rsidRDefault="00090455" w:rsidP="00C84E1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720" w:type="dxa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687" w:type="dxa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090455" w:rsidRPr="00637460" w:rsidTr="00101FE6">
        <w:tc>
          <w:tcPr>
            <w:tcW w:w="889" w:type="dxa"/>
            <w:vMerge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720" w:type="dxa"/>
            <w:vAlign w:val="center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687" w:type="dxa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4</w:t>
            </w:r>
          </w:p>
        </w:tc>
      </w:tr>
      <w:tr w:rsidR="00090455" w:rsidRPr="00637460" w:rsidTr="004A57FA">
        <w:tc>
          <w:tcPr>
            <w:tcW w:w="889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090455" w:rsidRPr="00637460" w:rsidRDefault="00090455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90455" w:rsidRPr="00637460" w:rsidRDefault="00090455" w:rsidP="00E7596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90455" w:rsidRPr="00637460" w:rsidTr="004A57FA">
        <w:tc>
          <w:tcPr>
            <w:tcW w:w="889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090455" w:rsidRPr="00637460" w:rsidRDefault="00090455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090455" w:rsidRPr="00637460" w:rsidRDefault="00090455" w:rsidP="00C84E1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90455" w:rsidRPr="00637460" w:rsidRDefault="00090455" w:rsidP="00E7596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90455" w:rsidRPr="00637460" w:rsidRDefault="00090455" w:rsidP="00E7596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090455" w:rsidRPr="00637460" w:rsidRDefault="00090455" w:rsidP="00E7596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90455" w:rsidRPr="00637460" w:rsidRDefault="00090455" w:rsidP="00E7596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090455" w:rsidRPr="00637460" w:rsidTr="004A57FA">
        <w:tc>
          <w:tcPr>
            <w:tcW w:w="889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90455" w:rsidRPr="00637460" w:rsidRDefault="00090455" w:rsidP="00E7596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090455" w:rsidRPr="00637460" w:rsidRDefault="00090455" w:rsidP="00E7596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090455" w:rsidRPr="00637460" w:rsidTr="00101FE6">
        <w:tc>
          <w:tcPr>
            <w:tcW w:w="889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90455" w:rsidRPr="00637460" w:rsidRDefault="00090455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90455" w:rsidRPr="00637460" w:rsidRDefault="00090455" w:rsidP="00E7596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090455" w:rsidRPr="00637460" w:rsidRDefault="00090455" w:rsidP="00E7596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90455" w:rsidRPr="00637460" w:rsidRDefault="00090455" w:rsidP="00E7596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090455" w:rsidRPr="00637460" w:rsidTr="00101FE6">
        <w:tc>
          <w:tcPr>
            <w:tcW w:w="889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90455" w:rsidRPr="00637460" w:rsidRDefault="00090455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90455" w:rsidRPr="00637460" w:rsidRDefault="00090455" w:rsidP="00E7596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090455" w:rsidRPr="00637460" w:rsidRDefault="00090455" w:rsidP="00E7596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90455" w:rsidRPr="00637460" w:rsidRDefault="00090455" w:rsidP="00E7596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090455" w:rsidRPr="00637460" w:rsidTr="00101FE6">
        <w:tc>
          <w:tcPr>
            <w:tcW w:w="889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174</w:t>
            </w:r>
          </w:p>
        </w:tc>
        <w:tc>
          <w:tcPr>
            <w:tcW w:w="900" w:type="dxa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174</w:t>
            </w:r>
          </w:p>
        </w:tc>
        <w:tc>
          <w:tcPr>
            <w:tcW w:w="933" w:type="dxa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90455" w:rsidRPr="00637460" w:rsidRDefault="00090455" w:rsidP="00E7596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195</w:t>
            </w:r>
          </w:p>
        </w:tc>
        <w:tc>
          <w:tcPr>
            <w:tcW w:w="900" w:type="dxa"/>
          </w:tcPr>
          <w:p w:rsidR="00090455" w:rsidRPr="00637460" w:rsidRDefault="00090455" w:rsidP="00E7596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090455" w:rsidRPr="00637460" w:rsidTr="004A57FA">
        <w:tc>
          <w:tcPr>
            <w:tcW w:w="889" w:type="dxa"/>
          </w:tcPr>
          <w:p w:rsidR="00090455" w:rsidRPr="00637460" w:rsidRDefault="00090455" w:rsidP="00E75961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090455" w:rsidRPr="00637460" w:rsidRDefault="00090455" w:rsidP="00E75961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174</w:t>
            </w:r>
          </w:p>
        </w:tc>
        <w:tc>
          <w:tcPr>
            <w:tcW w:w="900" w:type="dxa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174</w:t>
            </w:r>
          </w:p>
        </w:tc>
        <w:tc>
          <w:tcPr>
            <w:tcW w:w="933" w:type="dxa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195</w:t>
            </w:r>
          </w:p>
        </w:tc>
        <w:tc>
          <w:tcPr>
            <w:tcW w:w="900" w:type="dxa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90455" w:rsidRPr="00637460" w:rsidTr="00101FE6">
        <w:tc>
          <w:tcPr>
            <w:tcW w:w="889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090455" w:rsidRPr="00637460" w:rsidRDefault="00090455" w:rsidP="00C84E1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090455" w:rsidRPr="00637460" w:rsidRDefault="00090455" w:rsidP="00E7596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90455" w:rsidRPr="00637460" w:rsidTr="00101FE6">
        <w:tc>
          <w:tcPr>
            <w:tcW w:w="889" w:type="dxa"/>
            <w:vMerge w:val="restart"/>
          </w:tcPr>
          <w:p w:rsidR="00090455" w:rsidRPr="00637460" w:rsidRDefault="00090455" w:rsidP="00E7596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090455" w:rsidRPr="00637460" w:rsidRDefault="00090455" w:rsidP="00E7596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00" w:type="dxa"/>
            <w:vAlign w:val="center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33" w:type="dxa"/>
            <w:vAlign w:val="center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00" w:type="dxa"/>
            <w:vAlign w:val="center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090455" w:rsidRPr="00637460" w:rsidTr="00101FE6">
        <w:tc>
          <w:tcPr>
            <w:tcW w:w="889" w:type="dxa"/>
            <w:vMerge/>
          </w:tcPr>
          <w:p w:rsidR="00090455" w:rsidRPr="00637460" w:rsidRDefault="00090455" w:rsidP="00E7596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090455" w:rsidRPr="00637460" w:rsidRDefault="00090455" w:rsidP="00E7596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  <w:vAlign w:val="center"/>
          </w:tcPr>
          <w:p w:rsidR="00090455" w:rsidRPr="00637460" w:rsidRDefault="00090455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33" w:type="dxa"/>
            <w:vAlign w:val="center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  <w:vAlign w:val="center"/>
          </w:tcPr>
          <w:p w:rsidR="00090455" w:rsidRPr="00637460" w:rsidRDefault="00090455" w:rsidP="00E7596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E75961" w:rsidRPr="00637460" w:rsidTr="004A57FA">
        <w:tc>
          <w:tcPr>
            <w:tcW w:w="889" w:type="dxa"/>
            <w:vMerge/>
          </w:tcPr>
          <w:p w:rsidR="00E75961" w:rsidRPr="00637460" w:rsidRDefault="00E75961" w:rsidP="00E7596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E75961" w:rsidRPr="00637460" w:rsidRDefault="00E75961" w:rsidP="00E7596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E75961" w:rsidRPr="00637460" w:rsidRDefault="00E75961" w:rsidP="00E7596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E75961" w:rsidRPr="00637460" w:rsidRDefault="00E75961" w:rsidP="00E7596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E75961" w:rsidRPr="00637460" w:rsidRDefault="00E75961" w:rsidP="00E7596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E75961" w:rsidRPr="00637460" w:rsidRDefault="00E75961" w:rsidP="00E7596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E75961" w:rsidRPr="00637460" w:rsidRDefault="00E75961" w:rsidP="00E7596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E75961" w:rsidRPr="00637460" w:rsidRDefault="00E75961" w:rsidP="00E7596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E75961" w:rsidRPr="00637460" w:rsidRDefault="00E75961" w:rsidP="00E7596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E75961" w:rsidRPr="00637460" w:rsidRDefault="00E75961" w:rsidP="00E7596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E75961" w:rsidRPr="00637460" w:rsidRDefault="00E75961" w:rsidP="00E7596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E75961" w:rsidRPr="00637460" w:rsidRDefault="00E75961" w:rsidP="00E75961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E75961" w:rsidRPr="00637460" w:rsidRDefault="00E75961" w:rsidP="00E7596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E75961" w:rsidRPr="00637460" w:rsidRDefault="00E75961" w:rsidP="00E7596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E75961" w:rsidRPr="00637460" w:rsidRDefault="00E75961" w:rsidP="00E7596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E75961" w:rsidRPr="00637460" w:rsidRDefault="00E75961" w:rsidP="00E75961">
      <w:pPr>
        <w:widowControl/>
        <w:snapToGrid/>
        <w:spacing w:before="0" w:after="0"/>
        <w:jc w:val="center"/>
        <w:rPr>
          <w:color w:val="000000" w:themeColor="text1"/>
          <w:sz w:val="20"/>
        </w:rPr>
      </w:pPr>
    </w:p>
    <w:p w:rsidR="00E75961" w:rsidRPr="00637460" w:rsidRDefault="00E75961" w:rsidP="00E7596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 Содержание дисциплины</w:t>
      </w:r>
    </w:p>
    <w:p w:rsidR="00E75961" w:rsidRPr="00637460" w:rsidRDefault="00E75961" w:rsidP="00E7596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E75961" w:rsidRPr="00637460" w:rsidRDefault="00E75961" w:rsidP="00E7596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1946"/>
        <w:gridCol w:w="7303"/>
      </w:tblGrid>
      <w:tr w:rsidR="00E75961" w:rsidRPr="00637460" w:rsidTr="004A57FA">
        <w:trPr>
          <w:tblHeader/>
        </w:trPr>
        <w:tc>
          <w:tcPr>
            <w:tcW w:w="256" w:type="pct"/>
            <w:vAlign w:val="center"/>
          </w:tcPr>
          <w:p w:rsidR="00E75961" w:rsidRPr="00637460" w:rsidRDefault="00E75961" w:rsidP="00E7596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998" w:type="pct"/>
            <w:vAlign w:val="center"/>
          </w:tcPr>
          <w:p w:rsidR="00E75961" w:rsidRPr="00637460" w:rsidRDefault="00E75961" w:rsidP="00E7596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Наименование раздела дисциплины</w:t>
            </w:r>
          </w:p>
        </w:tc>
        <w:tc>
          <w:tcPr>
            <w:tcW w:w="3746" w:type="pct"/>
            <w:vAlign w:val="center"/>
          </w:tcPr>
          <w:p w:rsidR="00E75961" w:rsidRPr="00637460" w:rsidRDefault="00E75961" w:rsidP="00E7596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bCs/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 xml:space="preserve">Содержание раздела дисциплины </w:t>
            </w:r>
          </w:p>
        </w:tc>
      </w:tr>
      <w:tr w:rsidR="00E75961" w:rsidRPr="00637460" w:rsidTr="004A57FA">
        <w:tc>
          <w:tcPr>
            <w:tcW w:w="256" w:type="pct"/>
          </w:tcPr>
          <w:p w:rsidR="00E75961" w:rsidRPr="00637460" w:rsidRDefault="00E75961" w:rsidP="00E7596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998" w:type="pct"/>
          </w:tcPr>
          <w:p w:rsidR="00E75961" w:rsidRPr="00637460" w:rsidRDefault="00E75961" w:rsidP="00E75961">
            <w:pPr>
              <w:widowControl/>
              <w:snapToGrid/>
              <w:spacing w:before="0" w:after="0"/>
              <w:contextualSpacing/>
              <w:jc w:val="both"/>
              <w:outlineLvl w:val="0"/>
              <w:rPr>
                <w:color w:val="000000" w:themeColor="text1"/>
                <w:sz w:val="20"/>
              </w:rPr>
            </w:pPr>
            <w:bookmarkStart w:id="1" w:name="_Toc372286794"/>
            <w:r w:rsidRPr="00637460">
              <w:rPr>
                <w:color w:val="000000" w:themeColor="text1"/>
                <w:sz w:val="20"/>
              </w:rPr>
              <w:t>Научные основы экономического анализа</w:t>
            </w:r>
            <w:bookmarkEnd w:id="1"/>
          </w:p>
          <w:p w:rsidR="00E75961" w:rsidRPr="00637460" w:rsidRDefault="00E75961" w:rsidP="00E75961">
            <w:pPr>
              <w:widowControl/>
              <w:suppressAutoHyphens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</w:p>
        </w:tc>
        <w:tc>
          <w:tcPr>
            <w:tcW w:w="3746" w:type="pct"/>
          </w:tcPr>
          <w:p w:rsidR="00E75961" w:rsidRPr="00637460" w:rsidRDefault="00E75961" w:rsidP="00E75961">
            <w:pPr>
              <w:pStyle w:val="aff"/>
              <w:contextualSpacing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  <w:r w:rsidRPr="00637460">
              <w:rPr>
                <w:rFonts w:ascii="Times New Roman" w:hAnsi="Times New Roman"/>
                <w:b/>
                <w:color w:val="000000" w:themeColor="text1"/>
                <w:sz w:val="20"/>
              </w:rPr>
              <w:t>Экономический анализ как объект научного исследования</w:t>
            </w:r>
            <w:r w:rsidRPr="00637460">
              <w:rPr>
                <w:rFonts w:ascii="Times New Roman" w:hAnsi="Times New Roman"/>
                <w:color w:val="000000" w:themeColor="text1"/>
                <w:sz w:val="20"/>
              </w:rPr>
              <w:t>. Основные этапы развития экономического анализа (ЭА) как науки. Понятие ЭА, его назначение. Предмет и объект анализа, задачи и принципы. Содержание ЭА, его роль в системе управления, и взаимосвязь с другими науками.</w:t>
            </w:r>
          </w:p>
          <w:p w:rsidR="00E75961" w:rsidRPr="00637460" w:rsidRDefault="00E75961" w:rsidP="00E75961">
            <w:pPr>
              <w:pStyle w:val="aff"/>
              <w:contextualSpacing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  <w:r w:rsidRPr="00637460"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Организация экономического анализа. </w:t>
            </w:r>
            <w:r w:rsidRPr="00637460">
              <w:rPr>
                <w:rFonts w:ascii="Times New Roman" w:hAnsi="Times New Roman"/>
                <w:color w:val="000000" w:themeColor="text1"/>
                <w:sz w:val="20"/>
              </w:rPr>
              <w:t xml:space="preserve">Информационная база ЭА, требования к ней. Аналитическая обработка информации. Роль бухгалтерской (финансовой) отчетности в проведении анализа финансово-хозяйственной деятельности предприятия. Основные этапы анализа. Классификация видов экономического </w:t>
            </w:r>
            <w:r w:rsidRPr="00637460"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анализа.</w:t>
            </w:r>
          </w:p>
          <w:p w:rsidR="00E75961" w:rsidRPr="00637460" w:rsidRDefault="00E75961" w:rsidP="00E75961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Cs w:val="24"/>
              </w:rPr>
            </w:pPr>
            <w:r w:rsidRPr="00637460">
              <w:rPr>
                <w:b/>
                <w:color w:val="000000" w:themeColor="text1"/>
                <w:sz w:val="20"/>
              </w:rPr>
              <w:t>Методология и методика ЭА.</w:t>
            </w:r>
            <w:r w:rsidRPr="00637460">
              <w:rPr>
                <w:color w:val="000000" w:themeColor="text1"/>
                <w:sz w:val="20"/>
              </w:rPr>
              <w:t xml:space="preserve"> Способы и приемы анализа. Основные экономические показатели, используемые в анализе, их взаимосвязь. </w:t>
            </w:r>
            <w:bookmarkStart w:id="2" w:name="_Toc372286795"/>
            <w:r w:rsidRPr="00637460">
              <w:rPr>
                <w:color w:val="000000" w:themeColor="text1"/>
                <w:sz w:val="20"/>
              </w:rPr>
              <w:t>Приемы и методы обработки информации</w:t>
            </w:r>
            <w:r w:rsidRPr="00637460">
              <w:rPr>
                <w:b/>
                <w:color w:val="000000" w:themeColor="text1"/>
                <w:sz w:val="20"/>
              </w:rPr>
              <w:t xml:space="preserve">. </w:t>
            </w:r>
            <w:r w:rsidRPr="00637460">
              <w:rPr>
                <w:color w:val="000000" w:themeColor="text1"/>
                <w:sz w:val="20"/>
              </w:rPr>
              <w:t>Статистические, математические, экономико-математические и др. способы обработки экономической информации: сравнение, группировки, средние величины, факторный  и корреляционный экономический анализ</w:t>
            </w:r>
            <w:bookmarkEnd w:id="2"/>
            <w:r w:rsidRPr="00637460">
              <w:rPr>
                <w:color w:val="000000" w:themeColor="text1"/>
                <w:sz w:val="20"/>
              </w:rPr>
              <w:t xml:space="preserve"> и др.</w:t>
            </w:r>
          </w:p>
        </w:tc>
      </w:tr>
      <w:tr w:rsidR="00E75961" w:rsidRPr="00637460" w:rsidTr="004A57FA">
        <w:tc>
          <w:tcPr>
            <w:tcW w:w="256" w:type="pct"/>
          </w:tcPr>
          <w:p w:rsidR="00E75961" w:rsidRPr="00637460" w:rsidRDefault="00E75961" w:rsidP="00E7596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2</w:t>
            </w:r>
          </w:p>
        </w:tc>
        <w:tc>
          <w:tcPr>
            <w:tcW w:w="998" w:type="pct"/>
          </w:tcPr>
          <w:p w:rsidR="00E75961" w:rsidRPr="00637460" w:rsidRDefault="00E75961" w:rsidP="00E75961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Анализ производственной деятельности и ресурсов производства</w:t>
            </w:r>
          </w:p>
          <w:p w:rsidR="00E75961" w:rsidRPr="00637460" w:rsidRDefault="00E75961" w:rsidP="00E75961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\ </w:t>
            </w:r>
          </w:p>
        </w:tc>
        <w:tc>
          <w:tcPr>
            <w:tcW w:w="3746" w:type="pct"/>
          </w:tcPr>
          <w:p w:rsidR="00E75961" w:rsidRPr="00637460" w:rsidRDefault="00E75961" w:rsidP="00E75961">
            <w:pPr>
              <w:pStyle w:val="aff8"/>
              <w:spacing w:before="0" w:after="0"/>
              <w:ind w:left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Анализ производственной деятельности организации. Задачи, основные направления и информационное обеспечение анализа объема производства и реализации продукции. Валовая, товарная и реализованная продукция. Анализ объема и структуры выпуска, выполнения договорных обязательств и реализации продукции (работ, услуг). Анализ технического уровня и качества продукции. Анализ динамики товарооборота.</w:t>
            </w:r>
          </w:p>
          <w:p w:rsidR="00E75961" w:rsidRPr="00637460" w:rsidRDefault="00E75961" w:rsidP="00E75961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Анализ состава и использования материальных и капитальных ресурсов. </w:t>
            </w:r>
            <w:r w:rsidRPr="00637460">
              <w:rPr>
                <w:color w:val="000000" w:themeColor="text1"/>
                <w:sz w:val="20"/>
              </w:rPr>
              <w:t>Анализ обеспеченности организации материальными ресурсами.</w:t>
            </w:r>
            <w:r w:rsidRPr="00637460">
              <w:rPr>
                <w:b/>
                <w:color w:val="000000" w:themeColor="text1"/>
                <w:sz w:val="20"/>
              </w:rPr>
              <w:t xml:space="preserve"> </w:t>
            </w:r>
            <w:r w:rsidRPr="00637460">
              <w:rPr>
                <w:color w:val="000000" w:themeColor="text1"/>
                <w:sz w:val="20"/>
              </w:rPr>
              <w:t xml:space="preserve">Анализ их объема, структуры, качества. Основные фонды: анализ их состава, состояния,  движения. Трудовые ресурсы предприятия, Анализ их количественного и качественного состава, обеспеченностью персоналом и движения. </w:t>
            </w:r>
          </w:p>
          <w:p w:rsidR="00E75961" w:rsidRPr="00637460" w:rsidRDefault="00E75961" w:rsidP="00E75961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Анализ использования трудовых ресурсов. </w:t>
            </w:r>
            <w:r w:rsidRPr="00637460">
              <w:rPr>
                <w:color w:val="000000" w:themeColor="text1"/>
                <w:sz w:val="20"/>
              </w:rPr>
              <w:t>Персонал предприятия: качественный и количественный состав. Анализ обеспеченности предприятия трудовыми ресурсами. Анализ движения персонала. Анализ  производительности труда.</w:t>
            </w:r>
          </w:p>
          <w:p w:rsidR="00E75961" w:rsidRPr="00637460" w:rsidRDefault="00E75961" w:rsidP="00E75961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Анализ себестоимости продукции и издержек обращения.  </w:t>
            </w:r>
            <w:r w:rsidRPr="00637460">
              <w:rPr>
                <w:color w:val="000000" w:themeColor="text1"/>
                <w:sz w:val="20"/>
              </w:rPr>
              <w:t xml:space="preserve">Задачи, основные направления и информационное обеспечение анализа себестоимости продукции. Система факторов, влияющих на уровень затрат Анализ издержек обращения в торговле. Анализ показателей себестоимости, ее структуры. </w:t>
            </w:r>
          </w:p>
        </w:tc>
      </w:tr>
      <w:tr w:rsidR="00E75961" w:rsidRPr="00637460" w:rsidTr="004A57FA">
        <w:tc>
          <w:tcPr>
            <w:tcW w:w="256" w:type="pct"/>
          </w:tcPr>
          <w:p w:rsidR="00E75961" w:rsidRPr="00637460" w:rsidRDefault="00E75961" w:rsidP="00E7596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98" w:type="pct"/>
          </w:tcPr>
          <w:p w:rsidR="00E75961" w:rsidRPr="00637460" w:rsidRDefault="00E75961" w:rsidP="00E75961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Анализ имущественного потенциала коммерческой</w:t>
            </w:r>
          </w:p>
          <w:p w:rsidR="00E75961" w:rsidRPr="00637460" w:rsidRDefault="00E75961" w:rsidP="00E75961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организации</w:t>
            </w:r>
          </w:p>
          <w:p w:rsidR="00E75961" w:rsidRPr="00637460" w:rsidRDefault="00E75961" w:rsidP="00E75961">
            <w:pPr>
              <w:widowControl/>
              <w:suppressAutoHyphens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</w:p>
        </w:tc>
        <w:tc>
          <w:tcPr>
            <w:tcW w:w="3746" w:type="pct"/>
          </w:tcPr>
          <w:p w:rsidR="00E75961" w:rsidRPr="00637460" w:rsidRDefault="00E75961" w:rsidP="00E75961">
            <w:pPr>
              <w:widowControl/>
              <w:shd w:val="clear" w:color="auto" w:fill="F7F7F5"/>
              <w:snapToGrid/>
              <w:spacing w:before="0" w:after="0"/>
              <w:jc w:val="both"/>
              <w:rPr>
                <w:iCs/>
                <w:color w:val="000000" w:themeColor="text1"/>
                <w:sz w:val="20"/>
              </w:rPr>
            </w:pPr>
            <w:r w:rsidRPr="00637460">
              <w:rPr>
                <w:b/>
                <w:iCs/>
                <w:color w:val="000000" w:themeColor="text1"/>
                <w:sz w:val="20"/>
              </w:rPr>
              <w:t>Имущество организации по данным бухгалтерского баланса</w:t>
            </w:r>
            <w:r w:rsidRPr="00637460">
              <w:rPr>
                <w:iCs/>
                <w:color w:val="000000" w:themeColor="text1"/>
                <w:sz w:val="20"/>
              </w:rPr>
              <w:t xml:space="preserve">. </w:t>
            </w:r>
            <w:r w:rsidRPr="00637460">
              <w:rPr>
                <w:color w:val="000000" w:themeColor="text1"/>
                <w:sz w:val="20"/>
              </w:rPr>
              <w:t xml:space="preserve">Бухгалтерский учет экономического потенциала организации. </w:t>
            </w:r>
            <w:r w:rsidRPr="00637460">
              <w:rPr>
                <w:iCs/>
                <w:color w:val="000000" w:themeColor="text1"/>
                <w:sz w:val="20"/>
              </w:rPr>
              <w:t>Принцип группировки разделов баланса. Разработка аналитического и сравнительного аналитического баланса-нетто. Оценка структуры актива баланса. Сумма долгосрочных активов, запасов и затрат, дебиторской задолженности.</w:t>
            </w:r>
          </w:p>
          <w:p w:rsidR="00E75961" w:rsidRPr="00637460" w:rsidRDefault="00E75961" w:rsidP="00E75961">
            <w:pPr>
              <w:widowControl/>
              <w:shd w:val="clear" w:color="auto" w:fill="F7F7F5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iCs/>
                <w:color w:val="000000" w:themeColor="text1"/>
                <w:sz w:val="20"/>
              </w:rPr>
              <w:t>Анализ динамики, состава и структуры имущества организации.</w:t>
            </w:r>
            <w:r w:rsidRPr="00637460">
              <w:rPr>
                <w:iCs/>
                <w:color w:val="000000" w:themeColor="text1"/>
                <w:sz w:val="20"/>
              </w:rPr>
              <w:t xml:space="preserve"> Сумма хозяйственных средств на балансе организации. Чистые активы, чистые оборотные активы. Состояние расчетов с дебиторами. Анализ движения денежных средств.</w:t>
            </w:r>
            <w:r w:rsidRPr="00637460">
              <w:rPr>
                <w:color w:val="000000" w:themeColor="text1"/>
                <w:sz w:val="20"/>
              </w:rPr>
              <w:t xml:space="preserve"> </w:t>
            </w:r>
            <w:r w:rsidRPr="00637460">
              <w:rPr>
                <w:iCs/>
                <w:color w:val="000000" w:themeColor="text1"/>
                <w:sz w:val="20"/>
              </w:rPr>
              <w:t>Диагностика изменения состояния имущества организации.</w:t>
            </w:r>
          </w:p>
          <w:p w:rsidR="00E75961" w:rsidRPr="00637460" w:rsidRDefault="00E75961" w:rsidP="00E75961">
            <w:pPr>
              <w:widowControl/>
              <w:shd w:val="clear" w:color="auto" w:fill="F7F7F5"/>
              <w:snapToGrid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iCs/>
                <w:color w:val="000000" w:themeColor="text1"/>
                <w:sz w:val="20"/>
              </w:rPr>
              <w:t>Анализ источников формирования имущества (пассив баланса</w:t>
            </w:r>
            <w:r w:rsidRPr="00637460">
              <w:rPr>
                <w:iCs/>
                <w:color w:val="000000" w:themeColor="text1"/>
                <w:sz w:val="20"/>
              </w:rPr>
              <w:t xml:space="preserve">). Оценка структуры и динамики капитала ("горизонтальный" и "вертикальный" анализ). Оценка структуры источников финансирования ФХД, источников собственных и заемных средств, кредиторской задолженности. </w:t>
            </w:r>
            <w:r w:rsidRPr="00637460">
              <w:rPr>
                <w:color w:val="000000" w:themeColor="text1"/>
                <w:sz w:val="20"/>
              </w:rPr>
              <w:t>Анализ динамики, состава и структуры источников финансовых ресурсов. Соотношение собственных и заемных средств. Анализ движения источников собственных и оборотных средств. Кредиторская задолженность организации</w:t>
            </w:r>
          </w:p>
        </w:tc>
      </w:tr>
      <w:tr w:rsidR="00E75961" w:rsidRPr="00637460" w:rsidTr="004A57FA">
        <w:tc>
          <w:tcPr>
            <w:tcW w:w="256" w:type="pct"/>
          </w:tcPr>
          <w:p w:rsidR="00E75961" w:rsidRPr="00637460" w:rsidRDefault="00E75961" w:rsidP="00E7596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98" w:type="pct"/>
          </w:tcPr>
          <w:p w:rsidR="00E75961" w:rsidRPr="00637460" w:rsidRDefault="00E75961" w:rsidP="00E75961">
            <w:pPr>
              <w:widowControl/>
              <w:suppressAutoHyphens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Анализ финансового состояния коммерческой организации</w:t>
            </w:r>
          </w:p>
        </w:tc>
        <w:tc>
          <w:tcPr>
            <w:tcW w:w="3746" w:type="pct"/>
          </w:tcPr>
          <w:p w:rsidR="00E75961" w:rsidRPr="00637460" w:rsidRDefault="00E75961" w:rsidP="00E75961">
            <w:pPr>
              <w:widowControl/>
              <w:shd w:val="clear" w:color="auto" w:fill="F7F7F5"/>
              <w:snapToGrid/>
              <w:spacing w:before="0" w:after="0"/>
              <w:jc w:val="both"/>
              <w:rPr>
                <w:iCs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Методы оценки ликвидности баланса организации. </w:t>
            </w:r>
            <w:r w:rsidRPr="00637460">
              <w:rPr>
                <w:color w:val="000000" w:themeColor="text1"/>
                <w:sz w:val="20"/>
              </w:rPr>
              <w:t xml:space="preserve">Группы активов по степени ликвидности. </w:t>
            </w:r>
            <w:r w:rsidRPr="00637460">
              <w:rPr>
                <w:iCs/>
                <w:color w:val="000000" w:themeColor="text1"/>
                <w:sz w:val="20"/>
              </w:rPr>
              <w:t xml:space="preserve">Абсолютно ликвидные, быстро-, медленно и труднореализуемые активы. Группировка пассива баланса по степени срочности оплаты. Срочные, краткосрочные, долгосрочные и постоянные пассивы. Анализ ликвидности баланса. Критерии абсолютно ликвидного баланса. </w:t>
            </w:r>
            <w:r w:rsidRPr="00637460">
              <w:rPr>
                <w:b/>
                <w:iCs/>
                <w:color w:val="000000" w:themeColor="text1"/>
                <w:sz w:val="20"/>
              </w:rPr>
              <w:t xml:space="preserve"> </w:t>
            </w:r>
            <w:r w:rsidRPr="00637460">
              <w:rPr>
                <w:iCs/>
                <w:color w:val="000000" w:themeColor="text1"/>
                <w:sz w:val="20"/>
              </w:rPr>
              <w:t>Коэффициенты абсолютной, текущей и срочной  ликвидности. промежуточный и общий коэффициенты покрытия.</w:t>
            </w:r>
          </w:p>
          <w:p w:rsidR="00E75961" w:rsidRPr="00637460" w:rsidRDefault="00E75961" w:rsidP="00E75961">
            <w:pPr>
              <w:widowControl/>
              <w:snapToGrid/>
              <w:spacing w:before="0" w:after="0"/>
              <w:jc w:val="both"/>
              <w:rPr>
                <w:iCs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Оценка и анализ платежеспособности организации.</w:t>
            </w:r>
            <w:r w:rsidRPr="00637460">
              <w:rPr>
                <w:color w:val="000000" w:themeColor="text1"/>
                <w:sz w:val="20"/>
              </w:rPr>
              <w:t xml:space="preserve"> Сущность понятия «платежеспособность» и условия ее достижения. Информационные источники анализа платежеспособности. Абсолютные показатели оценки платежеспособности, методы их определения. Расчет чистых активов.  Коэффициентный метод анализа платежеспособности. </w:t>
            </w:r>
            <w:r w:rsidRPr="00637460">
              <w:rPr>
                <w:iCs/>
                <w:color w:val="000000" w:themeColor="text1"/>
                <w:sz w:val="20"/>
              </w:rPr>
              <w:t xml:space="preserve">Коэффициент покрытия обязательств чистыми оборотными активами. Анализ соотношения дебиторской и кредиторской задолженности. </w:t>
            </w:r>
          </w:p>
          <w:p w:rsidR="00E75961" w:rsidRPr="00637460" w:rsidRDefault="00E75961" w:rsidP="00E75961">
            <w:pPr>
              <w:widowControl/>
              <w:snapToGrid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Анализ финансовой устойчивости организации. </w:t>
            </w:r>
            <w:r w:rsidRPr="00637460">
              <w:rPr>
                <w:color w:val="000000" w:themeColor="text1"/>
                <w:sz w:val="20"/>
              </w:rPr>
              <w:t xml:space="preserve">Оценка финансовой устойчивости с позиции структуры источников капитала. Система абсолютных показателей, характеризующих финансовую устойчивость. Оценка финансовой устойчивости с позиции расходов, связанных с обслуживанием внешних </w:t>
            </w:r>
            <w:r w:rsidRPr="00637460">
              <w:rPr>
                <w:color w:val="000000" w:themeColor="text1"/>
                <w:sz w:val="20"/>
              </w:rPr>
              <w:lastRenderedPageBreak/>
              <w:t xml:space="preserve">источников. Типы финансовой устойчивости: абсолютная устойчивость, нормальная финансовая устойчивость, неустойчивое финансовое положение, кризисное состояние. </w:t>
            </w:r>
          </w:p>
        </w:tc>
      </w:tr>
      <w:tr w:rsidR="00E75961" w:rsidRPr="00637460" w:rsidTr="004A57FA">
        <w:tc>
          <w:tcPr>
            <w:tcW w:w="256" w:type="pct"/>
          </w:tcPr>
          <w:p w:rsidR="00E75961" w:rsidRPr="00637460" w:rsidRDefault="00E75961" w:rsidP="00E7596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5</w:t>
            </w:r>
          </w:p>
        </w:tc>
        <w:tc>
          <w:tcPr>
            <w:tcW w:w="998" w:type="pct"/>
          </w:tcPr>
          <w:p w:rsidR="00E75961" w:rsidRPr="00637460" w:rsidRDefault="00E75961" w:rsidP="00E75961">
            <w:pPr>
              <w:widowControl/>
              <w:suppressAutoHyphens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Анализ финансовых результатов деятельности организации</w:t>
            </w:r>
          </w:p>
        </w:tc>
        <w:tc>
          <w:tcPr>
            <w:tcW w:w="3746" w:type="pct"/>
          </w:tcPr>
          <w:p w:rsidR="00E75961" w:rsidRPr="00637460" w:rsidRDefault="00E75961" w:rsidP="00E75961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Анализ финансовых результатов деятельности хозяйственного субъекта. </w:t>
            </w:r>
            <w:r w:rsidRPr="00637460">
              <w:rPr>
                <w:color w:val="000000" w:themeColor="text1"/>
                <w:sz w:val="20"/>
              </w:rPr>
              <w:t xml:space="preserve">Понятие финансового результата, порядок его формирования. Общая схема проведения анализа отчета о финансовых результатах. Система показателей финансовых результатов и факторы, их формирующие. Анализ формирования, распределения и использования  прибыли.  </w:t>
            </w:r>
          </w:p>
          <w:p w:rsidR="00E75961" w:rsidRPr="00637460" w:rsidRDefault="00E75961" w:rsidP="00E75961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Оценка и анализ рентабельности</w:t>
            </w:r>
            <w:r w:rsidRPr="00637460">
              <w:rPr>
                <w:color w:val="000000" w:themeColor="text1"/>
                <w:sz w:val="20"/>
              </w:rPr>
              <w:t>. Цель и задачи анализа, его информационные источники. Система показателей рентабельности, методика их расчета. Анализ рентабельности продукции и отдельных ее видов. Анализ рентабельности производственных ресурсов. Общая рентабельность деятельности предприятия. Факторы, влияющие на уровень рентабельности организации.</w:t>
            </w:r>
          </w:p>
          <w:p w:rsidR="00E75961" w:rsidRPr="00637460" w:rsidRDefault="00E75961" w:rsidP="00E75961">
            <w:pPr>
              <w:widowControl/>
              <w:snapToGrid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Анализ показателей деловой активности (операционные риски</w:t>
            </w:r>
            <w:r w:rsidRPr="00637460">
              <w:rPr>
                <w:color w:val="000000" w:themeColor="text1"/>
                <w:sz w:val="20"/>
              </w:rPr>
              <w:t xml:space="preserve">). Контроль и анализ выполнения плановых заданий. Анализ динамики финансово-хозяйственной деятельности. «Золотое правило» экономики предприятия. Устойчивость экономического роста организации непроизводственной сферы. Коэффициент устойчивости экономического роста, факторы, влияющие на его динамику. </w:t>
            </w:r>
          </w:p>
        </w:tc>
      </w:tr>
      <w:tr w:rsidR="00E75961" w:rsidRPr="00637460" w:rsidTr="004A57FA">
        <w:tc>
          <w:tcPr>
            <w:tcW w:w="256" w:type="pct"/>
          </w:tcPr>
          <w:p w:rsidR="00E75961" w:rsidRPr="00637460" w:rsidRDefault="00E75961" w:rsidP="00E7596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98" w:type="pct"/>
          </w:tcPr>
          <w:p w:rsidR="00E75961" w:rsidRPr="00637460" w:rsidRDefault="00E75961" w:rsidP="00E75961">
            <w:pPr>
              <w:widowControl/>
              <w:suppressAutoHyphens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Комплексный экономический анализ  и оценка эффективности деятельности организации</w:t>
            </w:r>
          </w:p>
        </w:tc>
        <w:tc>
          <w:tcPr>
            <w:tcW w:w="3746" w:type="pct"/>
          </w:tcPr>
          <w:p w:rsidR="00E75961" w:rsidRPr="00637460" w:rsidRDefault="00E75961" w:rsidP="00E75961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Комплексная оценка эффективности хозяйственной деятельности</w:t>
            </w:r>
            <w:r w:rsidRPr="00637460">
              <w:rPr>
                <w:color w:val="000000" w:themeColor="text1"/>
                <w:sz w:val="20"/>
              </w:rPr>
              <w:t xml:space="preserve"> Сущность экономической эффективности, ее оценка.  Классификация показателей эффективности. Затратные и ресурсные показатели эффективности. Анализ эффективности  использования трудовых, материальных и капитальных ресурсов. Показатели общей эффективности. Влияние показателей эффективности на финансовое состояние организации.</w:t>
            </w:r>
          </w:p>
          <w:p w:rsidR="00E75961" w:rsidRPr="00637460" w:rsidRDefault="00E75961" w:rsidP="00E75961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Комплексный анализ инвестиционной деятельности организации. </w:t>
            </w:r>
            <w:r w:rsidRPr="00637460">
              <w:rPr>
                <w:color w:val="000000" w:themeColor="text1"/>
                <w:sz w:val="20"/>
              </w:rPr>
              <w:t xml:space="preserve">Цель </w:t>
            </w:r>
            <w:proofErr w:type="spellStart"/>
            <w:r w:rsidRPr="00637460">
              <w:rPr>
                <w:color w:val="000000" w:themeColor="text1"/>
                <w:sz w:val="20"/>
              </w:rPr>
              <w:t>ии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задачи анализа инвестиционной деятельности. Информационная база анализа. Система показателей оценки. Анализ и оценка денежных потоков. Анализ эффективности инвестиционных проектов. Комплексный анализ эффективности инвестиций. </w:t>
            </w:r>
          </w:p>
          <w:p w:rsidR="00E75961" w:rsidRPr="00637460" w:rsidRDefault="00E75961" w:rsidP="00E75961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Резервы улучшения финансово-хозяйственной деятельности организации. </w:t>
            </w:r>
            <w:r w:rsidRPr="00637460">
              <w:rPr>
                <w:color w:val="000000" w:themeColor="text1"/>
                <w:sz w:val="20"/>
              </w:rPr>
              <w:t>Понятие резервов в экономическом анализе и их классификация. Принципы поиска и подсчета резервов. Способы подсчета резервов. Методики определения резервов производственной деятельности, улучшения использования производственных ресурсов, укрепления финансового положения организации.</w:t>
            </w:r>
          </w:p>
        </w:tc>
      </w:tr>
    </w:tbl>
    <w:p w:rsidR="00E75961" w:rsidRPr="00637460" w:rsidRDefault="00E75961" w:rsidP="00E7596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E75961" w:rsidRPr="00637460" w:rsidRDefault="00E75961" w:rsidP="00E75961">
      <w:pPr>
        <w:widowControl/>
        <w:snapToGrid/>
        <w:spacing w:before="0" w:after="0"/>
        <w:ind w:firstLine="720"/>
        <w:contextualSpacing/>
        <w:jc w:val="both"/>
        <w:outlineLvl w:val="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Научные основы экономического анализа</w:t>
      </w:r>
    </w:p>
    <w:p w:rsidR="00E75961" w:rsidRPr="00637460" w:rsidRDefault="00E75961" w:rsidP="00E75961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contextualSpacing/>
        <w:jc w:val="both"/>
        <w:outlineLvl w:val="0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Экономический анализ как объект научного исследования. Организация проведения экономического анализа в коммерческих организациях</w:t>
      </w:r>
    </w:p>
    <w:p w:rsidR="00E75961" w:rsidRPr="00637460" w:rsidRDefault="00E75961" w:rsidP="00E75961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E75961" w:rsidRPr="00637460" w:rsidRDefault="00E75961" w:rsidP="00E75961">
      <w:pPr>
        <w:widowControl/>
        <w:snapToGrid/>
        <w:spacing w:before="0" w:after="0"/>
        <w:ind w:firstLine="720"/>
        <w:contextualSpacing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 2.  Анализ производственной деятельности и ресурсов производства</w:t>
      </w:r>
    </w:p>
    <w:p w:rsidR="00E75961" w:rsidRPr="00637460" w:rsidRDefault="00E75961" w:rsidP="00E75961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Задачи,  основные направления и информационное обеспечение анализ объема производства и реализации продукции.</w:t>
      </w:r>
    </w:p>
    <w:p w:rsidR="00E75961" w:rsidRPr="00637460" w:rsidRDefault="00E75961" w:rsidP="00E75961">
      <w:pPr>
        <w:pStyle w:val="afffc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2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Роль производственных ресурсов в деятельности предприятия. Анализ динамики их состава, структуры и использования. </w:t>
      </w:r>
    </w:p>
    <w:p w:rsidR="00E75961" w:rsidRPr="00637460" w:rsidRDefault="00E75961" w:rsidP="00E75961">
      <w:pPr>
        <w:widowControl/>
        <w:snapToGrid/>
        <w:spacing w:before="0" w:after="0"/>
        <w:ind w:firstLine="720"/>
        <w:contextualSpacing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               </w:t>
      </w:r>
    </w:p>
    <w:p w:rsidR="00E75961" w:rsidRPr="00637460" w:rsidRDefault="00E75961" w:rsidP="00E75961">
      <w:pPr>
        <w:widowControl/>
        <w:snapToGrid/>
        <w:spacing w:before="0" w:after="0"/>
        <w:ind w:firstLine="720"/>
        <w:contextualSpacing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 Анализ имущественного потенциала коммерческой организации</w:t>
      </w:r>
    </w:p>
    <w:p w:rsidR="00E75961" w:rsidRPr="00637460" w:rsidRDefault="00E75961" w:rsidP="00E75961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 Анализ состава, структуры и динамики имущества организации и источников их формирования.</w:t>
      </w:r>
    </w:p>
    <w:p w:rsidR="00E75961" w:rsidRPr="00637460" w:rsidRDefault="00E75961" w:rsidP="00E75961">
      <w:pPr>
        <w:widowControl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E75961" w:rsidRPr="00637460" w:rsidRDefault="00E75961" w:rsidP="00E75961">
      <w:pPr>
        <w:widowControl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4. Анализ финансового состояния коммерческой организации</w:t>
      </w:r>
    </w:p>
    <w:p w:rsidR="00E75961" w:rsidRPr="00637460" w:rsidRDefault="00E75961" w:rsidP="00E75961">
      <w:pPr>
        <w:pStyle w:val="afffc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Оценка финансового состояния организации на основе анализа ее ликвидности и платежеспособности.</w:t>
      </w:r>
    </w:p>
    <w:p w:rsidR="00E75961" w:rsidRPr="00637460" w:rsidRDefault="00E75961" w:rsidP="00E75961">
      <w:pPr>
        <w:pStyle w:val="afffc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Оценка и анализ финансовой устойчивости коммерческой организации.</w:t>
      </w:r>
    </w:p>
    <w:p w:rsidR="00E75961" w:rsidRPr="00637460" w:rsidRDefault="00E75961" w:rsidP="00E75961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 5. Анализ финансовых результатов деятельности организации</w:t>
      </w:r>
    </w:p>
    <w:p w:rsidR="00E75961" w:rsidRPr="00637460" w:rsidRDefault="00E75961" w:rsidP="00E75961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Финансовые результаты деятельности хозяйствующих субъектов: их формирование использование  и оценка.  Факторы, влияющие на динамику прибыли и рентабельности.</w:t>
      </w:r>
    </w:p>
    <w:p w:rsidR="00E75961" w:rsidRPr="00637460" w:rsidRDefault="00E75961" w:rsidP="00E75961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 </w:t>
      </w:r>
    </w:p>
    <w:p w:rsidR="00E75961" w:rsidRPr="00637460" w:rsidRDefault="00E75961" w:rsidP="00E75961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lastRenderedPageBreak/>
        <w:t>Раздел 6. Комплексный экономический анализ и оценка эффективности деятельности организации</w:t>
      </w:r>
    </w:p>
    <w:p w:rsidR="00E75961" w:rsidRPr="00637460" w:rsidRDefault="00E75961" w:rsidP="00E75961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Комплексный подход к оценке деятельности организации и использования ее ресурсов. Система показателей эффективности.</w:t>
      </w:r>
    </w:p>
    <w:p w:rsidR="00E75961" w:rsidRPr="00637460" w:rsidRDefault="00E75961" w:rsidP="00E75961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Экономический анализ инвестиционной деятельности хозяйствующих субъектов.</w:t>
      </w:r>
    </w:p>
    <w:p w:rsidR="00E75961" w:rsidRPr="00637460" w:rsidRDefault="00E75961" w:rsidP="00E75961">
      <w:pPr>
        <w:widowControl/>
        <w:tabs>
          <w:tab w:val="left" w:pos="993"/>
        </w:tabs>
        <w:snapToGrid/>
        <w:spacing w:before="0" w:after="0"/>
        <w:ind w:firstLine="720"/>
        <w:rPr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5.2.2 Вопросы для обсуждения на семинарах и практических занятиях </w:t>
      </w:r>
    </w:p>
    <w:p w:rsidR="00E75961" w:rsidRPr="00637460" w:rsidRDefault="00E75961" w:rsidP="00E75961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 1.  Научные основы экономического анализа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7F7F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Что такое экономический анализ и основные причины его становления?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Назовите и охарактеризуйте основные этапы развития экономического анализа в России.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Структура науки экономического анализа.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Цель, основные задачи и принципы экономического анализа.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Объекты экономического анализа и их характеристика.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Хозяйственная система как объект управления. 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7F7F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Какова роль экономического анализа в управлении хозяйственной деятельностью предприятия? 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7F7F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Каковы требования, предъявляемые к экономическому анализу? 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Какова роль и функции экономического анализа в управлении предприятием? 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Перечислите задачи экономического анализа. 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7F7F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Предмет экономического анализа, его отличия от предмета других общеэкономических наук? 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Объекты экономического анализа и их характеристика.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Как проявляется взаимосвязь экономического анализа с другими экономическими дисциплинами? 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7F7F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Аналитическая информация, ее виды и требования, предъявляемые к ней. 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7F7F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Состав годовой и квартальной отчетности предприятия и ее содержание. 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7F7F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Опишите процесс подготовки информации к экономическому анализу. 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Хозяйственная система как объект управления.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Методы научного познания.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Виды анализа, их классификация и характеристика.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Внутрихозяйственный и межхозяйственный анализ.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Комплексный экономический анализ.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106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Система основных экономических показателей, используемые в анализе, и их связей.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106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Статистические способы обработки экономической информации. Корреляционный анализ.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7F7F5"/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Понятие факторов и их классификация.  Метод факторного анализа, его приемы.</w:t>
      </w:r>
    </w:p>
    <w:p w:rsidR="00E75961" w:rsidRPr="00637460" w:rsidRDefault="00E75961" w:rsidP="00E75961">
      <w:pPr>
        <w:pStyle w:val="afffc"/>
        <w:numPr>
          <w:ilvl w:val="0"/>
          <w:numId w:val="25"/>
        </w:numPr>
        <w:shd w:val="clear" w:color="auto" w:fill="F7F7F5"/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Экономико-математические методы и модели, используемые в экономическом анализе.</w:t>
      </w:r>
    </w:p>
    <w:p w:rsidR="00E75961" w:rsidRPr="00637460" w:rsidRDefault="00E75961" w:rsidP="00E75961">
      <w:pPr>
        <w:pStyle w:val="afffc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778"/>
        <w:jc w:val="both"/>
        <w:rPr>
          <w:rFonts w:ascii="Times New Roman" w:hAnsi="Times New Roman"/>
          <w:color w:val="000000" w:themeColor="text1"/>
        </w:rPr>
      </w:pPr>
    </w:p>
    <w:p w:rsidR="00E75961" w:rsidRPr="00637460" w:rsidRDefault="00E75961" w:rsidP="00E75961">
      <w:pPr>
        <w:widowControl/>
        <w:snapToGrid/>
        <w:spacing w:before="0" w:after="0"/>
        <w:ind w:firstLine="708"/>
        <w:contextualSpacing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Раздел  2.  </w:t>
      </w:r>
      <w:r w:rsidRPr="00637460">
        <w:rPr>
          <w:b/>
          <w:color w:val="000000" w:themeColor="text1"/>
          <w:sz w:val="20"/>
        </w:rPr>
        <w:t>Анализ производственной деятельности и ресурсов производства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Задачи и практическая  значимость анализа производства и реализации продукции.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Опишите этапы ретроспективного анализа объемов выпуска и реализации продукции.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Какие методы применяются при анализе структуры выпуска и  ее </w:t>
      </w:r>
      <w:proofErr w:type="spellStart"/>
      <w:r w:rsidRPr="00637460">
        <w:rPr>
          <w:rFonts w:ascii="Times New Roman" w:hAnsi="Times New Roman"/>
          <w:color w:val="000000" w:themeColor="text1"/>
        </w:rPr>
        <w:t>влиярния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тна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выполнение производственной программы?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Информационное обеспечение анализа производства и реализации продукции. 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 каких показателях можно отразить объем производства и реализации продукции и их особенность?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В чем состоят особенности анализа сезонных колебаний производства и реализации продукции? 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Что такое ассортимент продукции и особенности его анализа? 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В чем состоит особенность структурных сдвигов выпуска продукции и их анализа? 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категории товаров необходимо учитывать при формировании ассортимента продукции?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Анализ себестоимости производства и реализации товаров и услуг коммерческого предприятия.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этапы анализа себестоимости продукции (работ, услуг).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факторы оказывают влияние на уровень затрат и совокупную себестоимость выпуска продукции?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Задачи, основные направления и информационное обеспечение анализа основных фондов.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Какие приемы и способы  экономического анализа применяются в анализе основных фондов? 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Анализ основных средств: их состава, структуры, динамики.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Особенности использования основных фондов в торговле.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Анализ использования предметов труда и управления запасами коммерческого предприятия.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Анализ нематериальных активов коммерческого предприятия.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По каким основным направлениям проводится анализ трудовых ресурсов?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Оценка количественного и качественного состава персонала организации.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Последовательность анализа обеспеченности организации трудовыми ресурсами.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Особенности в анализе показателей использования труда в торговле.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показатели и факторы влияют на производительность труда?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Анализ обеспеченности организации трудовыми ресурсами.</w:t>
      </w:r>
    </w:p>
    <w:p w:rsidR="00E75961" w:rsidRPr="00637460" w:rsidRDefault="00E75961" w:rsidP="00E75961">
      <w:pPr>
        <w:pStyle w:val="afff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Особенности анализа показателей использования труда в торговых организациях.</w:t>
      </w:r>
    </w:p>
    <w:p w:rsidR="00E75961" w:rsidRPr="00637460" w:rsidRDefault="00E75961" w:rsidP="00E75961">
      <w:pPr>
        <w:widowControl/>
        <w:snapToGrid/>
        <w:spacing w:before="0" w:after="0"/>
        <w:ind w:left="993"/>
        <w:jc w:val="both"/>
        <w:rPr>
          <w:color w:val="000000" w:themeColor="text1"/>
          <w:szCs w:val="24"/>
        </w:rPr>
      </w:pPr>
    </w:p>
    <w:p w:rsidR="00E75961" w:rsidRPr="00637460" w:rsidRDefault="00E75961" w:rsidP="00E75961">
      <w:pPr>
        <w:widowControl/>
        <w:snapToGrid/>
        <w:spacing w:before="0" w:after="0"/>
        <w:ind w:firstLine="708"/>
        <w:contextualSpacing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 Анализ имущественного потенциала коммерческой организации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Что входит в состав имущественного комплекса организации?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Перечислите информационные источники анализа имущества организации.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Охарактеризуйте структуру имущества коммерческой организации.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Какова роль бухгалтерского баланса в анализе имущества организации?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Назовите состав </w:t>
      </w:r>
      <w:proofErr w:type="spellStart"/>
      <w:r w:rsidRPr="00637460">
        <w:rPr>
          <w:rFonts w:ascii="Times New Roman" w:hAnsi="Times New Roman"/>
          <w:color w:val="000000" w:themeColor="text1"/>
        </w:rPr>
        <w:t>внеоборотных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активов организации.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Охарактеризуйте состав нематериальных активов. Назовите их особенности.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Виды износа основных фондов. Сущность процесса амортизации.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 какой целью формируется амортизационный фонд. Норма амортизации.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Цель и назначение оборотного капитала.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Раскройте определение оборотного капитала организации.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Элементы оборотного капитала. Направления их анализа.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Чистый оборотный капитал, определение его величины.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Собственный и заемный оборотный капитал, анализ их соотношения.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Оборотные производственные фонды и фонды обращения.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Нормируемые и ненормируемые оборотные средства.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 анализируют состояние, состав и структура производственных запасов.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Производственные запасы. Методы их нормирования.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Дебиторская задолженность организации.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Как проводится анализ структуры и динамики капитала?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 xml:space="preserve"> Источники финансовых средств организации, за счет которых формируется ее имущество.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Методы, применяемые в анализе динамики состава и структуры источников финансовых ресурсов. 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Оценка соотношения собственных и заемных средств.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Анализ движения источников собственных и оборотных средств.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Кредиторская задолженность организации.</w:t>
      </w:r>
    </w:p>
    <w:p w:rsidR="00E75961" w:rsidRPr="00637460" w:rsidRDefault="00E75961" w:rsidP="00E75961">
      <w:pPr>
        <w:pStyle w:val="afffc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 какой целью проводят анализ соотношения дебиторской и кредиторской задолженности?</w:t>
      </w:r>
    </w:p>
    <w:p w:rsidR="00E75961" w:rsidRPr="00637460" w:rsidRDefault="00E75961" w:rsidP="00E75961">
      <w:pPr>
        <w:widowControl/>
        <w:tabs>
          <w:tab w:val="left" w:pos="1134"/>
        </w:tabs>
        <w:snapToGrid/>
        <w:spacing w:before="0" w:after="0"/>
        <w:ind w:firstLine="709"/>
        <w:rPr>
          <w:color w:val="000000" w:themeColor="text1"/>
          <w:szCs w:val="24"/>
        </w:rPr>
      </w:pPr>
    </w:p>
    <w:p w:rsidR="00E75961" w:rsidRPr="00637460" w:rsidRDefault="00E75961" w:rsidP="00E75961">
      <w:pPr>
        <w:widowControl/>
        <w:snapToGrid/>
        <w:spacing w:before="0" w:after="0"/>
        <w:ind w:firstLine="708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4.  Анализ финансового состояния  коммерческой организации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pacing w:after="0" w:line="240" w:lineRule="auto"/>
        <w:ind w:left="1134" w:hanging="425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Цель и задачи анализа финансового состояния бюджетной организации.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Факторы, определяющие финансовое состояние бюджетной организации.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Основные источники информации для анализа финансового состояния организации.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Экономическая характеристика баланса, как главного источника анализа финансового состояния.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Виды бухгалтерского баланса, структура бухгалтерского баланса.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Принципы построения актива и пассива бухгалтерского баланса.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Баланс-брутто и баланс-нетто. Их использование в финансовом анализе.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Экспресс-анализ финансового состояния. Этапы анализа.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Отличия детализированного анализа от экспресс-анализа.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 определяется ликвидность организации? Назовите признаки ликвидности.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Абсолютные показатели, оценивающие ликвидность на основе баланса.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Определение ликвидности баланса.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Коэффициенты текущей, быстрой и абсолютной ликвидности. 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Что понимают под платежеспособностью  организации?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 оценивают платежеспособность на основании ликвидности баланса?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Абсолютные показатели оценки платежеспособности.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Расчет чистых активов организации.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Сущность понятия «финансовая устойчивость».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Факторы, влияющие на финансовую устойчивость организации.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Перечислите задачи и предмет исследования анализа финансовой устойчивости организации.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Назовите информационные источники для анализа финансовой устойчивости.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Методы анализа, применяемые в оценке финансовой устойчивости.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Внутренние и внешние факторы, влияющие на финансовую устойчивость организаций.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Система абсолютных показателей оценки финансовой устойчивости.</w:t>
      </w:r>
    </w:p>
    <w:p w:rsidR="00E75961" w:rsidRPr="00637460" w:rsidRDefault="00E75961" w:rsidP="00E75961">
      <w:pPr>
        <w:pStyle w:val="afffc"/>
        <w:numPr>
          <w:ilvl w:val="0"/>
          <w:numId w:val="28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Внутренние и внешние пользователи результатов анализа финансовой устойчивости.</w:t>
      </w:r>
    </w:p>
    <w:p w:rsidR="00E75961" w:rsidRPr="00637460" w:rsidRDefault="00E75961" w:rsidP="00E75961">
      <w:pPr>
        <w:widowControl/>
        <w:snapToGrid/>
        <w:spacing w:before="0" w:after="0"/>
        <w:ind w:left="1134" w:hanging="425"/>
        <w:rPr>
          <w:b/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993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 5. Анализ финансовых результатов деятельности организации</w:t>
      </w:r>
    </w:p>
    <w:p w:rsidR="00E75961" w:rsidRPr="00637460" w:rsidRDefault="00E75961" w:rsidP="00E75961">
      <w:pPr>
        <w:widowControl/>
        <w:numPr>
          <w:ilvl w:val="0"/>
          <w:numId w:val="29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Задачи, основные направления и источники информации для анализа финансовых результатов.</w:t>
      </w:r>
    </w:p>
    <w:p w:rsidR="00E75961" w:rsidRPr="00637460" w:rsidRDefault="00E75961" w:rsidP="00E75961">
      <w:pPr>
        <w:widowControl/>
        <w:numPr>
          <w:ilvl w:val="0"/>
          <w:numId w:val="29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Анализ формирования прибыли от реализации продукции (услуг, работ).</w:t>
      </w:r>
    </w:p>
    <w:p w:rsidR="00E75961" w:rsidRPr="00637460" w:rsidRDefault="00E75961" w:rsidP="00E75961">
      <w:pPr>
        <w:widowControl/>
        <w:numPr>
          <w:ilvl w:val="0"/>
          <w:numId w:val="29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какой последовательности проводится анализ прибыли от реализации?</w:t>
      </w:r>
    </w:p>
    <w:p w:rsidR="00E75961" w:rsidRPr="00637460" w:rsidRDefault="00E75961" w:rsidP="00E75961">
      <w:pPr>
        <w:widowControl/>
        <w:numPr>
          <w:ilvl w:val="0"/>
          <w:numId w:val="29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Какое значение имеет анализ состава  прибыли в динамике?</w:t>
      </w:r>
    </w:p>
    <w:p w:rsidR="00E75961" w:rsidRPr="00637460" w:rsidRDefault="00E75961" w:rsidP="00E75961">
      <w:pPr>
        <w:widowControl/>
        <w:numPr>
          <w:ilvl w:val="0"/>
          <w:numId w:val="29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Состав показателей рентабельности.</w:t>
      </w:r>
    </w:p>
    <w:p w:rsidR="00E75961" w:rsidRPr="00637460" w:rsidRDefault="00E75961" w:rsidP="00E75961">
      <w:pPr>
        <w:widowControl/>
        <w:numPr>
          <w:ilvl w:val="0"/>
          <w:numId w:val="29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Коэффициенты рентабельность активов, методы их оценки.</w:t>
      </w:r>
    </w:p>
    <w:p w:rsidR="00E75961" w:rsidRPr="00637460" w:rsidRDefault="00E75961" w:rsidP="00E75961">
      <w:pPr>
        <w:widowControl/>
        <w:numPr>
          <w:ilvl w:val="0"/>
          <w:numId w:val="29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Коэффициенты  рентабельности продаж, методы их оценки.</w:t>
      </w:r>
    </w:p>
    <w:p w:rsidR="00E75961" w:rsidRPr="00637460" w:rsidRDefault="00E75961" w:rsidP="00E75961">
      <w:pPr>
        <w:widowControl/>
        <w:numPr>
          <w:ilvl w:val="0"/>
          <w:numId w:val="29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Факторный анализ уровней рентабельности.</w:t>
      </w:r>
    </w:p>
    <w:p w:rsidR="00E75961" w:rsidRPr="00637460" w:rsidRDefault="00E75961" w:rsidP="00E75961">
      <w:pPr>
        <w:widowControl/>
        <w:numPr>
          <w:ilvl w:val="0"/>
          <w:numId w:val="29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 проводится расчет влияния объема, структуры и себестоимости реализованной продукции на величину прибыли от реализации?</w:t>
      </w:r>
    </w:p>
    <w:p w:rsidR="00E75961" w:rsidRPr="00637460" w:rsidRDefault="00E75961" w:rsidP="00E75961">
      <w:pPr>
        <w:widowControl/>
        <w:numPr>
          <w:ilvl w:val="0"/>
          <w:numId w:val="29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факторы влияют на величину прибыли в торговле?</w:t>
      </w:r>
    </w:p>
    <w:p w:rsidR="00E75961" w:rsidRPr="00637460" w:rsidRDefault="00E75961" w:rsidP="00E75961">
      <w:pPr>
        <w:widowControl/>
        <w:numPr>
          <w:ilvl w:val="0"/>
          <w:numId w:val="29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приемы и способы применяются при анализе формирования прибыли?</w:t>
      </w:r>
    </w:p>
    <w:p w:rsidR="00E75961" w:rsidRPr="00637460" w:rsidRDefault="00E75961" w:rsidP="00E75961">
      <w:pPr>
        <w:widowControl/>
        <w:numPr>
          <w:ilvl w:val="0"/>
          <w:numId w:val="29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Влияние распределения прибыли на финансовое состояние организации.</w:t>
      </w:r>
    </w:p>
    <w:p w:rsidR="00E75961" w:rsidRPr="00637460" w:rsidRDefault="00E75961" w:rsidP="00E75961">
      <w:pPr>
        <w:widowControl/>
        <w:numPr>
          <w:ilvl w:val="0"/>
          <w:numId w:val="29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Модель формирования и распределения финансовых результатов.</w:t>
      </w:r>
    </w:p>
    <w:p w:rsidR="00E75961" w:rsidRPr="00637460" w:rsidRDefault="00E75961" w:rsidP="00E75961">
      <w:pPr>
        <w:pStyle w:val="afffc"/>
        <w:numPr>
          <w:ilvl w:val="0"/>
          <w:numId w:val="29"/>
        </w:numPr>
        <w:tabs>
          <w:tab w:val="left" w:pos="1134"/>
          <w:tab w:val="left" w:pos="1276"/>
          <w:tab w:val="left" w:pos="354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Резервы увеличения прибыли и улучшения финансового состояния коммерческой организаций.</w:t>
      </w:r>
    </w:p>
    <w:p w:rsidR="00E75961" w:rsidRPr="00637460" w:rsidRDefault="00E75961" w:rsidP="00E75961">
      <w:pPr>
        <w:pStyle w:val="afffc"/>
        <w:numPr>
          <w:ilvl w:val="0"/>
          <w:numId w:val="29"/>
        </w:numPr>
        <w:tabs>
          <w:tab w:val="left" w:pos="1134"/>
          <w:tab w:val="left" w:pos="1276"/>
          <w:tab w:val="left" w:pos="354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Сущность понятия «деловая активность» организации.</w:t>
      </w:r>
    </w:p>
    <w:p w:rsidR="00E75961" w:rsidRPr="00637460" w:rsidRDefault="00E75961" w:rsidP="00E75961">
      <w:pPr>
        <w:pStyle w:val="afffc"/>
        <w:numPr>
          <w:ilvl w:val="0"/>
          <w:numId w:val="29"/>
        </w:numPr>
        <w:tabs>
          <w:tab w:val="left" w:pos="1134"/>
          <w:tab w:val="left" w:pos="1276"/>
          <w:tab w:val="left" w:pos="354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Информационные источники анализа деловой активности.</w:t>
      </w:r>
    </w:p>
    <w:p w:rsidR="00E75961" w:rsidRPr="00637460" w:rsidRDefault="00E75961" w:rsidP="00E75961">
      <w:pPr>
        <w:pStyle w:val="afffc"/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Показатели для оценки деловой активности предприятия.</w:t>
      </w:r>
    </w:p>
    <w:p w:rsidR="00E75961" w:rsidRPr="00637460" w:rsidRDefault="00E75961" w:rsidP="00E75961">
      <w:pPr>
        <w:pStyle w:val="afffc"/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Назовите и кратко охарактеризуйте общие показатели оборачиваемости оборотных активов.</w:t>
      </w:r>
    </w:p>
    <w:p w:rsidR="00E75961" w:rsidRPr="00637460" w:rsidRDefault="00E75961" w:rsidP="00E75961">
      <w:pPr>
        <w:pStyle w:val="afffc"/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 чем заключается анализ частных показателей оборачиваемости?</w:t>
      </w:r>
    </w:p>
    <w:p w:rsidR="00E75961" w:rsidRPr="00637460" w:rsidRDefault="00E75961" w:rsidP="00E75961">
      <w:pPr>
        <w:pStyle w:val="afffc"/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Оценка эффекта от ускорения оборачиваемости оборотных средств.</w:t>
      </w:r>
    </w:p>
    <w:p w:rsidR="00E75961" w:rsidRPr="00637460" w:rsidRDefault="00E75961" w:rsidP="00E75961">
      <w:pPr>
        <w:pStyle w:val="afffc"/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Что понимается под операционным циклом?</w:t>
      </w:r>
    </w:p>
    <w:p w:rsidR="00E75961" w:rsidRPr="00637460" w:rsidRDefault="00E75961" w:rsidP="00E75961">
      <w:pPr>
        <w:pStyle w:val="afffc"/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Что понимается под финансовым циклом?</w:t>
      </w:r>
    </w:p>
    <w:p w:rsidR="00E75961" w:rsidRPr="00637460" w:rsidRDefault="00E75961" w:rsidP="00E75961">
      <w:pPr>
        <w:pStyle w:val="afffc"/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Какими показателями оценивают деловую активность предприятия?</w:t>
      </w:r>
    </w:p>
    <w:p w:rsidR="00E75961" w:rsidRPr="00637460" w:rsidRDefault="00E75961" w:rsidP="00E75961">
      <w:pPr>
        <w:pStyle w:val="afffc"/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Коэффициент устойчивости экономического роста, факторы, влияющие на его динамику.</w:t>
      </w:r>
    </w:p>
    <w:p w:rsidR="00E75961" w:rsidRPr="00637460" w:rsidRDefault="00E75961" w:rsidP="00E7596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993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6. Комплексный экономический анализ  и оценка эффективности деятельности организации</w:t>
      </w:r>
    </w:p>
    <w:p w:rsidR="00E75961" w:rsidRPr="00637460" w:rsidRDefault="00E75961" w:rsidP="00E7596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Анализ финансовых результатов деятельности. Финансовое планирование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Назовите цель и задачи анализа эффективности использования ресурсного потенциала предприятия.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Сущность понятия «экономическая эффективность». Ее измерение.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Экономическая эффективность и экономический эффект.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7F7F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Принципы построения и классификации показателей эффективности. 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Затратные и ресурсные показатели эффективности.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Какими показателями оценивают общую эффективность финансово-хозяйственной деятельности?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Показатели эффективного использования материальных ресурсов.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Показатели эффективности использования основных фондов.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Показатели эффективности капиталовложений.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Общие и частные показатели эффективности использования трудовых ресурсов.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Значение комплексного анализа ФХД для коммерческой организации.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Информационные источники комплексного анализа ФХД организации.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Этапы проведения комплексного анализа ФХД.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Правовое обеспечение комплексного анализа инвестиционной деятельности организации.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Виды классификаций долгосрочных инвестиций.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Цель и задачи анализа инвестиционной деятельности коммерческой организации.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 связаны между собой капитальные и финансовые вложения?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Информационная база анализа инвестиционной деятельности организации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Система показателей комплексного анализа инвестиционной деятельности.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Частные показатели комплексного анализа эффективности инвестиционной деятельности.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Обобщающие показатели комплексного анализа эффективности инвестиционной деятельности.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7F7F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Обобщающие показатели эффективности использования новой техники. 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7F7F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Анализ показателей эффективности инвестиционных проектов.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7F7F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Система показателей рентабельности: методика расчета, экономическое содержание. </w:t>
      </w:r>
    </w:p>
    <w:p w:rsidR="00E75961" w:rsidRPr="00637460" w:rsidRDefault="00E75961" w:rsidP="00E75961">
      <w:pPr>
        <w:pStyle w:val="afffc"/>
        <w:numPr>
          <w:ilvl w:val="0"/>
          <w:numId w:val="30"/>
        </w:numPr>
        <w:shd w:val="clear" w:color="auto" w:fill="F7F7F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Показатели производственных и финансовых результатов, используемые при оценке экономической эффективности хозяйственной деятельности. </w:t>
      </w:r>
    </w:p>
    <w:p w:rsidR="00E75961" w:rsidRPr="00637460" w:rsidRDefault="00E75961" w:rsidP="00E7596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E75961" w:rsidRPr="00637460" w:rsidRDefault="00E75961" w:rsidP="00E75961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090455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E75961" w:rsidRPr="00637460" w:rsidRDefault="00E75961" w:rsidP="00E75961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E75961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E75961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E7596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Лекционного типа </w:t>
            </w:r>
            <w:r w:rsidRPr="00637460">
              <w:rPr>
                <w:b/>
                <w:color w:val="000000" w:themeColor="text1"/>
                <w:sz w:val="20"/>
              </w:rPr>
              <w:lastRenderedPageBreak/>
              <w:t>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E75961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Семинарского типа</w:t>
            </w:r>
          </w:p>
          <w:p w:rsidR="00E75961" w:rsidRPr="00637460" w:rsidRDefault="00E75961" w:rsidP="00E7596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E7596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E75961" w:rsidRPr="00637460" w:rsidRDefault="00E75961" w:rsidP="00E7596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E7596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10</w:t>
            </w:r>
          </w:p>
        </w:tc>
      </w:tr>
      <w:tr w:rsidR="00E7596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E75961" w:rsidRPr="00637460" w:rsidRDefault="00E75961" w:rsidP="00E7596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E7596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E75961" w:rsidRPr="00637460" w:rsidRDefault="00E75961" w:rsidP="00E7596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E7596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E7596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E75961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</w:t>
            </w:r>
          </w:p>
        </w:tc>
      </w:tr>
    </w:tbl>
    <w:p w:rsidR="00E75961" w:rsidRPr="00637460" w:rsidRDefault="00E75961" w:rsidP="00E75961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E75961" w:rsidRPr="00637460" w:rsidRDefault="00E75961" w:rsidP="00E75961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090455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31%</w:t>
      </w:r>
    </w:p>
    <w:p w:rsidR="00E75961" w:rsidRPr="00637460" w:rsidRDefault="00E75961" w:rsidP="00E75961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E75961" w:rsidRPr="00637460" w:rsidRDefault="00E75961" w:rsidP="00E75961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E75961" w:rsidRPr="00637460" w:rsidRDefault="00E75961" w:rsidP="00E75961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E75961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E75961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E7596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E75961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E75961" w:rsidRPr="00637460" w:rsidRDefault="00E75961" w:rsidP="00E7596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E7596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E75961" w:rsidRPr="00637460" w:rsidRDefault="00E75961" w:rsidP="00E7596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E7596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</w:t>
            </w: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</w:tr>
      <w:tr w:rsidR="00E7596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Семинарского типа</w:t>
            </w:r>
          </w:p>
          <w:p w:rsidR="00E75961" w:rsidRPr="00637460" w:rsidRDefault="00E75961" w:rsidP="00E7596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E7596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E75961" w:rsidRPr="00637460" w:rsidRDefault="00E75961" w:rsidP="00E7596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E7596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E7596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61" w:rsidRPr="00637460" w:rsidRDefault="00E75961" w:rsidP="00E75961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E75961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61" w:rsidRPr="00637460" w:rsidRDefault="00E75961" w:rsidP="00E7596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</w:tbl>
    <w:p w:rsidR="00E75961" w:rsidRPr="00637460" w:rsidRDefault="00E75961" w:rsidP="00E75961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- 44%</w:t>
      </w:r>
    </w:p>
    <w:p w:rsidR="00E75961" w:rsidRPr="00637460" w:rsidRDefault="00E75961" w:rsidP="00E75961">
      <w:pPr>
        <w:widowControl/>
        <w:snapToGrid/>
        <w:spacing w:before="0" w:after="0"/>
        <w:rPr>
          <w:b/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E75961" w:rsidRPr="00637460" w:rsidRDefault="00E75961" w:rsidP="00E75961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E75961" w:rsidRPr="00637460" w:rsidRDefault="00E75961" w:rsidP="00E75961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E75961" w:rsidRPr="00637460" w:rsidRDefault="00E75961" w:rsidP="00E7596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E75961" w:rsidRPr="00637460" w:rsidRDefault="00E75961" w:rsidP="00E7596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E75961" w:rsidRPr="00637460" w:rsidRDefault="00E75961" w:rsidP="00E7596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E75961" w:rsidRPr="00637460" w:rsidRDefault="00E75961" w:rsidP="00E75961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E75961" w:rsidRPr="00637460" w:rsidRDefault="00E75961" w:rsidP="00E75961">
      <w:pPr>
        <w:widowControl/>
        <w:numPr>
          <w:ilvl w:val="0"/>
          <w:numId w:val="31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E75961" w:rsidRPr="00637460" w:rsidRDefault="00E75961" w:rsidP="00E75961">
      <w:pPr>
        <w:widowControl/>
        <w:numPr>
          <w:ilvl w:val="0"/>
          <w:numId w:val="3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E75961" w:rsidRPr="00637460" w:rsidRDefault="00E75961" w:rsidP="00E75961">
      <w:pPr>
        <w:widowControl/>
        <w:numPr>
          <w:ilvl w:val="0"/>
          <w:numId w:val="3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E75961" w:rsidRPr="00637460" w:rsidRDefault="00E75961" w:rsidP="00E75961">
      <w:pPr>
        <w:widowControl/>
        <w:numPr>
          <w:ilvl w:val="0"/>
          <w:numId w:val="3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E75961" w:rsidRPr="00637460" w:rsidRDefault="00E75961" w:rsidP="00E75961">
      <w:pPr>
        <w:widowControl/>
        <w:numPr>
          <w:ilvl w:val="0"/>
          <w:numId w:val="3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E75961" w:rsidRPr="00637460" w:rsidRDefault="00E75961" w:rsidP="00E75961">
      <w:pPr>
        <w:widowControl/>
        <w:numPr>
          <w:ilvl w:val="0"/>
          <w:numId w:val="3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E75961" w:rsidRPr="00637460" w:rsidRDefault="00E75961" w:rsidP="00E75961">
      <w:pPr>
        <w:widowControl/>
        <w:numPr>
          <w:ilvl w:val="0"/>
          <w:numId w:val="3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E75961" w:rsidRPr="00637460" w:rsidRDefault="00E75961" w:rsidP="00E75961">
      <w:pPr>
        <w:widowControl/>
        <w:numPr>
          <w:ilvl w:val="0"/>
          <w:numId w:val="3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E75961" w:rsidRPr="00637460" w:rsidRDefault="00E75961" w:rsidP="00E75961">
      <w:pPr>
        <w:widowControl/>
        <w:numPr>
          <w:ilvl w:val="0"/>
          <w:numId w:val="3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E75961" w:rsidRPr="00637460" w:rsidRDefault="00E75961" w:rsidP="00E75961">
      <w:pPr>
        <w:widowControl/>
        <w:numPr>
          <w:ilvl w:val="0"/>
          <w:numId w:val="3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Положение о реализации электронного обучения,  дистанционных образовательных технологий.</w:t>
      </w:r>
    </w:p>
    <w:p w:rsidR="00E75961" w:rsidRPr="00637460" w:rsidRDefault="00E75961" w:rsidP="00E75961">
      <w:pPr>
        <w:widowControl/>
        <w:numPr>
          <w:ilvl w:val="0"/>
          <w:numId w:val="31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E75961" w:rsidRPr="00637460" w:rsidRDefault="00E75961" w:rsidP="00E75961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E75961" w:rsidRPr="00637460" w:rsidRDefault="00E75961" w:rsidP="00E75961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E2508" w:rsidRDefault="007E2508" w:rsidP="007E2508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7E2508" w:rsidRDefault="007E2508" w:rsidP="007E2508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7E2508" w:rsidRDefault="007E2508" w:rsidP="007E2508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7E2508" w:rsidRDefault="007E2508" w:rsidP="007E2508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7E2508" w:rsidRDefault="007E2508" w:rsidP="007E2508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</w:t>
      </w:r>
      <w:r>
        <w:rPr>
          <w:sz w:val="20"/>
        </w:rPr>
        <w:lastRenderedPageBreak/>
        <w:t>дистанционных технологий;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7E2508" w:rsidRDefault="007E2508" w:rsidP="007E2508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E75961" w:rsidRPr="00637460" w:rsidRDefault="007E2508" w:rsidP="007E2508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E75961" w:rsidRPr="00637460" w:rsidRDefault="00E75961" w:rsidP="00E75961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E75961" w:rsidRPr="00637460" w:rsidRDefault="00E75961" w:rsidP="00E75961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E75961" w:rsidRPr="00637460" w:rsidRDefault="00E75961" w:rsidP="00E7596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E75961" w:rsidRPr="00637460" w:rsidRDefault="00E75961" w:rsidP="00E7596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E75961" w:rsidRPr="00637460" w:rsidRDefault="00E75961" w:rsidP="00E75961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E75961" w:rsidRPr="00637460" w:rsidRDefault="00E75961" w:rsidP="00E75961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E75961" w:rsidRPr="00637460" w:rsidRDefault="00E75961" w:rsidP="00E75961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E75961" w:rsidRPr="00637460" w:rsidRDefault="00E75961" w:rsidP="00E75961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E75961" w:rsidRPr="00637460" w:rsidRDefault="00E75961" w:rsidP="00E75961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E75961" w:rsidRPr="00637460" w:rsidRDefault="00E75961" w:rsidP="00E75961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E75961" w:rsidRPr="00637460" w:rsidRDefault="00E75961" w:rsidP="00E75961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E75961" w:rsidRPr="00637460" w:rsidRDefault="00E75961" w:rsidP="00E7596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E75961" w:rsidRPr="00637460" w:rsidRDefault="00E75961" w:rsidP="00E7596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E75961" w:rsidRPr="00637460" w:rsidRDefault="00E75961" w:rsidP="00E7596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E75961" w:rsidRPr="00637460" w:rsidRDefault="00E75961" w:rsidP="00E75961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E75961" w:rsidRPr="00637460" w:rsidRDefault="00E75961" w:rsidP="00E75961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E75961" w:rsidRPr="00637460" w:rsidRDefault="00E75961" w:rsidP="00E75961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E75961" w:rsidRPr="00637460" w:rsidRDefault="00E75961" w:rsidP="00E75961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E75961" w:rsidRPr="00637460" w:rsidRDefault="00E75961" w:rsidP="00E75961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E75961" w:rsidRPr="00637460" w:rsidRDefault="00E75961" w:rsidP="00E75961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E75961" w:rsidRPr="00637460" w:rsidRDefault="00E75961" w:rsidP="00E75961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E75961" w:rsidRPr="00637460" w:rsidRDefault="00E75961" w:rsidP="00E7596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E75961" w:rsidRPr="00637460" w:rsidRDefault="00E75961" w:rsidP="00E7596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E75961" w:rsidRPr="00637460" w:rsidRDefault="00E75961" w:rsidP="00E75961">
      <w:pPr>
        <w:widowControl/>
        <w:snapToGrid/>
        <w:spacing w:before="0" w:after="0"/>
        <w:ind w:firstLine="708"/>
        <w:contextualSpacing/>
        <w:jc w:val="both"/>
        <w:outlineLvl w:val="0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Раздел 1.  </w:t>
      </w:r>
      <w:r w:rsidRPr="00637460">
        <w:rPr>
          <w:b/>
          <w:color w:val="000000" w:themeColor="text1"/>
          <w:sz w:val="20"/>
        </w:rPr>
        <w:t>Научные основы экономического анализа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1. Каковы основные задачи экономического анализа, объект и предмет исследования? 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2. Какова роль экономического анализа в управлении хозяйственной деятельностью предприятия? 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3. Каковы требования, предъявляемые к экономическому анализу?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 4. Что является предметом экономического анализа и чем он отличается от предмета общеэкономических и отраслевых наук? 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5. Назовите и охарактеризуйте основные этапы становления экономического анализа в России. 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6. Какова взаимосвязь экономического анализа с другими науками (статистикой, бухгалтерским учетом, общей экономической теорией, аудитом и др.)? 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7. Перечислите виды экономического анализа им дайте им  краткую характеристику. 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8. Каковы субъекты экономического анализа? 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 Укажите общие и отличительные признаки финансового и управленческого анализа.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10. Что понимают под факторным анализом? Дайте определение факторному и результативному показателям? 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11. Перечислите задачи факторного анализа, его типы.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12. Охарактеризуйте детерминированный факторный анализ. 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13. Дайте характеристику стохастическому факторному анализу. 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14. В чем состоят особенности одноступенчатого и многоступенчатого факторного анализа? 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15. Каковы особенности прямого и обратного факторного анализа?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16. В чем состоит сущность способа сравнения. Охарактеризуйте типы сравнения, применяемые в экономическом анализе. 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17. В чем состоят особенности абсолютных, относительных и средних величин? 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18. Классификация информации, применяемой в экономическом анализе. 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19. Методика построения группировок в анализе. 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20. Назначение балансового и эвристического методов при обработке экономической информации. 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21. Каковы особенности использования графического представления аналитических данных? 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22. В чем состоят особенности применения в анализе аналитических таблиц и их виды?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23. Как меняется значение экономического анализа в современных экономических условиях?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</w:p>
    <w:p w:rsidR="007E2508" w:rsidRDefault="007E2508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</w:p>
    <w:p w:rsidR="007E2508" w:rsidRDefault="007E2508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Раздел  2. </w:t>
      </w:r>
      <w:r w:rsidRPr="00637460">
        <w:rPr>
          <w:b/>
          <w:color w:val="000000" w:themeColor="text1"/>
          <w:sz w:val="20"/>
        </w:rPr>
        <w:t>Анализ производственной деятельности и ресурсов производства</w:t>
      </w:r>
    </w:p>
    <w:p w:rsidR="00E75961" w:rsidRPr="00637460" w:rsidRDefault="00E75961" w:rsidP="00E75961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 Темы реферата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 </w:t>
      </w:r>
      <w:hyperlink r:id="rId6" w:history="1">
        <w:r w:rsidRPr="00637460">
          <w:rPr>
            <w:rStyle w:val="ab"/>
            <w:color w:val="000000" w:themeColor="text1"/>
          </w:rPr>
          <w:t>https://cyberleninka.ru/article/n/analiz-trudovyh-resursov</w:t>
        </w:r>
      </w:hyperlink>
      <w:r w:rsidRPr="00637460">
        <w:rPr>
          <w:rFonts w:ascii="Times New Roman" w:hAnsi="Times New Roman"/>
          <w:color w:val="000000" w:themeColor="text1"/>
        </w:rPr>
        <w:t xml:space="preserve"> Чернявская С.А., Власенко Е.А., Игнатьева К. АНАЛИЗ ТРУДОВЫХ РЕСУРСОВ // Естественно-гуманитарные исследования. 2020. № 27(1).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7" w:history="1">
        <w:r w:rsidRPr="00637460">
          <w:rPr>
            <w:rStyle w:val="ab"/>
            <w:color w:val="000000" w:themeColor="text1"/>
            <w:shd w:val="clear" w:color="auto" w:fill="F6F6F6"/>
          </w:rPr>
          <w:t>https://moluch.ru/archive/281/63418/</w:t>
        </w:r>
      </w:hyperlink>
      <w:r w:rsidRPr="00637460">
        <w:rPr>
          <w:rFonts w:ascii="Times New Roman" w:hAnsi="Times New Roman"/>
          <w:color w:val="000000" w:themeColor="text1"/>
          <w:shd w:val="clear" w:color="auto" w:fill="F6F6F6"/>
        </w:rPr>
        <w:t xml:space="preserve"> Скороходова К. В. Теоретические основы анализа эффективности использования трудовых ресурсов  // Молодой ученый. 2019. № 43 (281).</w:t>
      </w:r>
      <w:r w:rsidRPr="00637460">
        <w:rPr>
          <w:rFonts w:ascii="Times New Roman" w:hAnsi="Times New Roman"/>
          <w:color w:val="000000" w:themeColor="text1"/>
        </w:rPr>
        <w:t xml:space="preserve">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Напишите реферат-рецензию на статью: https://cyberleninka.ru/</w:t>
      </w:r>
      <w:hyperlink r:id="rId8" w:history="1">
        <w:r w:rsidRPr="00637460">
          <w:rPr>
            <w:rStyle w:val="ab"/>
            <w:color w:val="000000" w:themeColor="text1"/>
          </w:rPr>
          <w:t>n/analiz-osnovnyh-fondov-ekonomicheskih-subiektov/viewer</w:t>
        </w:r>
      </w:hyperlink>
      <w:r w:rsidRPr="00637460">
        <w:rPr>
          <w:rFonts w:ascii="Times New Roman" w:hAnsi="Times New Roman"/>
          <w:color w:val="000000" w:themeColor="text1"/>
        </w:rPr>
        <w:t xml:space="preserve">  АНАЛИЗ ОСНОВНЫХ ФОНДОВ ЭКОНОМИЧЕСКИХ СУБЬЕКТОВ Чернявская С.А., Тищенко А., Акопян Г. // Естественно-гуманитарные исследования. 2020. № 27 (1).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https://cyberleninka.ru/article/n/suschnost-i-soderzhanie-sistemy-monitoringa-promyshlennyh-predpriyatiy Алексеева Наталия Владимировна, </w:t>
      </w:r>
      <w:proofErr w:type="spellStart"/>
      <w:r w:rsidRPr="00637460">
        <w:rPr>
          <w:rFonts w:ascii="Times New Roman" w:hAnsi="Times New Roman"/>
          <w:color w:val="000000" w:themeColor="text1"/>
        </w:rPr>
        <w:t>Барсова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Татьяна Николаевна,  Орлова Ольга Викторовна .СУЩНОСТЬ И СОДЕРЖАНИЕ СИСТЕМЫ МОНИТОРИНГА ПРОМЫШЛЕННЫХ ПРЕДПРИЯТИЙ // Вестник МГОУ. 2019. № 11. 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9" w:history="1">
        <w:r w:rsidRPr="00637460">
          <w:rPr>
            <w:rStyle w:val="ab"/>
            <w:color w:val="000000" w:themeColor="text1"/>
          </w:rPr>
          <w:t>https://cyberleninka.ru/article/n/analiz-effektivnosti-osnovnyh-sredstv-selskohozyaystvennyh-predpriyatiy</w:t>
        </w:r>
      </w:hyperlink>
      <w:r w:rsidRPr="00637460">
        <w:rPr>
          <w:rFonts w:ascii="Times New Roman" w:hAnsi="Times New Roman"/>
          <w:color w:val="000000" w:themeColor="text1"/>
        </w:rPr>
        <w:t xml:space="preserve"> Чернявская С.А., </w:t>
      </w:r>
      <w:proofErr w:type="spellStart"/>
      <w:r w:rsidRPr="00637460">
        <w:rPr>
          <w:rFonts w:ascii="Times New Roman" w:hAnsi="Times New Roman"/>
          <w:color w:val="000000" w:themeColor="text1"/>
        </w:rPr>
        <w:t>Перепелицин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Г.В., Тихонов С.О. АНАЛИЗ ЭФФЕКТИВНОСТИ ОСНОВНЫХ СРЕДСТВ СЕЛЬСКОХОЗЯЙСТВЕННЫХ ПРЕДПРИЯТИЙ // Вестник Академии знаний. 2019. № 35 (6).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 </w:t>
      </w:r>
      <w:hyperlink r:id="rId10" w:history="1">
        <w:r w:rsidRPr="00637460">
          <w:rPr>
            <w:rStyle w:val="ab"/>
            <w:color w:val="000000" w:themeColor="text1"/>
          </w:rPr>
          <w:t>https://cyberleninka.ru/article/n/analiz-osnovnyh-sredstv-zao-oph-tsentralnoe-g-krasnodara/viewer</w:t>
        </w:r>
      </w:hyperlink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Касарина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И.Ю., Чернявская С.А., Малашенко М.А. АНАЛИЗ ОСНОВНЫХ СРЕДСТВ ЗАО ОПХ "ЦЕНТРАЛЬНОЕ" Г. КРАСНОДАРА  //  Вестник Академии знаний. 2019. № 30 (1).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11" w:history="1">
        <w:r w:rsidRPr="00637460">
          <w:rPr>
            <w:rStyle w:val="ab"/>
            <w:color w:val="000000" w:themeColor="text1"/>
          </w:rPr>
          <w:t>https://cyberleninka.ru/article/n/otsenka-osnovnyh-sredstv-pri-analize-finansovogo-sostoyaniya-organizatsii-na-primere-gp-poltavskoe-drsu</w:t>
        </w:r>
      </w:hyperlink>
      <w:r w:rsidRPr="00637460">
        <w:rPr>
          <w:rFonts w:ascii="Times New Roman" w:hAnsi="Times New Roman"/>
          <w:color w:val="000000" w:themeColor="text1"/>
        </w:rPr>
        <w:t xml:space="preserve">  </w:t>
      </w:r>
      <w:proofErr w:type="spellStart"/>
      <w:r w:rsidRPr="00637460">
        <w:rPr>
          <w:rFonts w:ascii="Times New Roman" w:hAnsi="Times New Roman"/>
          <w:color w:val="000000" w:themeColor="text1"/>
        </w:rPr>
        <w:t>Витковский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Евгений Олегович, </w:t>
      </w:r>
      <w:proofErr w:type="spellStart"/>
      <w:r w:rsidRPr="00637460">
        <w:rPr>
          <w:rFonts w:ascii="Times New Roman" w:hAnsi="Times New Roman"/>
          <w:color w:val="000000" w:themeColor="text1"/>
        </w:rPr>
        <w:t>Незнахина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Анастасия Сергеевна, Островский Константин Владимирович,  Гончаренко Лариса Николаевна.  ОЦЕНКА ОСНОВНЫХ СРЕДСТВ ПРИ АНАЛИЗЕ ФИНАНСОВОГО СОСТОЯНИЯ ОРГАНИЗАЦИИ (НА ПРИМЕРЕ ГП "ПОЛТАВСКОЕ ДРСУ") // Электронный научный журнал Омского ГАУ. 2019. № 3.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12" w:history="1">
        <w:r w:rsidRPr="00637460">
          <w:rPr>
            <w:rStyle w:val="ab"/>
            <w:color w:val="000000" w:themeColor="text1"/>
          </w:rPr>
          <w:t>https://cyberleninka.ru/article/n/sovershenstvovanie-upravleniya-vneoborotnymi-aktivami-organizatsii/viewer</w:t>
        </w:r>
      </w:hyperlink>
      <w:r w:rsidRPr="00637460">
        <w:rPr>
          <w:rFonts w:ascii="Times New Roman" w:hAnsi="Times New Roman"/>
          <w:color w:val="000000" w:themeColor="text1"/>
        </w:rPr>
        <w:t xml:space="preserve"> Алексеева Анастасия Валерьевна. СОВЕРШЕНСТВОВАНИЕ УПРАВЛЕНИЯ ВНЕОБОРОТНЫМИ АКТИВАМИ ОРГАНИЗАЦИИ // Вопросы студенческой науки. 2019. № 6.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 </w:t>
      </w:r>
      <w:hyperlink r:id="rId13" w:history="1">
        <w:r w:rsidRPr="00637460">
          <w:rPr>
            <w:rStyle w:val="ab"/>
            <w:color w:val="000000" w:themeColor="text1"/>
            <w:shd w:val="clear" w:color="auto" w:fill="FFFFFF"/>
          </w:rPr>
          <w:t>http://rostjournal.ru/?p=5496</w:t>
        </w:r>
      </w:hyperlink>
      <w:r w:rsidRPr="00637460">
        <w:rPr>
          <w:rStyle w:val="ae"/>
          <w:rFonts w:ascii="Times New Roman" w:hAnsi="Times New Roman"/>
          <w:color w:val="000000" w:themeColor="text1"/>
          <w:shd w:val="clear" w:color="auto" w:fill="FFFFFF"/>
        </w:rPr>
        <w:t xml:space="preserve"> </w:t>
      </w:r>
      <w:proofErr w:type="spellStart"/>
      <w:r w:rsidRPr="00637460">
        <w:rPr>
          <w:rStyle w:val="ae"/>
          <w:rFonts w:ascii="Times New Roman" w:hAnsi="Times New Roman"/>
          <w:color w:val="000000" w:themeColor="text1"/>
          <w:shd w:val="clear" w:color="auto" w:fill="FFFFFF"/>
        </w:rPr>
        <w:t>Акифьев</w:t>
      </w:r>
      <w:proofErr w:type="spellEnd"/>
      <w:r w:rsidRPr="00637460">
        <w:rPr>
          <w:rStyle w:val="ae"/>
          <w:rFonts w:ascii="Times New Roman" w:hAnsi="Times New Roman"/>
          <w:color w:val="000000" w:themeColor="text1"/>
          <w:shd w:val="clear" w:color="auto" w:fill="FFFFFF"/>
        </w:rPr>
        <w:t xml:space="preserve"> Илья Владимирович. АНАЛИЗ СЕБЕСТОИМОСТИ ПРОДУКЦИИ ПРЕДПРИЯТИЯ И ПУТИ ЕЕ СНИЖЕНИЯ // Ростовский научный журнал. 2019. № 3.</w:t>
      </w:r>
      <w:r w:rsidRPr="00637460">
        <w:rPr>
          <w:rFonts w:ascii="Times New Roman" w:hAnsi="Times New Roman"/>
          <w:color w:val="000000" w:themeColor="text1"/>
        </w:rPr>
        <w:t xml:space="preserve">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lastRenderedPageBreak/>
        <w:t xml:space="preserve">Напишите реферат-рецензию на статью:  </w:t>
      </w:r>
      <w:hyperlink r:id="rId14" w:tgtFrame="_blank" w:history="1">
        <w:r w:rsidRPr="00637460">
          <w:rPr>
            <w:rFonts w:ascii="Times New Roman" w:hAnsi="Times New Roman"/>
            <w:color w:val="000000" w:themeColor="text1"/>
            <w:u w:val="single"/>
          </w:rPr>
          <w:t>https://www.fin-izdat.ru/journal/analiz/detail.php?ID=73937</w:t>
        </w:r>
      </w:hyperlink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Станчуляк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Ю.Н., Ерастова К.О. ОПТИМИЗАЦИЯ СТРУКТУРЫ ОБОРОТНОГО КАПИТАЛА В ЦЕЛЯХ МИНИМИЗАЦИИ РИСКА ЛИКВИДНОСТИ // Экономический анализ: теория и практика. 2019.Т. 18. № 1.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15" w:tgtFrame="_blank" w:history="1">
        <w:r w:rsidRPr="00637460">
          <w:rPr>
            <w:rStyle w:val="ab"/>
            <w:color w:val="000000" w:themeColor="text1"/>
          </w:rPr>
          <w:t>https://cyberleninka.ru/article/n/oborotnyy-kapital-na-proizvodstve-analiz-i-effektivnoe-ispolzovanie</w:t>
        </w:r>
      </w:hyperlink>
      <w:r w:rsidRPr="00637460">
        <w:rPr>
          <w:rFonts w:ascii="Times New Roman" w:hAnsi="Times New Roman"/>
          <w:color w:val="000000" w:themeColor="text1"/>
        </w:rPr>
        <w:t xml:space="preserve">  </w:t>
      </w:r>
      <w:proofErr w:type="spellStart"/>
      <w:r w:rsidRPr="00637460">
        <w:rPr>
          <w:rFonts w:ascii="Times New Roman" w:hAnsi="Times New Roman"/>
          <w:color w:val="000000" w:themeColor="text1"/>
        </w:rPr>
        <w:t>Жамбалов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Ж.Ч., </w:t>
      </w:r>
      <w:proofErr w:type="spellStart"/>
      <w:r w:rsidRPr="00637460">
        <w:rPr>
          <w:rFonts w:ascii="Times New Roman" w:hAnsi="Times New Roman"/>
          <w:color w:val="000000" w:themeColor="text1"/>
        </w:rPr>
        <w:t>Головецкий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Н.Я. ОБОРОТНЫЙ КАПИТАЛ НА ПРОИЗВОДСТВЕ: АНАЛИЗ И ЭФФЕКТИВНОЕ ИСПОЛЬЗОВАНИЕ // Вестник Евразийской науки.  2019.  №2.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Напишите реферат-рецензию на статью:  ﻿</w:t>
      </w:r>
      <w:hyperlink r:id="rId16" w:tgtFrame="_blank" w:history="1">
        <w:r w:rsidRPr="00637460">
          <w:rPr>
            <w:rFonts w:ascii="Times New Roman" w:hAnsi="Times New Roman"/>
            <w:color w:val="000000" w:themeColor="text1"/>
            <w:u w:val="single"/>
          </w:rPr>
          <w:t>http://e-journal.omgau.ru/images/issues/2018/4/00631.pdf</w:t>
        </w:r>
      </w:hyperlink>
      <w:r w:rsidRPr="00637460">
        <w:rPr>
          <w:rFonts w:ascii="Times New Roman" w:hAnsi="Times New Roman"/>
          <w:color w:val="000000" w:themeColor="text1"/>
        </w:rPr>
        <w:t xml:space="preserve">  Новиков Ю. И., Бондарева ВЗ., Головко Д. Ф., Садыков Р.М. АНАЛИЗ И КОНТРОЛЬ ЭФФЕКТИВНОСТИ ИСПОЛЬЗОВАНИЯ ОБОРОТНЫХ СРЕДСТВ // Электронный научно-методический журнал Омского ГАУ.  2018.  №. 2 (21).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17" w:history="1">
        <w:r w:rsidRPr="00637460">
          <w:rPr>
            <w:rStyle w:val="ab"/>
            <w:color w:val="000000" w:themeColor="text1"/>
          </w:rPr>
          <w:t>https://cyberleninka.ru/article/n/ekonomicheskiy-potentsial-predpriyatiya-analiz-sovremennyh-nauchnyh-podhodov-k-issledovaniyu-i-otsenke-deyatelnosti-predpriyatiya/viewer</w:t>
        </w:r>
      </w:hyperlink>
      <w:r w:rsidRPr="00637460">
        <w:rPr>
          <w:rFonts w:ascii="Times New Roman" w:hAnsi="Times New Roman"/>
          <w:color w:val="000000" w:themeColor="text1"/>
        </w:rPr>
        <w:t xml:space="preserve"> Путятина Людмила Михайловна, Арсеньева Наталья Валерьевна, Тарасова Наталья Владимировна. ОСНОВНЫЕ НАПРАВЛЕНИЯ ТЕОРЕТИЧЕСКИХ ИССЛЕДОВАНИЙ В ОБЛАСТИ ТЕОРИИ ПОТЕНЦИАЛА ПРЕДПРИЯТИЙ // Вестник университета. 2018.  № 4.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Напишите реферат-рецензию на статью:   https://cyberleninka.ru/article/n/ekonomicheskiy-potentsial-predpriyatiya-analiz-sovremennyh-nauchnyh-podhodov-k-issledovaniyu-i-otsenke-deyatelnosti-predpriyatiya                Орлова Ольга Викторовна, Путятина Людмила Михайловна. ЭКОНОМИЧЕСКИЙ ПОТЕНЦИАЛ ПРЕДПРИЯТИЯ: АНАЛИЗ СОВРЕМЕННЫХ НАУЧНЫХ ПОДХОДОВ К ИССЛЕДОВАНИЮ И ОЦЕНКЕ ДЕЯТЕЛЬНОСТИ ПРЕДПРИЯТИЯ // Вестник университета. 2018. № 4.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https://cyberleninka.ru/article/n/teoreticheskie-osnovy-formirovaniya-assortimentnoy-politiki-mashinostroitelnyh-predpriyatiy </w:t>
      </w:r>
      <w:proofErr w:type="spellStart"/>
      <w:r w:rsidRPr="00637460">
        <w:rPr>
          <w:rFonts w:ascii="Times New Roman" w:hAnsi="Times New Roman"/>
          <w:color w:val="000000" w:themeColor="text1"/>
        </w:rPr>
        <w:t>Грешневикова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Наталья Александровна. Лаврова Людмила Афанасьевна. Путятина Людмила Михайловна. ТЕОРЕТИЧЕСКИЕ ОСНОВЫ ФОРМИРОВАНИЯ АССОРТИМЕНТНОЙ ПОЛИТИКИ МАШИНОСТРОИТЕЛЬНЫХ ПРЕДПРИЯТИЙ // Вестник МГОУ. 2018.  № 9. Сформулируйте основные утверждения автора. Выразите свое мнение по поводу утверждений автора и обоснуйте. 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 </w:t>
      </w:r>
      <w:hyperlink r:id="rId18" w:history="1">
        <w:r w:rsidRPr="00637460">
          <w:rPr>
            <w:rStyle w:val="ab"/>
            <w:color w:val="000000" w:themeColor="text1"/>
          </w:rPr>
          <w:t>https://cyberleninka.ru/article/n/issledovanie-teoreticheskih-aspektov-upravleniya-tovarnym-assortimentom-predpriyatiya-mashinostroeniya</w:t>
        </w:r>
      </w:hyperlink>
      <w:r w:rsidRPr="00637460">
        <w:rPr>
          <w:rFonts w:ascii="Times New Roman" w:hAnsi="Times New Roman"/>
          <w:color w:val="000000" w:themeColor="text1"/>
        </w:rPr>
        <w:t xml:space="preserve"> Лаврова Людмила Афанасьевна, Путятина Людмила Михайловна, </w:t>
      </w:r>
      <w:proofErr w:type="spellStart"/>
      <w:r w:rsidRPr="00637460">
        <w:rPr>
          <w:rFonts w:ascii="Times New Roman" w:hAnsi="Times New Roman"/>
          <w:color w:val="000000" w:themeColor="text1"/>
        </w:rPr>
        <w:t>Углова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Лидия Алексеевна. ИССЛЕДОВАНИЕ ТЕОРЕТИЧЕСКИХ АСПЕКТОВ УПРАВЛЕНИЯ ТОВАРНЫМ АССОРТИМЕНТОМ ПРЕДПРИЯТИЯ МАШИНОСТРОЕНИЯ  // Вестник МГОУ. 2018. № 10. Сформулируйте основные утверждения автора. Выразите свое мнение по поводу утверждений автора и обоснуйте его. 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19" w:history="1">
        <w:r w:rsidRPr="00637460">
          <w:rPr>
            <w:rStyle w:val="ab"/>
            <w:color w:val="000000" w:themeColor="text1"/>
          </w:rPr>
          <w:t>https://cyberleninka.ru/article/n/upravlenie-tovarnym-assortimentom-v-usloviyah-kompleksnoy-modernizatsii-mashinostroitelnogo-proizvodstva</w:t>
        </w:r>
      </w:hyperlink>
      <w:r w:rsidRPr="00637460">
        <w:rPr>
          <w:rFonts w:ascii="Times New Roman" w:hAnsi="Times New Roman"/>
          <w:color w:val="000000" w:themeColor="text1"/>
        </w:rPr>
        <w:t xml:space="preserve">  Путятина Людмила Михайловна, Тарасова Наталья Владимировна, </w:t>
      </w:r>
      <w:proofErr w:type="spellStart"/>
      <w:r w:rsidRPr="00637460">
        <w:rPr>
          <w:rFonts w:ascii="Times New Roman" w:hAnsi="Times New Roman"/>
          <w:color w:val="000000" w:themeColor="text1"/>
        </w:rPr>
        <w:t>Барсова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Татьяна Николаевна.  УПРАВЛЕНИЕ ТОВАРНЫМ АССОРТИМЕНТОМ В УСЛОВИЯХ КОМПЛЕКСНОЙ МОДЕРНИЗАЦИИ МАШИНОСТРОИТЕЛЬНОГО ПРОИЗВОДСТВА  // Вестник МГОУ. 2018. № 4. Сформулируйте основные утверждения автора. Выразите свое мнение по поводу утверждений автора и обоснуйте его. 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20" w:history="1">
        <w:r w:rsidRPr="00637460">
          <w:rPr>
            <w:rStyle w:val="ab"/>
            <w:color w:val="000000" w:themeColor="text1"/>
          </w:rPr>
          <w:t xml:space="preserve">https://cyberleninka.ru/article/n/metodicheskie-voprosy-issledovaniya-perspektivnosti-tovarnogo-assortimenta-mashinostroitelnyh-predpriyatiy-v-sovremennyh-usloviyah/ </w:t>
        </w:r>
        <w:proofErr w:type="spellStart"/>
        <w:r w:rsidRPr="00637460">
          <w:rPr>
            <w:rStyle w:val="ab"/>
            <w:color w:val="000000" w:themeColor="text1"/>
          </w:rPr>
          <w:t>viewer</w:t>
        </w:r>
        <w:proofErr w:type="spellEnd"/>
      </w:hyperlink>
      <w:r w:rsidRPr="00637460">
        <w:rPr>
          <w:rFonts w:ascii="Times New Roman" w:hAnsi="Times New Roman"/>
          <w:color w:val="000000" w:themeColor="text1"/>
        </w:rPr>
        <w:t xml:space="preserve"> Путятина Людмила Михайловна, </w:t>
      </w:r>
      <w:proofErr w:type="spellStart"/>
      <w:r w:rsidRPr="00637460">
        <w:rPr>
          <w:rFonts w:ascii="Times New Roman" w:hAnsi="Times New Roman"/>
          <w:color w:val="000000" w:themeColor="text1"/>
        </w:rPr>
        <w:t>Барсова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Татьяна Николаевна, Орлова Ольга Викторовна. МЕТОДИЧЕСКИЕ ВОПРОСЫ ИССЛЕДОВАНИЯ ПЕРСПЕКТИВНОСТИ ТОВАРНОГО АССОРТИМЕНТА МАШИНОСТРОИТЕЛЬНЫХ ПРЕДПРИЯТИЙ В СОВРЕМЕННЫХ УСЛОВИЯХ // Вестник МГОУ. 2018. № 3. Сформулируйте основные утверждения автора. Выразите свое мнение по поводу утверждений автора и обоснуйте его. 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21" w:history="1">
        <w:r w:rsidRPr="00637460">
          <w:rPr>
            <w:rStyle w:val="ab"/>
            <w:color w:val="000000" w:themeColor="text1"/>
          </w:rPr>
          <w:t>https://www.fin-izdat.ru/journal/analiz/detail.php?ID=76258</w:t>
        </w:r>
      </w:hyperlink>
      <w:r w:rsidRPr="00637460">
        <w:rPr>
          <w:rFonts w:ascii="Times New Roman" w:hAnsi="Times New Roman"/>
          <w:color w:val="000000" w:themeColor="text1"/>
        </w:rPr>
        <w:t xml:space="preserve">. Черненко А.Ф., Маслова Т.Н. ОЦЕНКА ОТДАЧИ ОТ ИСПОЛЬЗОВАНИЯ ОСНОВНЫХ СРЕДСТВ // Финансы и кредит. 2020. № 7. Т. 19. Сформулируйте основные утверждения автора. Выразите свое мнение по поводу утверждений автора и обоснуйте его. 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Напишите реферат-рецензию на статью: https://cyberleninka.ru/article/n/analiz-i-kontrol-effektivnosti-ispolzovaniya-oborotnyh-sredstvНовиков Ю.И., Бондарева В.В., Головко Д.Ф., Садыков Р.М. АНАЛИЗ И КОНТРОЛЬ ЭФФЕКТИВНОСТИ ИСПОЛЬЗОВАНИЯ ОБОРОТНЫХ СРЕДСТВ // Электронный научно-методический журнал Омского ГАУ. 2018. № 4 (15).  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lastRenderedPageBreak/>
        <w:t xml:space="preserve">Напишите реферат-рецензию на статью: https://cyberleninka.ru/article/n/buhgalterskiy-uchet-i-analiz-vypuska-gotovoy-produktsii </w:t>
      </w:r>
      <w:proofErr w:type="spellStart"/>
      <w:r w:rsidRPr="00637460">
        <w:rPr>
          <w:rFonts w:ascii="Times New Roman" w:hAnsi="Times New Roman"/>
          <w:color w:val="000000" w:themeColor="text1"/>
        </w:rPr>
        <w:t>Ганчина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Татьяна Александровна, Бикбаева Кристина Руслановна БУХГАЛТЕРСКИЙ УЧЕТ И АНАЛИЗ ВЫПУСКА ГОТОВОЙ ПРОДУКЦИИ // Е-</w:t>
      </w:r>
      <w:r w:rsidRPr="00637460">
        <w:rPr>
          <w:rFonts w:ascii="Times New Roman" w:hAnsi="Times New Roman"/>
          <w:color w:val="000000" w:themeColor="text1"/>
          <w:lang w:val="en-US"/>
        </w:rPr>
        <w:t>Scio</w:t>
      </w:r>
      <w:r w:rsidRPr="00637460">
        <w:rPr>
          <w:rFonts w:ascii="Times New Roman" w:hAnsi="Times New Roman"/>
          <w:color w:val="000000" w:themeColor="text1"/>
        </w:rPr>
        <w:t>. 2019.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22" w:history="1">
        <w:r w:rsidRPr="00637460">
          <w:rPr>
            <w:rStyle w:val="ab"/>
            <w:color w:val="000000" w:themeColor="text1"/>
          </w:rPr>
          <w:t>https://cyberleninka.ru/article/n/analiz-sovremennogo-sostoyaniya-proizvoditelnosti-truda-v-rossii-1</w:t>
        </w:r>
      </w:hyperlink>
      <w:r w:rsidRPr="00637460">
        <w:rPr>
          <w:rFonts w:ascii="Times New Roman" w:hAnsi="Times New Roman"/>
          <w:color w:val="000000" w:themeColor="text1"/>
        </w:rPr>
        <w:t xml:space="preserve"> Богатырева Ирина Вячеславовна, Кожухова Наталья Викторовна, </w:t>
      </w:r>
      <w:proofErr w:type="spellStart"/>
      <w:r w:rsidRPr="00637460">
        <w:rPr>
          <w:rFonts w:ascii="Times New Roman" w:hAnsi="Times New Roman"/>
          <w:color w:val="000000" w:themeColor="text1"/>
        </w:rPr>
        <w:t>Железникова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Елена Петровна. АНАЛИЗ СОВРЕМЕННОГО СОСТОЯНИЯ ПРОИЗВОДИТЕЛЬНОСТИ ТРУДА В РОССИИ // Экономика труда. 2018. Т. 5. № 3.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23" w:history="1">
        <w:r w:rsidRPr="00637460">
          <w:rPr>
            <w:rStyle w:val="ab"/>
            <w:color w:val="000000" w:themeColor="text1"/>
          </w:rPr>
          <w:t>https://cyberleninka.ru/article/n/vzaimosvyaz-zarabotnoy-platy-i-proizvoditelnosti-truda-tendentsii-v-usloviyah-tsifrovizatsii-ekonomiki</w:t>
        </w:r>
      </w:hyperlink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Аранжин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Вячеслав Викторович. ВЗАИМОСВЯЗЬ ЗАРАБОТНОЙ ПЛАТЫ И ПРОИЗВОДИТЕЛЬНОСТИ ТРУДА: ТЕНДЕНЦИИ В УСЛОВИЯХ ЦИФРОВИЗАЦИИ ЭКОНОМИКИ // Экономика труда. 2019. Т. 6. № 1.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24" w:history="1">
        <w:r w:rsidRPr="00637460">
          <w:rPr>
            <w:rStyle w:val="ab"/>
            <w:color w:val="000000" w:themeColor="text1"/>
          </w:rPr>
          <w:t>https://cyberleninka.ru/article/n/k-voprosu-o-proizvoditelnosti-truda-2</w:t>
        </w:r>
      </w:hyperlink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Радостева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М.В.К ВОПРОСУ О ПРОИЗВОДИТЕЛЬНОСТИ ТРУДА // Научные ведомости. 2018 № 2. Т 45.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https://cyberleninka.ru/article/n/analiz-sostava-osnovnyh-fondov-na-primere-ugledobyvayuschego-predpriyatiyaМихалева Е.В.,  Гусева О.Р., </w:t>
      </w:r>
      <w:proofErr w:type="spellStart"/>
      <w:r w:rsidRPr="00637460">
        <w:rPr>
          <w:rFonts w:ascii="Times New Roman" w:hAnsi="Times New Roman"/>
          <w:color w:val="000000" w:themeColor="text1"/>
        </w:rPr>
        <w:t>Цвых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А.А.,  Юрченко Н.М. АНАЛИЗ СОСТАВА ОСНОВНЫХ ФОНДОВ НА ПРИМЕРЕ УГЛЕДОБЫВАЮЩЕГО ПРЕДПРИЯТИЯ // Скиф. Вопросы студенческой науки. 2018. №5 (21).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widowControl/>
        <w:snapToGrid/>
        <w:spacing w:before="0" w:after="0"/>
        <w:ind w:firstLine="708"/>
        <w:contextualSpacing/>
        <w:rPr>
          <w:b/>
          <w:bCs/>
          <w:iCs/>
          <w:color w:val="000000" w:themeColor="text1"/>
          <w:sz w:val="20"/>
        </w:rPr>
      </w:pPr>
    </w:p>
    <w:p w:rsidR="00E75961" w:rsidRPr="00637460" w:rsidRDefault="00E75961" w:rsidP="00E75961">
      <w:pPr>
        <w:widowControl/>
        <w:snapToGrid/>
        <w:spacing w:before="0" w:after="0"/>
        <w:ind w:firstLine="708"/>
        <w:contextualSpacing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Раздел  3.  </w:t>
      </w:r>
      <w:r w:rsidRPr="00637460">
        <w:rPr>
          <w:b/>
          <w:color w:val="000000" w:themeColor="text1"/>
          <w:sz w:val="20"/>
        </w:rPr>
        <w:t>Анализ имущественного потенциала коммерческой организации</w:t>
      </w:r>
    </w:p>
    <w:p w:rsidR="00E75961" w:rsidRPr="00637460" w:rsidRDefault="00E75961" w:rsidP="00E75961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доклада: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Сущность понятия имущественный комплекс, его структура.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Источники формирования имущества коммерческой организации (предприятия).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Задачи и информационные источники анализа  имущественного положения организации.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 чем заключается анализ обеспеченности организации материальными ресурсами?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Методы и приемы, применяемые при анализе наличия, поступления и использования материалов.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Анализ наличия, состояния и сохранности запасов материальных ценностей. 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Нормирование и организация материально-технического снабжения организации.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показатели используются для оценки интенсивности использования оборотного капитала?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Значение, задачи и источники информации для анализа основных фондов.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Классификация основных фондов коммерческой организации.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Какими показателями оценивается обеспеченность организации основными фондами?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Способы начисления амортизации. Расчет суммы амортизационных отчислений.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Схема движения имущественного потенциала.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Характеристика, состав и структура оборотных средств.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Классификация оборотных средств по функциональной роли в процессе производства.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методы применяют в анализе и оценке эффективности использования оборотных средств?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 оценивают продолжительность одного оборота оборотных активов?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 влияет изменение показателей оборачиваемости на величину имущественного потенциала и на финансовый результат?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 оценивают величину чистых оборотных активов? Что характеризует этот показатель?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Оценка структуры и динамики источников формирования оборотных активов.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В чем проявляется, и от чего зависит эффект от ускорения оборачиваемости оборотного капитала?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Охарактеризуйте структуры имущества коммерческой организации. Как она отражается в балансе?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Перечислите источники, за счет которых формируется имущество коммерческой организации. Как они отражаются в балансе?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 проводят оценку оборачиваемости капитала на основе коэффициентов?</w:t>
      </w:r>
    </w:p>
    <w:p w:rsidR="00E75961" w:rsidRPr="00637460" w:rsidRDefault="00E75961" w:rsidP="00E75961">
      <w:pPr>
        <w:pStyle w:val="afffc"/>
        <w:numPr>
          <w:ilvl w:val="0"/>
          <w:numId w:val="33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Оценка эффективности использования заемного капитала. Эффект финансового рычага.</w:t>
      </w:r>
    </w:p>
    <w:p w:rsidR="00E75961" w:rsidRPr="00637460" w:rsidRDefault="00E75961" w:rsidP="00E75961">
      <w:pPr>
        <w:pStyle w:val="afffc"/>
        <w:tabs>
          <w:tab w:val="left" w:pos="1080"/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</w:rPr>
      </w:pPr>
    </w:p>
    <w:p w:rsidR="00E75961" w:rsidRPr="00637460" w:rsidRDefault="00E75961" w:rsidP="00E75961">
      <w:pPr>
        <w:widowControl/>
        <w:tabs>
          <w:tab w:val="left" w:pos="826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 4. Анализ финансового состояния коммерческой организации</w:t>
      </w:r>
    </w:p>
    <w:p w:rsidR="00E75961" w:rsidRPr="00637460" w:rsidRDefault="00E75961" w:rsidP="00E75961">
      <w:pPr>
        <w:widowControl/>
        <w:tabs>
          <w:tab w:val="left" w:pos="826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реферата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https://cyberleninka.ru/article/n/analiticheskie-vozmozhnosti-buhgalterskoy-finansovoy-otchetnosti-pri-otsenke-platezhesposobnosti-organizatsiiМакеева Е.И., Антонова А.Е. АНАЛИТИЧЕСКИЕ ВОЗМОЖНОСТИ БУХГАЛТЕРСКОЙ (ФИНАНСОВОЙ) ОТЧЕТНОСТИ ПРИ ОЦЕНКЕ </w:t>
      </w:r>
      <w:r w:rsidRPr="00637460">
        <w:rPr>
          <w:rFonts w:ascii="Times New Roman" w:hAnsi="Times New Roman"/>
          <w:color w:val="000000" w:themeColor="text1"/>
        </w:rPr>
        <w:lastRenderedPageBreak/>
        <w:t>ПЛАТЕЖЕСПОСОБНОСТИ ОРГАНИЗАЦИИ // Экономика и бизнес. 2020. № 60.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25" w:tgtFrame="_blank" w:history="1">
        <w:r w:rsidRPr="00637460">
          <w:rPr>
            <w:rFonts w:ascii="Times New Roman" w:hAnsi="Times New Roman"/>
            <w:color w:val="000000" w:themeColor="text1"/>
            <w:u w:val="single"/>
          </w:rPr>
          <w:t>https://www.fin-izdat.ru/journal/digest/detail.php?ID=76160</w:t>
        </w:r>
      </w:hyperlink>
      <w:r w:rsidRPr="00637460">
        <w:rPr>
          <w:rFonts w:ascii="Times New Roman" w:hAnsi="Times New Roman"/>
          <w:color w:val="000000" w:themeColor="text1"/>
        </w:rPr>
        <w:t xml:space="preserve">  Медведева Т.Н., Головина С.Г. МЕТОДИЧЕСКИЕ ПОДХОДЫ К ОЦЕНКЕ ФИНАНСОВОГО СОСТОЯНИЯ СЕЛЬСКОХОЗЯЙСТВЕННЫХ ПОТРЕБИТЕЛЬСКИХ КООПЕРАТИВОВ // Дайджест-Финансы. 2020.  Т. 25, № 2.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shd w:val="clear" w:color="auto" w:fill="FFFFFF"/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 Напишите реферат-рецензию на статью: </w:t>
      </w:r>
      <w:hyperlink r:id="rId26" w:tgtFrame="_blank" w:history="1">
        <w:r w:rsidRPr="00637460">
          <w:rPr>
            <w:rFonts w:ascii="Times New Roman" w:hAnsi="Times New Roman"/>
            <w:color w:val="000000" w:themeColor="text1"/>
            <w:u w:val="single"/>
          </w:rPr>
          <w:t>https://www.fin-izdat.ru/journal/fc/detail.php?ID=73112</w:t>
        </w:r>
      </w:hyperlink>
      <w:r w:rsidRPr="00637460">
        <w:rPr>
          <w:rFonts w:ascii="Times New Roman" w:hAnsi="Times New Roman"/>
          <w:color w:val="000000" w:themeColor="text1"/>
        </w:rPr>
        <w:t xml:space="preserve"> Сидоренко О.В., Ильина И.В.  МЕТОДИЧЕСКИЕ ПОДХОДЫ К ОПРЕДЕЛЕНИЮ НОРМАТИВНЫХ ЗНАЧЕНИЙ ФИНАНСОВЫХ КОЭФФИЦИЕНТОВ // Финансы и кредит.  2018. Т. 24. № 7.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27" w:tgtFrame="_blank" w:history="1">
        <w:r w:rsidRPr="00637460">
          <w:rPr>
            <w:rFonts w:ascii="Times New Roman" w:hAnsi="Times New Roman"/>
            <w:color w:val="000000" w:themeColor="text1"/>
            <w:u w:val="single"/>
          </w:rPr>
          <w:t>https://www.fin-izdat.ru/journal/fc/detail.php?ID=73111</w:t>
        </w:r>
      </w:hyperlink>
      <w:r w:rsidRPr="00637460">
        <w:rPr>
          <w:rFonts w:ascii="Times New Roman" w:hAnsi="Times New Roman"/>
          <w:color w:val="000000" w:themeColor="text1"/>
        </w:rPr>
        <w:t xml:space="preserve"> Мочалова Л.А. МЕТОДОЛОГИЧЕСКИЕ ОСОБЕННОСТИ ОЦЕНКИ ФИНАНСОВОЙ УСТОЙЧИВОСТИ И ПЛАТЕЖЕСПОСОБНОСТИ ТОРГОВЫХ ОРГАНИЗАЦИЙ В СОВРЕМЕННЫХ УСЛОВИЯХ // Финансы и кредит.  2018. Т. 24. № 7.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28" w:tgtFrame="_blank" w:history="1">
        <w:r w:rsidRPr="00637460">
          <w:rPr>
            <w:rFonts w:ascii="Times New Roman" w:hAnsi="Times New Roman"/>
            <w:color w:val="000000" w:themeColor="text1"/>
            <w:u w:val="single"/>
          </w:rPr>
          <w:t>https://www.fin-izdat.ru/journal/fc/detail.php?ID=74108</w:t>
        </w:r>
      </w:hyperlink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Едронова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В.Н., Маслакова Д.О. ТЕОРЕТИЧЕСКИЕ И ПРАКТИЧЕСКИЕ АСПЕКТЫ СОБСТВЕННОГО ФИНАНСИРОВАНИЯ ИНВЕСТИЦИЙ: ИСТОЧНИК, ФОРМЫ, МЕХАНИЗМЫ, ИНСТРУМЕНТЫ // Финансы и кредит. 2019. Т. 25. № 2.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shd w:val="clear" w:color="auto" w:fill="FFFFFF"/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Напишите реферат-рецензию на статью: </w:t>
      </w:r>
      <w:hyperlink r:id="rId29" w:tgtFrame="_blank" w:history="1">
        <w:r w:rsidRPr="00637460">
          <w:rPr>
            <w:rFonts w:ascii="Times New Roman" w:hAnsi="Times New Roman"/>
            <w:color w:val="000000" w:themeColor="text1"/>
            <w:u w:val="single"/>
          </w:rPr>
          <w:t>https://www.fin-izdat.ru/journal/fc/detail.php?ID=73223</w:t>
        </w:r>
      </w:hyperlink>
      <w:r w:rsidRPr="00637460">
        <w:rPr>
          <w:rFonts w:ascii="Times New Roman" w:hAnsi="Times New Roman"/>
          <w:color w:val="000000" w:themeColor="text1"/>
        </w:rPr>
        <w:t xml:space="preserve"> Сухарев А.Н., Голубев А.А., Карасева Л.А. О ФИНАНСОВОМ ПОЛОЖЕНИИ И ФИНАНСОВЫХ РЕЗУЛЬТАТАХ ДЕЯТЕЛЬНОСТИ УПРАВЛЯЮЩИХ КОМПАНИЙ В СФЕРЕ ЖКХ В СОВРЕМЕННОЙ РОССИИ // Финансы и кредит.  2018. Т. 24. № 8.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shd w:val="clear" w:color="auto" w:fill="FFFFFF"/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 Напишите реферат-рецензию на статью: </w:t>
      </w:r>
      <w:hyperlink r:id="rId30" w:tgtFrame="_blank" w:history="1">
        <w:r w:rsidRPr="00637460">
          <w:rPr>
            <w:rFonts w:ascii="Times New Roman" w:hAnsi="Times New Roman"/>
            <w:color w:val="000000" w:themeColor="text1"/>
            <w:u w:val="single"/>
          </w:rPr>
          <w:t>https://cyberleninka.ru/article/n/kompleksnyy-analiz-ustoychivosti-deyatelnosti-organizatsii-metodologiya-i-tehnologiya-standartizatsii</w:t>
        </w:r>
      </w:hyperlink>
      <w:r w:rsidRPr="00637460">
        <w:rPr>
          <w:rFonts w:ascii="Times New Roman" w:hAnsi="Times New Roman"/>
          <w:color w:val="000000" w:themeColor="text1"/>
        </w:rPr>
        <w:t xml:space="preserve"> Герасимова Е. Б. КОМПЛЕКСНЫЙ АНАЛИЗ УСТОЙЧИВОСТИ ДЕЯТЕЛЬНОСТИ ОРГАНИЗАЦИИ: МЕТОДОЛОГИЯ И ТЕХНОЛОГИЯ СТАНДАРТИЗАЦИИ  // Мир новой экономики. 2018. Т. 12. № 1.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shd w:val="clear" w:color="auto" w:fill="FFFFFF"/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Напишите реферат-рецензию на статью: </w:t>
      </w:r>
      <w:hyperlink r:id="rId31" w:tgtFrame="_blank" w:history="1">
        <w:r w:rsidRPr="00637460">
          <w:rPr>
            <w:rFonts w:ascii="Times New Roman" w:hAnsi="Times New Roman"/>
            <w:color w:val="000000" w:themeColor="text1"/>
            <w:u w:val="single"/>
          </w:rPr>
          <w:t>https://cyberleninka.ru/article/n/riski-likvidnosti-v-kontekste-ustoychivogo-razvitiya-kommercheskoy-organizatsii</w:t>
        </w:r>
      </w:hyperlink>
      <w:r w:rsidRPr="00637460">
        <w:rPr>
          <w:rFonts w:ascii="Times New Roman" w:hAnsi="Times New Roman"/>
          <w:color w:val="000000" w:themeColor="text1"/>
        </w:rPr>
        <w:t xml:space="preserve"> Сидорова С.А. РИСКИ ЛИКВИДНОСТИ В КОНТЕКСТЕ УСТОЙЧИВОГО РАЗВИТИЯ КОММЕРЧЕСКОЙ ОРГАНИЗАЦИИ. Учет. Анализ. Аудит. 2019. № 6 (1) 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32" w:tgtFrame="_blank" w:history="1">
        <w:r w:rsidRPr="00637460">
          <w:rPr>
            <w:rFonts w:ascii="Times New Roman" w:hAnsi="Times New Roman"/>
            <w:color w:val="000000" w:themeColor="text1"/>
            <w:u w:val="single"/>
          </w:rPr>
          <w:t>https://cyberleninka.ru/article/n/sistema-klyuchevyh-pokazateley-ustoychivosti-torgovoy-organizatsii</w:t>
        </w:r>
      </w:hyperlink>
      <w:r w:rsidRPr="00637460">
        <w:rPr>
          <w:rFonts w:ascii="Times New Roman" w:hAnsi="Times New Roman"/>
          <w:color w:val="000000" w:themeColor="text1"/>
        </w:rPr>
        <w:t xml:space="preserve"> Галицкая Ю.Н., Харченко К.С. СИСТЕМА КЛЮЧЕВЫХ ПОКАЗАТЕЛЕЙ УСТОЙЧИВОСТИ ТОРГОВОЙ ОРГАНИЗАЦИИ.  2018.  № 3.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33" w:history="1">
        <w:r w:rsidRPr="00637460">
          <w:rPr>
            <w:rStyle w:val="ab"/>
            <w:color w:val="000000" w:themeColor="text1"/>
          </w:rPr>
          <w:t>https://cyberleninka.ru/article/n/sistemy-klyuchevyh-pokazateley-effektivnosti-v-strategii-ustoychivogo-razvitiya-torgovoy-organizatsii</w:t>
        </w:r>
      </w:hyperlink>
      <w:r w:rsidRPr="00637460">
        <w:rPr>
          <w:rFonts w:ascii="Times New Roman" w:hAnsi="Times New Roman"/>
          <w:color w:val="000000" w:themeColor="text1"/>
        </w:rPr>
        <w:t xml:space="preserve">  Галицкая Ю. Н., Харченко К.С. СИСТЕМЫ КЛЮЧЕВЫХ ПОКАЗАТЕЛЕЙ ЭФФЕКТИВНОСТИ В СТРАТЕГИИ УСТОЙЧИВОГО РАЗВИТИЯ ТОРГОВОЙ ОРГАНИЗАЦИИ // Экономика и бизнес. 2018. № 6.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34" w:history="1">
        <w:r w:rsidRPr="00637460">
          <w:rPr>
            <w:rStyle w:val="ab"/>
            <w:color w:val="000000" w:themeColor="text1"/>
          </w:rPr>
          <w:t>https://cyberleninka.ru/article/n/diagnostika-bankrotstva-predpriyatiy-sfery-stroitelstva-i-razrabotka-meropriyatiy-po-povysheniyu-finansovoy-ustoychivosti</w:t>
        </w:r>
      </w:hyperlink>
      <w:r w:rsidRPr="00637460">
        <w:rPr>
          <w:rFonts w:ascii="Times New Roman" w:hAnsi="Times New Roman"/>
          <w:color w:val="000000" w:themeColor="text1"/>
        </w:rPr>
        <w:t xml:space="preserve"> Кобозева Л.В. ДИАГНОСТИКА БАНКРОТСТВА ПРЕДПРИЯТИЙ СФЕРЫ СТРОИТЕЛЬСТВА И РАЗРАБОТКА МЕРОПРИЯТИЙ ПО ПОВЫШЕНИЮ ФИНАНСОВОЙ УСТОЙЧИВОСТИ // Экономика и бизнес. 2018.  Т. 10. № 1.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https://cyberleninka.ru/article/n/issledovanie-sovremennogo-instrumentariya-dlya-analiza-i-otsenki-finansovogo-sostoyaniya-organizatsii </w:t>
      </w:r>
      <w:proofErr w:type="spellStart"/>
      <w:r w:rsidRPr="00637460">
        <w:rPr>
          <w:rFonts w:ascii="Times New Roman" w:hAnsi="Times New Roman"/>
          <w:color w:val="000000" w:themeColor="text1"/>
        </w:rPr>
        <w:t>Саутиева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Луиза Борисовна ИССЛЕДОВАНИЕ СОВРЕМЕННОГО ИНСТРУМЕНТАРИЯ ДЛЯ АНАЛИЗА И ОЦЕНКИ ФИНАНСОВОГО СОСТОЯНИЯ // Региональные проблемы преобразования экономики. 2018. № 11.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 Напишите реферат-рецензию на статью: </w:t>
      </w:r>
      <w:hyperlink r:id="rId35" w:history="1">
        <w:r w:rsidRPr="00637460">
          <w:rPr>
            <w:rStyle w:val="ab"/>
            <w:color w:val="000000" w:themeColor="text1"/>
          </w:rPr>
          <w:t>https://cyberleninka.ru/article/n/metody-identifikatsii-otsenki-i-ranzhirovaniya-finansovyh-riskov-v-neftyanoy-otrasli/viewer</w:t>
        </w:r>
      </w:hyperlink>
      <w:r w:rsidRPr="00637460">
        <w:rPr>
          <w:rFonts w:ascii="Times New Roman" w:hAnsi="Times New Roman"/>
          <w:color w:val="000000" w:themeColor="text1"/>
        </w:rPr>
        <w:t xml:space="preserve"> Гребенникова Вера Александровна, Баранова Полина Владимировна. МЕТОДЫ ИДЕНТИФИКАЦИИ, ОЦЕНКИ И РАНЖИРОВАНИЯ ФИНАНСОВЫХ РИСКОВ В НЕФТЯНОЙ ОТРАСЛИ // </w:t>
      </w:r>
      <w:proofErr w:type="spellStart"/>
      <w:r w:rsidRPr="00637460">
        <w:rPr>
          <w:rFonts w:ascii="Times New Roman" w:hAnsi="Times New Roman"/>
          <w:color w:val="000000" w:themeColor="text1"/>
        </w:rPr>
        <w:t>Economic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Consultant</w:t>
      </w:r>
      <w:proofErr w:type="spellEnd"/>
      <w:r w:rsidRPr="00637460">
        <w:rPr>
          <w:rFonts w:ascii="Times New Roman" w:hAnsi="Times New Roman"/>
          <w:color w:val="000000" w:themeColor="text1"/>
        </w:rPr>
        <w:t>.  2019. № 2.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lastRenderedPageBreak/>
        <w:t xml:space="preserve"> Напишите реферат-рецензию на статью: https://cyberleninka.ru/article/n/klassifikatsiya-osnovnyh-pokazateley-finansovogo-sostoyaniya-selskohozyaystvennyh-organizatsiy Козлов Сергей Николаевич, Зинина Ольга Сергеевна. КЛАССИФИКАЦИЯ ОСНОВНЫХ ПОКАЗАТЕЛЕЙ ФИНАНСОВОГО СОСТОЯНИЯ СЕЛЬСКОХОЗЯЙСТВЕННЫХ ОРГАНИЗАЦИЙ // </w:t>
      </w:r>
      <w:hyperlink r:id="rId36" w:history="1">
        <w:r w:rsidRPr="00637460">
          <w:rPr>
            <w:rFonts w:ascii="Times New Roman" w:hAnsi="Times New Roman"/>
            <w:color w:val="000000" w:themeColor="text1"/>
          </w:rPr>
          <w:t>Азимут научных исследований: экономика и управление</w:t>
        </w:r>
      </w:hyperlink>
      <w:r w:rsidRPr="00637460">
        <w:rPr>
          <w:rFonts w:ascii="Times New Roman" w:hAnsi="Times New Roman"/>
          <w:color w:val="000000" w:themeColor="text1"/>
        </w:rPr>
        <w:t>. 2018. Т. № 4 (25). Т 7. Сформулируйте основные утверждения автора. Выразите свое мнение по поводу утверждений автора и обоснуйте его.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37" w:history="1">
        <w:r w:rsidRPr="00637460">
          <w:rPr>
            <w:rStyle w:val="ab"/>
            <w:color w:val="000000" w:themeColor="text1"/>
          </w:rPr>
          <w:t>https://cyberleninka.ru/article/n/diagnostika-bankrotstva-predpriyatiy-sfery-stroitelstva-i-razrabotka-meropriyatiy-po-povysheniyu-finansovoy-ustoychivosti</w:t>
        </w:r>
      </w:hyperlink>
      <w:r w:rsidRPr="00637460">
        <w:rPr>
          <w:rFonts w:ascii="Times New Roman" w:hAnsi="Times New Roman"/>
          <w:color w:val="000000" w:themeColor="text1"/>
        </w:rPr>
        <w:t xml:space="preserve"> Кобозева Л.В. ДИАГНОСТИКА БАНКРОТСТВА ПРЕДПРИЯТИЙ СФЕРЫ СТРОИТЕЛЬСТВА И РАЗРАБОТКА МЕРОПРИЯТИЙ ПО ПОВЫШЕНИЮ ФИНАНСОВОЙ УСТОЙЧИВОСТИ // Экономика и бизнес. 2018.  Т. 10. № 1.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https://cyberleninka.ru/article/n/issledovanie-sovremennogo-instrumentariya-dlya-analiza-i-otsenki-finansovogo-sostoyaniya-organizatsii </w:t>
      </w:r>
      <w:proofErr w:type="spellStart"/>
      <w:r w:rsidRPr="00637460">
        <w:rPr>
          <w:rFonts w:ascii="Times New Roman" w:hAnsi="Times New Roman"/>
          <w:color w:val="000000" w:themeColor="text1"/>
        </w:rPr>
        <w:t>Саутиева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Луиза Борисовна ИССЛЕДОВАНИЕ СОВРЕМЕННОГО ИНСТРУМЕНТАРИЯ ДЛЯ АНАЛИЗА И ОЦЕНКИ ФИНАНСОВОГО СОСТОЯНИЯ // Региональные проблемы преобразования экономики. 2018. № 11.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Напишите реферат-рецензию на статью: </w:t>
      </w:r>
      <w:hyperlink r:id="rId38" w:history="1">
        <w:r w:rsidRPr="00637460">
          <w:rPr>
            <w:rStyle w:val="ab"/>
            <w:color w:val="000000" w:themeColor="text1"/>
          </w:rPr>
          <w:t>https://cyberleninka.ru/article/n/metody-identifikatsii-otsenki-i-ranzhirovaniya-finansovyh-riskov-v-neftyanoy-otrasli/viewer</w:t>
        </w:r>
      </w:hyperlink>
      <w:r w:rsidRPr="00637460">
        <w:rPr>
          <w:rFonts w:ascii="Times New Roman" w:hAnsi="Times New Roman"/>
          <w:color w:val="000000" w:themeColor="text1"/>
        </w:rPr>
        <w:t xml:space="preserve"> Гребенникова Вера Александровна, Баранова Полина Владимировна. МЕТОДЫ ИДЕНТИФИКАЦИИ, ОЦЕНКИ И РАНЖИРОВАНИЯ ФИНАНСОВЫХ РИСКОВ В НЕФТЯНОЙ ОТРАСЛИ // </w:t>
      </w:r>
      <w:proofErr w:type="spellStart"/>
      <w:r w:rsidRPr="00637460">
        <w:rPr>
          <w:rFonts w:ascii="Times New Roman" w:hAnsi="Times New Roman"/>
          <w:color w:val="000000" w:themeColor="text1"/>
        </w:rPr>
        <w:t>Economic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Consultant</w:t>
      </w:r>
      <w:proofErr w:type="spellEnd"/>
      <w:r w:rsidRPr="00637460">
        <w:rPr>
          <w:rFonts w:ascii="Times New Roman" w:hAnsi="Times New Roman"/>
          <w:color w:val="000000" w:themeColor="text1"/>
        </w:rPr>
        <w:t>.  2019. № 2.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 Напишите реферат-рецензию на статью: </w:t>
      </w:r>
      <w:hyperlink r:id="rId39" w:history="1">
        <w:r w:rsidRPr="00637460">
          <w:rPr>
            <w:rStyle w:val="ab"/>
            <w:bCs/>
            <w:color w:val="000000" w:themeColor="text1"/>
            <w:kern w:val="36"/>
          </w:rPr>
          <w:t>https://cyberleninka.ru/article/n/metodologicheskie-osobennosti-otsenki-finansovoy-ustoychivosti-i-platezhesposobnosti-torgovyh-organizatsiy-v-sovremennyh-usloviyah</w:t>
        </w:r>
      </w:hyperlink>
      <w:r w:rsidRPr="00637460">
        <w:rPr>
          <w:rFonts w:ascii="Times New Roman" w:hAnsi="Times New Roman"/>
          <w:bCs/>
          <w:iCs/>
          <w:color w:val="000000" w:themeColor="text1"/>
          <w:kern w:val="36"/>
        </w:rPr>
        <w:t xml:space="preserve">   Мочалова Л.А., Кулагина М.Е. </w:t>
      </w:r>
      <w:r w:rsidRPr="00637460">
        <w:rPr>
          <w:rFonts w:ascii="Times New Roman" w:hAnsi="Times New Roman"/>
          <w:bCs/>
          <w:iCs/>
          <w:caps/>
          <w:color w:val="000000" w:themeColor="text1"/>
          <w:kern w:val="36"/>
        </w:rPr>
        <w:t>МЕТОДОЛОГИЧЕСКИЕ ОСОБЕННОСТИ ОЦЕНКИ ФИНАНСОВОЙ УСТОЙЧИВОСТИ И ПЛАТЕЖЕСПОСОБНОСТИ ТОРГОВЫХ ОРГАНИЗАЦИЙ В СОВРЕМЕННЫХ УСЛОВИЯХ  // Финансы и кредит. 2018. № 26. Т. 24.</w:t>
      </w:r>
      <w:r w:rsidRPr="00637460">
        <w:rPr>
          <w:rFonts w:ascii="Times New Roman" w:hAnsi="Times New Roman"/>
          <w:color w:val="000000" w:themeColor="text1"/>
        </w:rPr>
        <w:t xml:space="preserve"> Сформулируйте основные утверждения автора. Выразите свое мнение по поводу утверждений автора и обоснуйте его.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https://cyberleninka.ru/article/n/klassifikatsiya-osnovnyh-pokazateley-finansovogo-sostoyaniya-selskohozyaystvennyh-organizatsiy Козлов Сергей Николаевич, Зинина Ольга Сергеевна. КЛАССИФИКАЦИЯ ОСНОВНЫХ ПОКАЗАТЕЛЕЙ ФИНАНСОВОГО СОСТОЯНИЯ СЕЛЬСКОХОЗЯЙСТВЕННЫХ ОРГАНИЗАЦИЙ // </w:t>
      </w:r>
      <w:hyperlink r:id="rId40" w:history="1">
        <w:r w:rsidRPr="00637460">
          <w:rPr>
            <w:rFonts w:ascii="Times New Roman" w:hAnsi="Times New Roman"/>
            <w:color w:val="000000" w:themeColor="text1"/>
          </w:rPr>
          <w:t>Азимут научных исследований: экономика и управление</w:t>
        </w:r>
      </w:hyperlink>
      <w:r w:rsidRPr="00637460">
        <w:rPr>
          <w:rFonts w:ascii="Times New Roman" w:hAnsi="Times New Roman"/>
          <w:color w:val="000000" w:themeColor="text1"/>
        </w:rPr>
        <w:t>. 2018.  № 4 (25) Т. 7. Сформулируйте основные утверждения автора. Выразите свое мнение по поводу утверждений автора и обоснуйте его.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Напишите реферат-рецензию на статью: https://cyberleninka.ru/article/n/primenenie-metoda-otsenki-sobstvennyh-sostoyaniy-v-statisticheskom-analize-ustoychivogo-ekonomiko-ekologicheskogo-razvitiya Колотова Надежда Самуиловна. ПРИМЕНЕНИЕ МЕТОДА ОЦЕНКИ СОБСТВЕННЫХ СОСТОЯНИЙ В СТАТИСТИЧЕСКОМ АНАЛИЗЕ УСТОЙЧИВОГО ЭКОНОМИКО-ЭКОЛОГИЧЕСКОГО РАЗВИТИЯ ПРЕДПРИЯТИЙ // Бюллетень ЮУГУ. 2019.  № 4. Т. 12.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41" w:history="1">
        <w:r w:rsidRPr="00637460">
          <w:rPr>
            <w:rStyle w:val="ab"/>
            <w:color w:val="000000" w:themeColor="text1"/>
          </w:rPr>
          <w:t>https://cyberleninka.ru/article/n/buhgalterskiy-balans-kak-informatsionnaya-baza-dlya-analiza-aktivov-predpriyatiya</w:t>
        </w:r>
      </w:hyperlink>
      <w:r w:rsidRPr="00637460">
        <w:rPr>
          <w:rFonts w:ascii="Times New Roman" w:hAnsi="Times New Roman"/>
          <w:color w:val="000000" w:themeColor="text1"/>
        </w:rPr>
        <w:t xml:space="preserve"> Шишова Любовь Ивановна, Сафронова Оксана Юрьевна БУХГАЛТЕРСКИЙ БАЛАНС КАК ИНФОРМАЦИОННАЯ БАЗА ДЛЯ АНАЛИЗА АКТИВОВ ПРЕДПРИЯТИЯ // Журнал </w:t>
      </w:r>
      <w:r w:rsidRPr="00637460">
        <w:rPr>
          <w:rFonts w:ascii="Times New Roman" w:hAnsi="Times New Roman"/>
          <w:color w:val="000000" w:themeColor="text1"/>
          <w:lang w:val="en-US"/>
        </w:rPr>
        <w:t>E</w:t>
      </w:r>
      <w:r w:rsidRPr="00637460">
        <w:rPr>
          <w:rFonts w:ascii="Times New Roman" w:hAnsi="Times New Roman"/>
          <w:color w:val="000000" w:themeColor="text1"/>
        </w:rPr>
        <w:t>-</w:t>
      </w:r>
      <w:proofErr w:type="spellStart"/>
      <w:r w:rsidRPr="00637460">
        <w:rPr>
          <w:rFonts w:ascii="Times New Roman" w:hAnsi="Times New Roman"/>
          <w:color w:val="000000" w:themeColor="text1"/>
          <w:lang w:val="en-US"/>
        </w:rPr>
        <w:t>Sico</w:t>
      </w:r>
      <w:proofErr w:type="spellEnd"/>
      <w:r w:rsidRPr="00637460">
        <w:rPr>
          <w:rFonts w:ascii="Times New Roman" w:hAnsi="Times New Roman"/>
          <w:color w:val="000000" w:themeColor="text1"/>
        </w:rPr>
        <w:t>. 2019. 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42" w:history="1">
        <w:r w:rsidRPr="00637460">
          <w:rPr>
            <w:rStyle w:val="ab"/>
            <w:color w:val="000000" w:themeColor="text1"/>
          </w:rPr>
          <w:t>https://cyberleninka.ru/article/n/informatsionnaya-potrebnost-vneshnih-polzovateley-v-otsenke-platezhesposobnosti</w:t>
        </w:r>
      </w:hyperlink>
      <w:r w:rsidRPr="00637460">
        <w:rPr>
          <w:rFonts w:ascii="Times New Roman" w:hAnsi="Times New Roman"/>
          <w:color w:val="000000" w:themeColor="text1"/>
        </w:rPr>
        <w:t xml:space="preserve"> Аверина О.И., Ерастова К.О.  ИНФОРМАЦИОННАЯ ПОТРЕБНОСТЬ ВНЕШНИХ ПОЛЬЗОВАТЕЛЕЙ В ОЦЕНКЕ ПЛАТЕЖЕСПОСОБНОСТИ // Вестник Марийского государственного университета. 2018. № 2. Т.4.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43" w:history="1">
        <w:r w:rsidRPr="00637460">
          <w:rPr>
            <w:rStyle w:val="ab"/>
            <w:color w:val="000000" w:themeColor="text1"/>
          </w:rPr>
          <w:t>https://cyberleninka.ru/article/n/metodicheskie-podhody-k-opredeleniyu-normativnyh-znacheniy-finansovyh-koeffitsientov</w:t>
        </w:r>
      </w:hyperlink>
      <w:r w:rsidRPr="00637460">
        <w:rPr>
          <w:rFonts w:ascii="Times New Roman" w:hAnsi="Times New Roman"/>
          <w:color w:val="000000" w:themeColor="text1"/>
        </w:rPr>
        <w:t xml:space="preserve"> Сидоренко О.В.,  Ильина И.В. МЕТОДИЧЕСКИЕ ПОДХОДЫ К ОПРЕДЕЛЕНИЮ НОРМАТИВНЫХ ЗНАЧЕНИЙ ФИНАНСОВЫХ КОЭФФИЦИЕНТОВ // Финансы и кредит. 2018. № 26. Т 24.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</w:t>
      </w:r>
      <w:hyperlink r:id="rId44" w:tgtFrame="_blank" w:history="1">
        <w:r w:rsidRPr="00637460">
          <w:rPr>
            <w:rFonts w:ascii="Times New Roman" w:hAnsi="Times New Roman"/>
            <w:color w:val="000000" w:themeColor="text1"/>
            <w:u w:val="single"/>
          </w:rPr>
          <w:t>https://cyberleninka.ru/article/n/aktualizatsiya-suschestvuyuschih-podhodov-k-opredeleniyu-prodolzhitelnosti-operatsionnogo-i-finansovogo-tsiklov</w:t>
        </w:r>
      </w:hyperlink>
      <w:r w:rsidRPr="00637460">
        <w:rPr>
          <w:rFonts w:ascii="Times New Roman" w:hAnsi="Times New Roman"/>
          <w:color w:val="000000" w:themeColor="text1"/>
        </w:rPr>
        <w:t xml:space="preserve"> Савицкая Г. В.  АКТУАЛИЗАЦИЯ СУЩЕСТВУЮЩИХ ПОДХОДОВ К ОПРЕДЕЛЕНИЮ ПРОДОЛЖИТЕЛЬНОСТИ </w:t>
      </w:r>
      <w:r w:rsidRPr="00637460">
        <w:rPr>
          <w:rFonts w:ascii="Times New Roman" w:hAnsi="Times New Roman"/>
          <w:color w:val="000000" w:themeColor="text1"/>
        </w:rPr>
        <w:lastRenderedPageBreak/>
        <w:t>ОПЕРАЦИОННОГО И ФИНАНСОВОГО ЦИКЛОВ // Экономический анализ: теория и практика.  2018.  №. 8. Т. 17.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Напишите реферат-рецензию на статью: https://cyberleninka.ru/article/n/otsenka-finansovogo-sostoyaniya-organizatsiy-dlya-obespecheniya-ih-ekonomicheskoy-bezopasnostiФедотенкова О.А. ОЦЕНКА ФИНАНСОВОГО СОСТОЯНИЯ ОРГАНИЗАЦИЙ ДЛЯ ОБЕСПЕЧЕНИЯ ИХ ЭКОНОМИЧЕСКОЙ БЕЗОПАСНОСТИ. 2018. Т.14. № 1.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pStyle w:val="afffc"/>
        <w:numPr>
          <w:ilvl w:val="0"/>
          <w:numId w:val="3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Напишите реферат-рецензию на статью:  </w:t>
      </w:r>
      <w:hyperlink r:id="rId45" w:history="1">
        <w:r w:rsidRPr="00637460">
          <w:rPr>
            <w:rStyle w:val="ab"/>
            <w:color w:val="000000" w:themeColor="text1"/>
          </w:rPr>
          <w:t>https://cyberleninka.ru/article/n/soderzhanie-i-ekonomicheskaya-suschnost-ponyatiya-platezhesposobnosti-predpriyatiya</w:t>
        </w:r>
      </w:hyperlink>
      <w:r w:rsidRPr="00637460">
        <w:rPr>
          <w:rFonts w:ascii="Times New Roman" w:hAnsi="Times New Roman"/>
          <w:color w:val="000000" w:themeColor="text1"/>
        </w:rPr>
        <w:t xml:space="preserve">  </w:t>
      </w:r>
      <w:proofErr w:type="spellStart"/>
      <w:r w:rsidRPr="00637460">
        <w:rPr>
          <w:rFonts w:ascii="Times New Roman" w:hAnsi="Times New Roman"/>
          <w:color w:val="000000" w:themeColor="text1"/>
        </w:rPr>
        <w:t>Пайтаева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 К.Т., </w:t>
      </w:r>
      <w:proofErr w:type="spellStart"/>
      <w:r w:rsidRPr="00637460">
        <w:rPr>
          <w:rFonts w:ascii="Times New Roman" w:hAnsi="Times New Roman"/>
          <w:color w:val="000000" w:themeColor="text1"/>
        </w:rPr>
        <w:t>Мумаев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М.М. Научная работа  на тему «СОДЕРЖАНИЕ И ЭКОНОМИЧЕСКАЯ СУЩНОСТЬ ПОНЯТИЯ ПЛАТЕЖЕСПОСОБНОСТИ ПРЕДПРИЯТИЯ» / Чеченский государственный университет. 2019. № 2 (56). Т.10. Сформулируйте основные утверждения автора. Выразите свое мнение по поводу утверждений автора и обоснуйте его.</w:t>
      </w:r>
    </w:p>
    <w:p w:rsidR="00E75961" w:rsidRPr="00637460" w:rsidRDefault="00E75961" w:rsidP="00E75961">
      <w:pPr>
        <w:widowControl/>
        <w:tabs>
          <w:tab w:val="left" w:pos="826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E75961" w:rsidRPr="00637460" w:rsidRDefault="00E75961" w:rsidP="00E75961">
      <w:pPr>
        <w:widowControl/>
        <w:tabs>
          <w:tab w:val="left" w:pos="826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Анализ финансовых результатов деятельности организации</w:t>
      </w:r>
    </w:p>
    <w:p w:rsidR="00E75961" w:rsidRPr="00637460" w:rsidRDefault="00E75961" w:rsidP="00E75961">
      <w:pPr>
        <w:widowControl/>
        <w:tabs>
          <w:tab w:val="left" w:pos="826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826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Структура финансовых результатов деятельности организации.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826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Какие приемы и способы анализа используют в анализе финансовых результатов?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826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Какое значение имеет анализ состава прибыли в динамике?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826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Оценка структуры и динамики доходов от обычных видов деятельности и прочих доходов.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826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Оценка структуры и динамики расходов на производство и продажи продукции, работ, услуг.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826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Модель  формирования финансового результата в коммерческой организации.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826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Фонды, образуемые в организации за счет чистой прибыли. Направления использования этих средств.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826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Налогообложение прибыли. Льготы для малых предприятий.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826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Виды прибыли: от продажи, от внереализационных операций, валовая (маржинальная) прибыль, налогооблагаемая, чистая (нераспределенная) прибыль.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826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Показатели оценки прибыли и методы их определения.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826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Структура финансовых результатов коммерческой организации.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826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Методика факторного анализа прибыли.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826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факторы оказывают влияние на прибыль в торговле?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826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Применение методики факторного анализа прибыли.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 xml:space="preserve">Расчет и оценка рентабельности деятельности организации. 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 xml:space="preserve">Показатели рентабельности продукции и капитала. 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 xml:space="preserve">Рентабельность отдельных видов продукции, рентабельность продаж. 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Виды рентабельности: общая рентабельность, финансовая (чистая) рентабельность, рентабельность отдельных видов активов (основного  и  оборотного капитала), рентабельность собственного капитала.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Фонды, образуемые из чистой прибыли организации.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Назначение и информационные источники анализа деловой активности организации.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Показатели, используемые в анализе деловой активности.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Методика анализа деловой активности коммерческой организации.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Факторный анализ деловой активности.</w:t>
      </w:r>
    </w:p>
    <w:p w:rsidR="00E75961" w:rsidRPr="00637460" w:rsidRDefault="00E75961" w:rsidP="00E75961">
      <w:pPr>
        <w:pStyle w:val="afffc"/>
        <w:numPr>
          <w:ilvl w:val="0"/>
          <w:numId w:val="3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</w:rPr>
      </w:pPr>
      <w:r w:rsidRPr="00637460">
        <w:rPr>
          <w:rFonts w:ascii="Times New Roman" w:hAnsi="Times New Roman"/>
          <w:iCs/>
          <w:color w:val="000000" w:themeColor="text1"/>
        </w:rPr>
        <w:t>Показатели эффективности использования ресурсов, применяемые в оценки деловой активности.</w:t>
      </w:r>
    </w:p>
    <w:p w:rsidR="00E75961" w:rsidRPr="00637460" w:rsidRDefault="00E75961" w:rsidP="00E75961">
      <w:pPr>
        <w:pStyle w:val="10"/>
        <w:keepNext/>
        <w:tabs>
          <w:tab w:val="right" w:leader="dot" w:pos="9600"/>
        </w:tabs>
        <w:ind w:firstLine="709"/>
        <w:rPr>
          <w:rFonts w:ascii="Times New Roman" w:hAnsi="Times New Roman"/>
          <w:bCs/>
          <w:caps/>
          <w:color w:val="000000" w:themeColor="text1"/>
          <w:kern w:val="32"/>
        </w:rPr>
      </w:pPr>
    </w:p>
    <w:p w:rsidR="00E75961" w:rsidRPr="00637460" w:rsidRDefault="000154A0" w:rsidP="00E75961">
      <w:pPr>
        <w:pStyle w:val="10"/>
        <w:keepNext/>
        <w:tabs>
          <w:tab w:val="right" w:leader="dot" w:pos="9600"/>
        </w:tabs>
        <w:ind w:right="321" w:firstLine="709"/>
        <w:rPr>
          <w:rFonts w:ascii="Times New Roman" w:hAnsi="Times New Roman"/>
          <w:b/>
          <w:bCs/>
          <w:caps/>
          <w:color w:val="000000" w:themeColor="text1"/>
          <w:kern w:val="32"/>
        </w:rPr>
      </w:pPr>
      <w:r>
        <w:rPr>
          <w:rFonts w:ascii="Times New Roman" w:hAnsi="Times New Roman"/>
          <w:b/>
          <w:bCs/>
          <w:color w:val="000000" w:themeColor="text1"/>
          <w:kern w:val="32"/>
        </w:rPr>
        <w:t>7</w:t>
      </w:r>
      <w:r w:rsidR="00E75961" w:rsidRPr="00637460">
        <w:rPr>
          <w:rFonts w:ascii="Times New Roman" w:hAnsi="Times New Roman"/>
          <w:b/>
          <w:bCs/>
          <w:color w:val="000000" w:themeColor="text1"/>
          <w:kern w:val="32"/>
        </w:rPr>
        <w:t>. Учебно-методическое и информационное обеспечение дисциплины</w:t>
      </w:r>
    </w:p>
    <w:p w:rsidR="00E75961" w:rsidRPr="00637460" w:rsidRDefault="000154A0" w:rsidP="00E7596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E75961" w:rsidRPr="00637460">
        <w:rPr>
          <w:b/>
          <w:color w:val="000000" w:themeColor="text1"/>
          <w:sz w:val="20"/>
        </w:rPr>
        <w:t xml:space="preserve">.1. Рекомендуемая литература </w:t>
      </w:r>
    </w:p>
    <w:p w:rsidR="00E75961" w:rsidRPr="00637460" w:rsidRDefault="00E75961" w:rsidP="00E75961">
      <w:pPr>
        <w:widowControl/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Нормативные правовые акты</w:t>
      </w:r>
    </w:p>
    <w:p w:rsidR="00E75961" w:rsidRPr="00637460" w:rsidRDefault="00E75961" w:rsidP="00E75961">
      <w:pPr>
        <w:pStyle w:val="afffc"/>
        <w:numPr>
          <w:ilvl w:val="0"/>
          <w:numId w:val="41"/>
        </w:numPr>
        <w:tabs>
          <w:tab w:val="left" w:pos="851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Российская Федерация. Законы. "Конституция Российской Федерации" (принята всенародным голосованием 12.12.1993) (с учетом поправок, внесенных Законами РФ о поправках к Конституции РФ от 30.12.2008 № 6-ФКЗ, от 30.12.2008 № 7-ФКЗ, от 05.02.2014 № 2-ФКЗ, от 21.07.2014 № 11-ФКЗ, от 14.03.2020 № 1-ФКЗ)  // СЗ РФ. - 2009. - № 4. - Ст. 445.</w:t>
      </w:r>
    </w:p>
    <w:p w:rsidR="00E75961" w:rsidRPr="00637460" w:rsidRDefault="00E75961" w:rsidP="00E75961">
      <w:pPr>
        <w:widowControl/>
        <w:numPr>
          <w:ilvl w:val="0"/>
          <w:numId w:val="41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Бюджетный кодекс Российской Федерации [Текст] : от 31 июля 1998 г. № 145-ФЗ (ред. от 31.07.2020) // СЗ РФ. – 1998. – № 31. – Ст. 3823.</w:t>
      </w:r>
    </w:p>
    <w:p w:rsidR="00E75961" w:rsidRPr="00637460" w:rsidRDefault="00E75961" w:rsidP="00E75961">
      <w:pPr>
        <w:pStyle w:val="afffc"/>
        <w:numPr>
          <w:ilvl w:val="0"/>
          <w:numId w:val="41"/>
        </w:numPr>
        <w:shd w:val="clear" w:color="auto" w:fill="FFFFFF"/>
        <w:tabs>
          <w:tab w:val="left" w:pos="709"/>
          <w:tab w:val="left" w:pos="851"/>
          <w:tab w:val="left" w:pos="993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Гражданский кодекс Российской Федерации  (часть первая) [Текст] : федеральный закон от 30.11.1994 № 51-ФЗ  (ред. от 31.07.2020) // СЗ РФ. – 1994. - № 32 – Ст. 3301. </w:t>
      </w:r>
    </w:p>
    <w:p w:rsidR="00E75961" w:rsidRPr="00637460" w:rsidRDefault="00E75961" w:rsidP="00E75961">
      <w:pPr>
        <w:pStyle w:val="s16"/>
        <w:numPr>
          <w:ilvl w:val="0"/>
          <w:numId w:val="41"/>
        </w:numPr>
        <w:shd w:val="clear" w:color="auto" w:fill="FFFFFF"/>
        <w:tabs>
          <w:tab w:val="left" w:pos="709"/>
          <w:tab w:val="left" w:pos="851"/>
          <w:tab w:val="left" w:pos="993"/>
          <w:tab w:val="left" w:pos="108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>Гражданский кодекс Российской Федерации (вторая часть) [Текст] : федеральный закон о</w:t>
      </w:r>
      <w:r w:rsidRPr="00637460">
        <w:rPr>
          <w:color w:val="000000" w:themeColor="text1"/>
          <w:sz w:val="20"/>
          <w:szCs w:val="20"/>
          <w:shd w:val="clear" w:color="auto" w:fill="FFFFFF"/>
        </w:rPr>
        <w:t>т 29 января 1996 г. № 14-ФЗ (ред. от 27.01.2020)</w:t>
      </w:r>
      <w:r w:rsidRPr="00637460">
        <w:rPr>
          <w:color w:val="000000" w:themeColor="text1"/>
          <w:sz w:val="20"/>
          <w:szCs w:val="20"/>
        </w:rPr>
        <w:t xml:space="preserve"> // СЗ РФ. – 1996. - № 5. – Ст. 41.</w:t>
      </w:r>
    </w:p>
    <w:p w:rsidR="00E75961" w:rsidRPr="00637460" w:rsidRDefault="00E75961" w:rsidP="00E75961">
      <w:pPr>
        <w:pStyle w:val="afffc"/>
        <w:numPr>
          <w:ilvl w:val="0"/>
          <w:numId w:val="41"/>
        </w:numPr>
        <w:tabs>
          <w:tab w:val="left" w:pos="709"/>
          <w:tab w:val="left" w:pos="851"/>
          <w:tab w:val="left" w:pos="993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Налоговый кодекс Российской Федерации (часть первая) [Текст] : федеральный закон от 31.07.1998 № 146-ФЗ (ред. 01.01.2020) // СЗ РФ. – 1998. - №1. – Ст. 3824. </w:t>
      </w:r>
    </w:p>
    <w:p w:rsidR="00E75961" w:rsidRPr="00637460" w:rsidRDefault="00E75961" w:rsidP="00E75961">
      <w:pPr>
        <w:pStyle w:val="afffc"/>
        <w:numPr>
          <w:ilvl w:val="0"/>
          <w:numId w:val="41"/>
        </w:numPr>
        <w:tabs>
          <w:tab w:val="left" w:pos="709"/>
          <w:tab w:val="left" w:pos="851"/>
          <w:tab w:val="left" w:pos="10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Налоговый кодекс Российской Федерации (часть вторая) [Текст] : федеральный закон от  05.08.2000  № 117-ФЗ (ред. от 05.08.2020) // СЗ РФ. – 2000. - №1. - Ст. 3824. (ред. от 5.08.2020). </w:t>
      </w:r>
    </w:p>
    <w:p w:rsidR="00E75961" w:rsidRPr="00637460" w:rsidRDefault="00E75961" w:rsidP="00E75961">
      <w:pPr>
        <w:pStyle w:val="afffc"/>
        <w:numPr>
          <w:ilvl w:val="0"/>
          <w:numId w:val="4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 бухгалтерском учете [Текст] : федеральный закон от 06.12.2011.  № 402-ФЗ (ред. от 23.05.2020) // СЗ РФ. - 2011. - № 50. - Ст. 734</w:t>
      </w:r>
    </w:p>
    <w:p w:rsidR="00E75961" w:rsidRPr="00637460" w:rsidRDefault="00E75961" w:rsidP="00E75961">
      <w:pPr>
        <w:pStyle w:val="afffc"/>
        <w:numPr>
          <w:ilvl w:val="0"/>
          <w:numId w:val="4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lastRenderedPageBreak/>
        <w:t>Об официальном статистическом учете и системе государственной статистики в российской Федерации  [Текст] :  федеральный закон от 29.11.2007 № 282-ФЗ (ред. от 18.04.2018) // СЗ РФ, 2007. - № 49. – Ст. 6043.</w:t>
      </w:r>
    </w:p>
    <w:p w:rsidR="00E75961" w:rsidRPr="00637460" w:rsidRDefault="00E75961" w:rsidP="00E75961">
      <w:pPr>
        <w:pStyle w:val="afffc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Приказ Минфина России от 02.07.2010 № 66н (ред. от 19.04.2019) "О формах бухгалтерской отчетности организаций" (Зарегистрировано в Минюсте России 02.08.2010 № 18023) (с изм. и доп., вступ. в силу с отчетности за 2020 год)</w:t>
      </w:r>
    </w:p>
    <w:p w:rsidR="00E75961" w:rsidRPr="00637460" w:rsidRDefault="00E75961" w:rsidP="00E75961">
      <w:pPr>
        <w:pStyle w:val="afffc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Приказ Минфина РФ от 31.10.2000 № 94н (ред. от 08.11.2010) "Об утверждении Плана счетов бухгалтерского учета финансово-хозяйственной деятельности организаций и Инструкции по его применению"</w:t>
      </w:r>
    </w:p>
    <w:p w:rsidR="00E75961" w:rsidRPr="00637460" w:rsidRDefault="00E75961" w:rsidP="00E75961">
      <w:pPr>
        <w:pStyle w:val="afffc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Приказ Минфина России от 06.10.2008 № 106н (ред. от 07.02.2020) "Об утверждении положений по бухгалтерскому учету" (вместе с "Положением по бухгалтерскому учету "Учетная политика организации" (ПБУ 1/2008)", "Положением по бухгалтерскому учету "Изменения оценочных значений" (ПБУ 21/2008)") (Зарегистрировано в Минюсте России 27.10.2008 № 12522)</w:t>
      </w:r>
    </w:p>
    <w:p w:rsidR="00E75961" w:rsidRPr="00637460" w:rsidRDefault="00E75961" w:rsidP="00E75961">
      <w:pPr>
        <w:pStyle w:val="afffc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Приказ Минфина РФ от 06.07.1999 № 43н (ред. от 08.11.2010, с изм. от 29.01.2018) "Об утверждении Положения по бухгалтерскому учету "Бухгалтерская отчетность организации" (ПБУ 4/99)"</w:t>
      </w:r>
    </w:p>
    <w:p w:rsidR="00E75961" w:rsidRPr="00637460" w:rsidRDefault="00E75961" w:rsidP="00E75961">
      <w:pPr>
        <w:pStyle w:val="afffc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Приказ Минфина РФ от 24.11.2003 № 105н (ред. от 18.09.2006) "Об утверждении Положения по бухгалтерскому учету бухгалтерскому учету "Бухгалтерская отчетность организации" (ПБУ 4/99)"</w:t>
      </w:r>
    </w:p>
    <w:p w:rsidR="00E75961" w:rsidRPr="00637460" w:rsidRDefault="00E75961" w:rsidP="00E75961">
      <w:pPr>
        <w:pStyle w:val="afffc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Приказ Минфина РФ от 24.11.2003 № 105н (ред. от 18.09.2006) "Об утверждении Положения по бухгалтерскому учету "Информация об участии в совместной деятельности" ПБУ 20/03" (Зарегистрировано в Минюсте РФ 22.01.2004 № 5457)</w:t>
      </w:r>
    </w:p>
    <w:p w:rsidR="00E75961" w:rsidRPr="00637460" w:rsidRDefault="00E75961" w:rsidP="00E75961">
      <w:pPr>
        <w:pStyle w:val="afffc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Приказ Минфина России от 06.05.1999 № 33н (ред. от 06.04.2015) "Об утверждении Положения по бухгалтерскому учету "Расходы организации" ПБУ 10/99" (Зарегистрировано в Минюсте России 31.05.1999 № 1790)</w:t>
      </w:r>
    </w:p>
    <w:p w:rsidR="00E75961" w:rsidRPr="00637460" w:rsidRDefault="00E75961" w:rsidP="00E75961">
      <w:pPr>
        <w:pStyle w:val="afffc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Приказ Минфина России от 09.06.2001 N 44н (ред. от 16.05.2016) "Об утверждении Положения по бухгалтерскому учету "Учет материально-производственных запасов" ПБУ 5/01" (Зарегистрировано в Минюсте России 19.07.2001 № 2806)  (Документ утрачивает силу с 1 января 2021 года в связи с изданием Приказа Минфина России от 15.11.2019 № 180н)</w:t>
      </w:r>
    </w:p>
    <w:p w:rsidR="00E75961" w:rsidRPr="00637460" w:rsidRDefault="00E75961" w:rsidP="00E75961">
      <w:pPr>
        <w:pStyle w:val="afffc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Приказ Минфина России от 27.12.2007 N 153н (ред. от 16.05.2016) "Об утверждении Положения по бухгалтерскому учету "Учет нематериальных активов" (ПБУ 14/2007)" (Зарегистрировано в Минюсте России 23.01.2008 № 10975)</w:t>
      </w:r>
    </w:p>
    <w:p w:rsidR="00E75961" w:rsidRPr="00637460" w:rsidRDefault="00E75961" w:rsidP="00E75961">
      <w:pPr>
        <w:widowControl/>
        <w:tabs>
          <w:tab w:val="left" w:pos="1080"/>
        </w:tabs>
        <w:suppressAutoHyphens/>
        <w:snapToGrid/>
        <w:spacing w:before="0" w:after="0"/>
        <w:jc w:val="both"/>
        <w:rPr>
          <w:color w:val="000000" w:themeColor="text1"/>
          <w:sz w:val="20"/>
        </w:rPr>
      </w:pPr>
    </w:p>
    <w:p w:rsidR="00E75961" w:rsidRPr="00637460" w:rsidRDefault="00E75961" w:rsidP="00BF3890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726B46" w:rsidRPr="00726B46" w:rsidRDefault="00823668" w:rsidP="00BF3890">
      <w:pPr>
        <w:pStyle w:val="afffc"/>
        <w:numPr>
          <w:ilvl w:val="0"/>
          <w:numId w:val="49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Баранова</w:t>
      </w:r>
      <w:r w:rsidR="00726B46" w:rsidRPr="00726B46">
        <w:rPr>
          <w:rFonts w:ascii="Times New Roman" w:hAnsi="Times New Roman"/>
          <w:color w:val="000000" w:themeColor="text1"/>
        </w:rPr>
        <w:t xml:space="preserve"> И. В. Теория экономического анализа: учебное пособие / И. В. Баранова, М. А. Власенко, Н. Н. </w:t>
      </w:r>
      <w:proofErr w:type="spellStart"/>
      <w:r w:rsidR="00726B46" w:rsidRPr="00726B46">
        <w:rPr>
          <w:rFonts w:ascii="Times New Roman" w:hAnsi="Times New Roman"/>
          <w:color w:val="000000" w:themeColor="text1"/>
        </w:rPr>
        <w:t>Овчинникова</w:t>
      </w:r>
      <w:proofErr w:type="spellEnd"/>
      <w:r w:rsidR="00726B46" w:rsidRPr="00726B46">
        <w:rPr>
          <w:rFonts w:ascii="Times New Roman" w:hAnsi="Times New Roman"/>
          <w:color w:val="000000" w:themeColor="text1"/>
        </w:rPr>
        <w:t>; под редакцией И. В. Барановой. — Новосибирск: Новосибирский государственный технический университет, 2019. — 170 c. — ISBN 978-5-7782-3912-8. — Текст: электронный // Электронно-библиотечная система IPR BOOKS: [сайт]. — URL: http://www.iprbookshop.ru/98743.html</w:t>
      </w:r>
    </w:p>
    <w:p w:rsidR="00726B46" w:rsidRPr="00726B46" w:rsidRDefault="00726B46" w:rsidP="00BF3890">
      <w:pPr>
        <w:pStyle w:val="afffc"/>
        <w:numPr>
          <w:ilvl w:val="0"/>
          <w:numId w:val="49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726B46">
        <w:rPr>
          <w:rFonts w:ascii="Times New Roman" w:hAnsi="Times New Roman"/>
          <w:color w:val="000000" w:themeColor="text1"/>
        </w:rPr>
        <w:t xml:space="preserve">Экономический анализ деятельности предприятия: учебное пособие / составители Г. И. </w:t>
      </w:r>
      <w:proofErr w:type="spellStart"/>
      <w:r w:rsidRPr="00726B46">
        <w:rPr>
          <w:rFonts w:ascii="Times New Roman" w:hAnsi="Times New Roman"/>
          <w:color w:val="000000" w:themeColor="text1"/>
        </w:rPr>
        <w:t>Заболотни</w:t>
      </w:r>
      <w:proofErr w:type="spellEnd"/>
      <w:r w:rsidRPr="00726B46">
        <w:rPr>
          <w:rFonts w:ascii="Times New Roman" w:hAnsi="Times New Roman"/>
          <w:color w:val="000000" w:themeColor="text1"/>
        </w:rPr>
        <w:t>, М. В. Каширина. — Самара: Самарский государственный технический университет, ЭБС АСВ, 2020. — 84 c. — ISBN 2227-8397. — Текст: электронный // Электронно-библиотечная система IPR BOOKS: [сайт]. — URL: http://www.iprbookshop.ru/105093.html</w:t>
      </w:r>
    </w:p>
    <w:p w:rsidR="00726B46" w:rsidRPr="00726B46" w:rsidRDefault="00726B46" w:rsidP="00BF3890">
      <w:pPr>
        <w:pStyle w:val="afffc"/>
        <w:numPr>
          <w:ilvl w:val="0"/>
          <w:numId w:val="49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726B46">
        <w:rPr>
          <w:rFonts w:ascii="Times New Roman" w:hAnsi="Times New Roman"/>
          <w:color w:val="000000" w:themeColor="text1"/>
        </w:rPr>
        <w:t>Лесняк</w:t>
      </w:r>
      <w:proofErr w:type="spellEnd"/>
      <w:r w:rsidRPr="00726B46">
        <w:rPr>
          <w:rFonts w:ascii="Times New Roman" w:hAnsi="Times New Roman"/>
          <w:color w:val="000000" w:themeColor="text1"/>
        </w:rPr>
        <w:t xml:space="preserve"> В. В. Комплексный экономический анализ хозяйственной деятельности: учебное пособие / В. В. </w:t>
      </w:r>
      <w:proofErr w:type="spellStart"/>
      <w:r w:rsidRPr="00726B46">
        <w:rPr>
          <w:rFonts w:ascii="Times New Roman" w:hAnsi="Times New Roman"/>
          <w:color w:val="000000" w:themeColor="text1"/>
        </w:rPr>
        <w:t>Лесняк</w:t>
      </w:r>
      <w:proofErr w:type="spellEnd"/>
      <w:r w:rsidRPr="00726B46">
        <w:rPr>
          <w:rFonts w:ascii="Times New Roman" w:hAnsi="Times New Roman"/>
          <w:color w:val="000000" w:themeColor="text1"/>
        </w:rPr>
        <w:t xml:space="preserve">, Е. М. Селезнева, Э. С. </w:t>
      </w:r>
      <w:proofErr w:type="spellStart"/>
      <w:r w:rsidRPr="00726B46">
        <w:rPr>
          <w:rFonts w:ascii="Times New Roman" w:hAnsi="Times New Roman"/>
          <w:color w:val="000000" w:themeColor="text1"/>
        </w:rPr>
        <w:t>Аракельянц</w:t>
      </w:r>
      <w:proofErr w:type="spellEnd"/>
      <w:r w:rsidRPr="00726B46">
        <w:rPr>
          <w:rFonts w:ascii="Times New Roman" w:hAnsi="Times New Roman"/>
          <w:color w:val="000000" w:themeColor="text1"/>
        </w:rPr>
        <w:t>. — Ростов-на-Дону: Донской государственный технический университет, 2019. — 199 c. — ISBN 978-5-7890-1637-4. — Текст: электронный // Цифровой образовательный ресурс IPR SMART: [сайт]. — URL: https://www.iprbookshop.ru/118049.html</w:t>
      </w:r>
    </w:p>
    <w:p w:rsidR="00726B46" w:rsidRDefault="00726B46" w:rsidP="00BF3890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E75961" w:rsidRPr="00637460" w:rsidRDefault="00E75961" w:rsidP="00BF3890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E75961" w:rsidRPr="00637460" w:rsidRDefault="00E75961" w:rsidP="00BF3890">
      <w:pPr>
        <w:pStyle w:val="afffc"/>
        <w:numPr>
          <w:ilvl w:val="0"/>
          <w:numId w:val="42"/>
        </w:numPr>
        <w:tabs>
          <w:tab w:val="left" w:pos="851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Захаров И.В. Теория экономическо</w:t>
      </w:r>
      <w:r w:rsidR="00726B46">
        <w:rPr>
          <w:rFonts w:ascii="Times New Roman" w:hAnsi="Times New Roman"/>
          <w:color w:val="000000" w:themeColor="text1"/>
        </w:rPr>
        <w:t>го анализа [Электронный ресурс]</w:t>
      </w:r>
      <w:r w:rsidRPr="00637460">
        <w:rPr>
          <w:rFonts w:ascii="Times New Roman" w:hAnsi="Times New Roman"/>
          <w:color w:val="000000" w:themeColor="text1"/>
        </w:rPr>
        <w:t>: учебное пособие / И.В. Захаров. — Электрон. текстовые данные. — М.: Московский государственный университет имени М.В. Ломоносова, 2015. — 176 c. — 978-5-19-010999-3. — Режим доступа: http://www.iprbookshop.ru/54667</w:t>
      </w:r>
    </w:p>
    <w:p w:rsidR="00E75961" w:rsidRPr="00637460" w:rsidRDefault="00E75961" w:rsidP="00BF3890">
      <w:pPr>
        <w:pStyle w:val="afffc"/>
        <w:numPr>
          <w:ilvl w:val="0"/>
          <w:numId w:val="42"/>
        </w:numPr>
        <w:tabs>
          <w:tab w:val="left" w:pos="851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Богомолова Е.В. Экономический анализ [Электронный ресурс]: учебное пособие / Е.В. Богомолова, А.Е. </w:t>
      </w:r>
      <w:proofErr w:type="spellStart"/>
      <w:r w:rsidRPr="00637460">
        <w:rPr>
          <w:rFonts w:ascii="Times New Roman" w:hAnsi="Times New Roman"/>
          <w:color w:val="000000" w:themeColor="text1"/>
        </w:rPr>
        <w:t>Кисова</w:t>
      </w:r>
      <w:proofErr w:type="spellEnd"/>
      <w:r w:rsidRPr="00637460">
        <w:rPr>
          <w:rFonts w:ascii="Times New Roman" w:hAnsi="Times New Roman"/>
          <w:color w:val="000000" w:themeColor="text1"/>
        </w:rPr>
        <w:t>, Е.В. Рыжкова. — Электрон. текстовые данные. — Липецк: Липецкий государственный технический университет, ЭБС АСВ, 2016. — 89 c. — 978-5-88247-781-2. — Режим доступа: http://www.iprbookshop.ru/64875</w:t>
      </w:r>
    </w:p>
    <w:p w:rsidR="00E75961" w:rsidRPr="00637460" w:rsidRDefault="00E75961" w:rsidP="00BF3890">
      <w:pPr>
        <w:widowControl/>
        <w:tabs>
          <w:tab w:val="left" w:pos="851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E75961" w:rsidRPr="00637460" w:rsidRDefault="000154A0" w:rsidP="00BF3890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E75961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E75961" w:rsidRPr="00637460" w:rsidRDefault="00CB4C20" w:rsidP="00BF3890">
      <w:pPr>
        <w:widowControl/>
        <w:numPr>
          <w:ilvl w:val="0"/>
          <w:numId w:val="13"/>
        </w:numPr>
        <w:tabs>
          <w:tab w:val="clear" w:pos="786"/>
          <w:tab w:val="left" w:pos="851"/>
          <w:tab w:val="left" w:pos="900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http://</w:t>
      </w:r>
      <w:r w:rsidR="00E75961" w:rsidRPr="00637460">
        <w:rPr>
          <w:bCs/>
          <w:color w:val="000000" w:themeColor="text1"/>
          <w:sz w:val="20"/>
          <w:lang w:val="en-US"/>
        </w:rPr>
        <w:t>www</w:t>
      </w:r>
      <w:r w:rsidR="00E75961" w:rsidRPr="00637460">
        <w:rPr>
          <w:bCs/>
          <w:color w:val="000000" w:themeColor="text1"/>
          <w:sz w:val="20"/>
        </w:rPr>
        <w:t>.g</w:t>
      </w:r>
      <w:proofErr w:type="spellStart"/>
      <w:r w:rsidR="00E75961" w:rsidRPr="00637460">
        <w:rPr>
          <w:bCs/>
          <w:color w:val="000000" w:themeColor="text1"/>
          <w:sz w:val="20"/>
          <w:lang w:val="en-US"/>
        </w:rPr>
        <w:t>ks</w:t>
      </w:r>
      <w:proofErr w:type="spellEnd"/>
      <w:r w:rsidR="00E75961" w:rsidRPr="00637460">
        <w:rPr>
          <w:bCs/>
          <w:color w:val="000000" w:themeColor="text1"/>
          <w:sz w:val="20"/>
        </w:rPr>
        <w:t>.</w:t>
      </w:r>
      <w:proofErr w:type="spellStart"/>
      <w:r w:rsidR="00E75961" w:rsidRPr="00637460">
        <w:rPr>
          <w:bCs/>
          <w:color w:val="000000" w:themeColor="text1"/>
          <w:sz w:val="20"/>
          <w:lang w:val="en-US"/>
        </w:rPr>
        <w:t>ru</w:t>
      </w:r>
      <w:proofErr w:type="spellEnd"/>
    </w:p>
    <w:p w:rsidR="00E75961" w:rsidRPr="00637460" w:rsidRDefault="00CB4C20" w:rsidP="00BF3890">
      <w:pPr>
        <w:widowControl/>
        <w:numPr>
          <w:ilvl w:val="0"/>
          <w:numId w:val="13"/>
        </w:numPr>
        <w:tabs>
          <w:tab w:val="clear" w:pos="786"/>
          <w:tab w:val="left" w:pos="851"/>
          <w:tab w:val="left" w:pos="900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http://</w:t>
      </w:r>
      <w:r w:rsidR="00E75961" w:rsidRPr="00637460">
        <w:rPr>
          <w:bCs/>
          <w:color w:val="000000" w:themeColor="text1"/>
          <w:sz w:val="20"/>
          <w:lang w:val="en-US"/>
        </w:rPr>
        <w:t>www</w:t>
      </w:r>
      <w:r w:rsidR="00E75961" w:rsidRPr="00637460">
        <w:rPr>
          <w:bCs/>
          <w:color w:val="000000" w:themeColor="text1"/>
          <w:sz w:val="20"/>
        </w:rPr>
        <w:t>.</w:t>
      </w:r>
      <w:r w:rsidR="00E75961" w:rsidRPr="00637460">
        <w:rPr>
          <w:bCs/>
          <w:color w:val="000000" w:themeColor="text1"/>
          <w:sz w:val="20"/>
          <w:lang w:val="en-US"/>
        </w:rPr>
        <w:t>eco</w:t>
      </w:r>
      <w:r>
        <w:rPr>
          <w:bCs/>
          <w:color w:val="000000" w:themeColor="text1"/>
          <w:sz w:val="20"/>
          <w:lang w:val="en-US"/>
        </w:rPr>
        <w:t>n</w:t>
      </w:r>
      <w:r w:rsidR="00E75961" w:rsidRPr="00637460">
        <w:rPr>
          <w:bCs/>
          <w:color w:val="000000" w:themeColor="text1"/>
          <w:sz w:val="20"/>
          <w:lang w:val="en-US"/>
        </w:rPr>
        <w:t>omy</w:t>
      </w:r>
      <w:r w:rsidR="00E75961" w:rsidRPr="00637460">
        <w:rPr>
          <w:bCs/>
          <w:color w:val="000000" w:themeColor="text1"/>
          <w:sz w:val="20"/>
        </w:rPr>
        <w:t>.</w:t>
      </w:r>
      <w:proofErr w:type="spellStart"/>
      <w:r w:rsidR="00E75961" w:rsidRPr="00637460">
        <w:rPr>
          <w:bCs/>
          <w:color w:val="000000" w:themeColor="text1"/>
          <w:sz w:val="20"/>
          <w:lang w:val="en-US"/>
        </w:rPr>
        <w:t>gov</w:t>
      </w:r>
      <w:proofErr w:type="spellEnd"/>
      <w:r w:rsidR="00E75961" w:rsidRPr="00637460">
        <w:rPr>
          <w:bCs/>
          <w:color w:val="000000" w:themeColor="text1"/>
          <w:sz w:val="20"/>
        </w:rPr>
        <w:t>.</w:t>
      </w:r>
      <w:proofErr w:type="spellStart"/>
      <w:r w:rsidR="00E75961" w:rsidRPr="00637460">
        <w:rPr>
          <w:bCs/>
          <w:color w:val="000000" w:themeColor="text1"/>
          <w:sz w:val="20"/>
          <w:lang w:val="en-US"/>
        </w:rPr>
        <w:t>ru</w:t>
      </w:r>
      <w:proofErr w:type="spellEnd"/>
    </w:p>
    <w:p w:rsidR="00E75961" w:rsidRPr="00637460" w:rsidRDefault="00E75961" w:rsidP="00BF3890">
      <w:pPr>
        <w:widowControl/>
        <w:numPr>
          <w:ilvl w:val="0"/>
          <w:numId w:val="13"/>
        </w:numPr>
        <w:tabs>
          <w:tab w:val="clear" w:pos="786"/>
          <w:tab w:val="left" w:pos="851"/>
          <w:tab w:val="left" w:pos="900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  <w:lang w:val="en-US"/>
        </w:rPr>
      </w:pPr>
      <w:r w:rsidRPr="00637460">
        <w:rPr>
          <w:bCs/>
          <w:color w:val="000000" w:themeColor="text1"/>
          <w:sz w:val="20"/>
          <w:lang w:val="en-US"/>
        </w:rPr>
        <w:t>http://www.fas.gov.ru</w:t>
      </w:r>
    </w:p>
    <w:p w:rsidR="00E75961" w:rsidRPr="00637460" w:rsidRDefault="00E75961" w:rsidP="00BF3890">
      <w:pPr>
        <w:pStyle w:val="10"/>
        <w:keepNext/>
        <w:tabs>
          <w:tab w:val="left" w:pos="851"/>
          <w:tab w:val="right" w:leader="dot" w:pos="9600"/>
        </w:tabs>
        <w:ind w:firstLine="709"/>
        <w:rPr>
          <w:rFonts w:ascii="Times New Roman" w:hAnsi="Times New Roman"/>
          <w:bCs/>
          <w:caps/>
          <w:color w:val="000000" w:themeColor="text1"/>
          <w:kern w:val="32"/>
        </w:rPr>
      </w:pPr>
    </w:p>
    <w:p w:rsidR="003D5212" w:rsidRDefault="000154A0" w:rsidP="00BF3890">
      <w:pPr>
        <w:tabs>
          <w:tab w:val="left" w:pos="851"/>
        </w:tabs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3D5212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3D5212" w:rsidRDefault="003D5212" w:rsidP="00BF3890">
      <w:pPr>
        <w:tabs>
          <w:tab w:val="left" w:pos="851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B014CE" w:rsidRDefault="00B014CE" w:rsidP="00BF3890">
      <w:pPr>
        <w:tabs>
          <w:tab w:val="left" w:pos="851"/>
        </w:tabs>
        <w:spacing w:before="0" w:after="0"/>
        <w:ind w:firstLine="709"/>
        <w:jc w:val="both"/>
        <w:rPr>
          <w:sz w:val="20"/>
        </w:rPr>
      </w:pPr>
      <w:r w:rsidRPr="00B014CE">
        <w:rPr>
          <w:sz w:val="20"/>
        </w:rPr>
        <w:t xml:space="preserve">- учебные аудитории для проведения учебных занятий, оборудованные учебной мебелью и оснащенные </w:t>
      </w:r>
      <w:r w:rsidRPr="00B014CE">
        <w:rPr>
          <w:sz w:val="20"/>
        </w:rPr>
        <w:lastRenderedPageBreak/>
        <w:t>оборудованием и техническими средствами обучения с возможностью подключения к сети «Интернет»;</w:t>
      </w:r>
    </w:p>
    <w:p w:rsidR="003D5212" w:rsidRDefault="003D5212" w:rsidP="00BF3890">
      <w:pPr>
        <w:tabs>
          <w:tab w:val="left" w:pos="851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E75961" w:rsidRPr="00637460" w:rsidRDefault="003D5212" w:rsidP="00BF3890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E75961" w:rsidRPr="00637460" w:rsidRDefault="00E75961" w:rsidP="00BF3890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ПО браузер – приложение операционной системы, предназначенное для просмотра Web-страниц</w:t>
      </w:r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E75961" w:rsidRPr="00637460" w:rsidRDefault="00E75961" w:rsidP="00BF3890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E75961" w:rsidRPr="00637460" w:rsidRDefault="00BA78D4" w:rsidP="00BF3890">
      <w:pPr>
        <w:tabs>
          <w:tab w:val="left" w:pos="851"/>
        </w:tabs>
        <w:spacing w:before="0" w:after="0"/>
        <w:ind w:firstLine="709"/>
        <w:rPr>
          <w:sz w:val="20"/>
          <w:lang w:val="en-US"/>
        </w:rPr>
      </w:pPr>
      <w:hyperlink r:id="rId46" w:history="1">
        <w:r w:rsidR="00E75961" w:rsidRPr="00637460">
          <w:rPr>
            <w:sz w:val="20"/>
            <w:lang w:val="en-US"/>
          </w:rPr>
          <w:t>http://qsp.su/tools/onlinehelp/about_license_gpl_russian.html</w:t>
        </w:r>
      </w:hyperlink>
      <w:r w:rsidR="00E75961" w:rsidRPr="00637460">
        <w:rPr>
          <w:sz w:val="20"/>
          <w:lang w:val="en-US"/>
        </w:rPr>
        <w:t xml:space="preserve"> </w:t>
      </w:r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E75961" w:rsidRPr="00637460" w:rsidRDefault="00BA78D4" w:rsidP="00BF3890">
      <w:pPr>
        <w:tabs>
          <w:tab w:val="left" w:pos="851"/>
        </w:tabs>
        <w:spacing w:before="0" w:after="0"/>
        <w:ind w:firstLine="709"/>
        <w:rPr>
          <w:sz w:val="20"/>
        </w:rPr>
      </w:pPr>
      <w:hyperlink r:id="rId47" w:history="1">
        <w:r w:rsidR="00E75961" w:rsidRPr="00637460">
          <w:rPr>
            <w:sz w:val="20"/>
          </w:rPr>
          <w:t>http://qsp.su/tools/onlinehelp/about_license_gpl_russian.html</w:t>
        </w:r>
      </w:hyperlink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E75961" w:rsidRPr="00637460" w:rsidRDefault="00BA78D4" w:rsidP="00BF3890">
      <w:pPr>
        <w:tabs>
          <w:tab w:val="left" w:pos="851"/>
        </w:tabs>
        <w:spacing w:before="0" w:after="0"/>
        <w:ind w:firstLine="709"/>
        <w:rPr>
          <w:sz w:val="20"/>
          <w:lang w:val="en-US"/>
        </w:rPr>
      </w:pPr>
      <w:hyperlink r:id="rId48" w:history="1">
        <w:r w:rsidR="00E75961" w:rsidRPr="00637460">
          <w:rPr>
            <w:sz w:val="20"/>
            <w:lang w:val="en-US"/>
          </w:rPr>
          <w:t>http://qsp.su/tools/onlinehelp/about_license_gpl_russian.html</w:t>
        </w:r>
      </w:hyperlink>
      <w:r w:rsidR="00E75961" w:rsidRPr="00637460">
        <w:rPr>
          <w:sz w:val="20"/>
          <w:lang w:val="en-US"/>
        </w:rPr>
        <w:t xml:space="preserve"> </w:t>
      </w:r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E75961" w:rsidRPr="00637460" w:rsidRDefault="00BA78D4" w:rsidP="00BF3890">
      <w:pPr>
        <w:tabs>
          <w:tab w:val="left" w:pos="851"/>
        </w:tabs>
        <w:spacing w:before="0" w:after="0"/>
        <w:ind w:firstLine="709"/>
        <w:rPr>
          <w:sz w:val="20"/>
          <w:lang w:val="en-US"/>
        </w:rPr>
      </w:pPr>
      <w:hyperlink r:id="rId49" w:history="1">
        <w:r w:rsidR="00E75961" w:rsidRPr="00637460">
          <w:rPr>
            <w:sz w:val="20"/>
            <w:lang w:val="en-US"/>
          </w:rPr>
          <w:t>http://qsp.su/tools/onlinehelp/about_license_gpl_russian.html</w:t>
        </w:r>
      </w:hyperlink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E75961" w:rsidRPr="00637460" w:rsidRDefault="00BA78D4" w:rsidP="00BF3890">
      <w:pPr>
        <w:tabs>
          <w:tab w:val="left" w:pos="851"/>
        </w:tabs>
        <w:spacing w:before="0" w:after="0"/>
        <w:ind w:firstLine="709"/>
        <w:rPr>
          <w:sz w:val="20"/>
          <w:lang w:val="en-US"/>
        </w:rPr>
      </w:pPr>
      <w:hyperlink r:id="rId50" w:history="1">
        <w:r w:rsidR="00E75961" w:rsidRPr="00637460">
          <w:rPr>
            <w:sz w:val="20"/>
            <w:lang w:val="en-US"/>
          </w:rPr>
          <w:t>http://qsp.su/tools/onlinehelp/about_license_gpl_russian.html</w:t>
        </w:r>
      </w:hyperlink>
    </w:p>
    <w:p w:rsidR="00E75961" w:rsidRPr="00637460" w:rsidRDefault="00E75961" w:rsidP="00BF3890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</w:t>
      </w:r>
    </w:p>
    <w:p w:rsidR="00E75961" w:rsidRPr="00637460" w:rsidRDefault="00E75961" w:rsidP="00BF3890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51" w:history="1">
        <w:r w:rsidRPr="00637460">
          <w:rPr>
            <w:rStyle w:val="ab"/>
            <w:sz w:val="20"/>
          </w:rPr>
          <w:t>https://arb.ru/</w:t>
        </w:r>
      </w:hyperlink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</w:rPr>
      </w:pPr>
      <w:proofErr w:type="spellStart"/>
      <w:r w:rsidRPr="00637460">
        <w:rPr>
          <w:sz w:val="20"/>
        </w:rPr>
        <w:t>Бухгалтерия.Ру</w:t>
      </w:r>
      <w:proofErr w:type="spellEnd"/>
      <w:r w:rsidRPr="00637460">
        <w:rPr>
          <w:sz w:val="20"/>
        </w:rPr>
        <w:t xml:space="preserve"> https://www.buhgalteria.ru/</w:t>
      </w:r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Союз финансистов России </w:t>
      </w:r>
      <w:hyperlink r:id="rId52" w:history="1">
        <w:r w:rsidRPr="00637460">
          <w:rPr>
            <w:rStyle w:val="ab"/>
            <w:sz w:val="20"/>
          </w:rPr>
          <w:t>http://sf-rf.ru/</w:t>
        </w:r>
      </w:hyperlink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53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E75961" w:rsidRPr="00637460" w:rsidRDefault="00E75961" w:rsidP="00BF3890">
      <w:pPr>
        <w:tabs>
          <w:tab w:val="left" w:pos="851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54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E75961" w:rsidRPr="00637460" w:rsidRDefault="00E75961" w:rsidP="00BF3890">
      <w:pPr>
        <w:tabs>
          <w:tab w:val="left" w:pos="360"/>
          <w:tab w:val="left" w:pos="851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proofErr w:type="spellStart"/>
      <w:r w:rsidRPr="00637460">
        <w:rPr>
          <w:i/>
          <w:sz w:val="20"/>
        </w:rPr>
        <w:t>нформационно</w:t>
      </w:r>
      <w:proofErr w:type="spellEnd"/>
      <w:r w:rsidRPr="00637460">
        <w:rPr>
          <w:i/>
          <w:sz w:val="20"/>
        </w:rPr>
        <w:t>-справочные системы:</w:t>
      </w:r>
    </w:p>
    <w:p w:rsidR="00562153" w:rsidRPr="00562153" w:rsidRDefault="00562153" w:rsidP="00BF3890">
      <w:pPr>
        <w:tabs>
          <w:tab w:val="left" w:pos="851"/>
        </w:tabs>
        <w:spacing w:before="0" w:after="0"/>
        <w:ind w:firstLine="709"/>
        <w:rPr>
          <w:sz w:val="20"/>
        </w:rPr>
      </w:pPr>
      <w:r w:rsidRPr="00562153">
        <w:rPr>
          <w:sz w:val="20"/>
        </w:rPr>
        <w:t xml:space="preserve">Справочно-правовая система «Гарант»; </w:t>
      </w:r>
    </w:p>
    <w:p w:rsidR="006564D2" w:rsidRDefault="00562153" w:rsidP="00BF3890">
      <w:pPr>
        <w:tabs>
          <w:tab w:val="left" w:pos="851"/>
        </w:tabs>
        <w:spacing w:before="0" w:after="0"/>
        <w:ind w:firstLine="709"/>
      </w:pPr>
      <w:r w:rsidRPr="00562153">
        <w:rPr>
          <w:sz w:val="20"/>
        </w:rPr>
        <w:t>Справочно-правовая система «Консультант Плюс».</w:t>
      </w:r>
    </w:p>
    <w:sectPr w:rsidR="006564D2" w:rsidSect="00E7596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1472BBE"/>
    <w:multiLevelType w:val="multilevel"/>
    <w:tmpl w:val="01472BBE"/>
    <w:lvl w:ilvl="0">
      <w:start w:val="1"/>
      <w:numFmt w:val="decimal"/>
      <w:lvlText w:val="%1."/>
      <w:lvlJc w:val="left"/>
      <w:pPr>
        <w:ind w:left="1594" w:hanging="88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06301C89"/>
    <w:multiLevelType w:val="multilevel"/>
    <w:tmpl w:val="06301C89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083E5BFE"/>
    <w:multiLevelType w:val="multilevel"/>
    <w:tmpl w:val="083E5BFE"/>
    <w:lvl w:ilvl="0">
      <w:start w:val="1"/>
      <w:numFmt w:val="decimal"/>
      <w:lvlText w:val="%1."/>
      <w:lvlJc w:val="left"/>
      <w:pPr>
        <w:ind w:left="347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8E578EC"/>
    <w:multiLevelType w:val="multilevel"/>
    <w:tmpl w:val="08E578EC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10E54661"/>
    <w:multiLevelType w:val="multilevel"/>
    <w:tmpl w:val="10E54661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left" w:pos="-1080"/>
        </w:tabs>
        <w:ind w:left="-1080" w:hanging="360"/>
      </w:pPr>
    </w:lvl>
    <w:lvl w:ilvl="2">
      <w:start w:val="1"/>
      <w:numFmt w:val="bullet"/>
      <w:lvlText w:val=""/>
      <w:lvlJc w:val="left"/>
      <w:pPr>
        <w:tabs>
          <w:tab w:val="left" w:pos="-360"/>
        </w:tabs>
        <w:ind w:left="-360" w:hanging="360"/>
      </w:pPr>
    </w:lvl>
    <w:lvl w:ilvl="3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</w:lvl>
    <w:lvl w:ilvl="4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</w:lvl>
    <w:lvl w:ilvl="5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</w:lvl>
    <w:lvl w:ilvl="6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</w:lvl>
    <w:lvl w:ilvl="7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</w:lvl>
    <w:lvl w:ilvl="8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</w:lvl>
  </w:abstractNum>
  <w:abstractNum w:abstractNumId="11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3" w15:restartNumberingAfterBreak="0">
    <w:nsid w:val="19FB620C"/>
    <w:multiLevelType w:val="multilevel"/>
    <w:tmpl w:val="19FB620C"/>
    <w:lvl w:ilvl="0">
      <w:start w:val="1"/>
      <w:numFmt w:val="decimal"/>
      <w:lvlText w:val="%1."/>
      <w:lvlJc w:val="left"/>
      <w:pPr>
        <w:ind w:left="1594" w:hanging="88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3C31639"/>
    <w:multiLevelType w:val="multilevel"/>
    <w:tmpl w:val="23C31639"/>
    <w:lvl w:ilvl="0">
      <w:start w:val="1"/>
      <w:numFmt w:val="bullet"/>
      <w:lvlText w:val=""/>
      <w:lvlJc w:val="left"/>
      <w:pPr>
        <w:ind w:left="1037" w:hanging="360"/>
      </w:pPr>
    </w:lvl>
    <w:lvl w:ilvl="1">
      <w:start w:val="1"/>
      <w:numFmt w:val="bullet"/>
      <w:lvlText w:val="o"/>
      <w:lvlJc w:val="left"/>
      <w:pPr>
        <w:ind w:left="175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7" w15:restartNumberingAfterBreak="0">
    <w:nsid w:val="25666F3E"/>
    <w:multiLevelType w:val="hybridMultilevel"/>
    <w:tmpl w:val="87E6136A"/>
    <w:lvl w:ilvl="0" w:tplc="66D4349E">
      <w:start w:val="1"/>
      <w:numFmt w:val="decimal"/>
      <w:lvlText w:val="%1"/>
      <w:lvlJc w:val="left"/>
      <w:pPr>
        <w:tabs>
          <w:tab w:val="num" w:pos="1080"/>
        </w:tabs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8" w15:restartNumberingAfterBreak="0">
    <w:nsid w:val="28003B94"/>
    <w:multiLevelType w:val="multilevel"/>
    <w:tmpl w:val="28003B94"/>
    <w:lvl w:ilvl="0">
      <w:start w:val="1"/>
      <w:numFmt w:val="bullet"/>
      <w:lvlText w:val="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230091"/>
    <w:multiLevelType w:val="hybridMultilevel"/>
    <w:tmpl w:val="EBB6539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C5161EE"/>
    <w:multiLevelType w:val="multilevel"/>
    <w:tmpl w:val="2C5161EE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ind w:left="2149" w:hanging="360"/>
      </w:pPr>
    </w:lvl>
    <w:lvl w:ilvl="2">
      <w:start w:val="1"/>
      <w:numFmt w:val="bullet"/>
      <w:lvlText w:val=""/>
      <w:lvlJc w:val="left"/>
      <w:pPr>
        <w:ind w:left="2869" w:hanging="360"/>
      </w:pPr>
    </w:lvl>
    <w:lvl w:ilvl="3">
      <w:start w:val="1"/>
      <w:numFmt w:val="bullet"/>
      <w:lvlText w:val=""/>
      <w:lvlJc w:val="left"/>
      <w:pPr>
        <w:ind w:left="3589" w:hanging="360"/>
      </w:pPr>
    </w:lvl>
    <w:lvl w:ilvl="4">
      <w:start w:val="1"/>
      <w:numFmt w:val="bullet"/>
      <w:lvlText w:val="o"/>
      <w:lvlJc w:val="left"/>
      <w:pPr>
        <w:ind w:left="4309" w:hanging="360"/>
      </w:pPr>
    </w:lvl>
    <w:lvl w:ilvl="5">
      <w:start w:val="1"/>
      <w:numFmt w:val="bullet"/>
      <w:lvlText w:val=""/>
      <w:lvlJc w:val="left"/>
      <w:pPr>
        <w:ind w:left="5029" w:hanging="360"/>
      </w:pPr>
    </w:lvl>
    <w:lvl w:ilvl="6">
      <w:start w:val="1"/>
      <w:numFmt w:val="bullet"/>
      <w:lvlText w:val=""/>
      <w:lvlJc w:val="left"/>
      <w:pPr>
        <w:ind w:left="5749" w:hanging="360"/>
      </w:pPr>
    </w:lvl>
    <w:lvl w:ilvl="7">
      <w:start w:val="1"/>
      <w:numFmt w:val="bullet"/>
      <w:lvlText w:val="o"/>
      <w:lvlJc w:val="left"/>
      <w:pPr>
        <w:ind w:left="6469" w:hanging="360"/>
      </w:pPr>
    </w:lvl>
    <w:lvl w:ilvl="8">
      <w:start w:val="1"/>
      <w:numFmt w:val="bullet"/>
      <w:lvlText w:val=""/>
      <w:lvlJc w:val="left"/>
      <w:pPr>
        <w:ind w:left="7189" w:hanging="360"/>
      </w:pPr>
    </w:lvl>
  </w:abstractNum>
  <w:abstractNum w:abstractNumId="21" w15:restartNumberingAfterBreak="0">
    <w:nsid w:val="352E5495"/>
    <w:multiLevelType w:val="multilevel"/>
    <w:tmpl w:val="352E5495"/>
    <w:lvl w:ilvl="0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37556940"/>
    <w:multiLevelType w:val="multilevel"/>
    <w:tmpl w:val="37556940"/>
    <w:lvl w:ilvl="0">
      <w:start w:val="1"/>
      <w:numFmt w:val="bullet"/>
      <w:lvlText w:val="-"/>
      <w:lvlJc w:val="left"/>
      <w:pPr>
        <w:tabs>
          <w:tab w:val="left" w:pos="786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</w:lvl>
  </w:abstractNum>
  <w:abstractNum w:abstractNumId="23" w15:restartNumberingAfterBreak="0">
    <w:nsid w:val="37DA59FB"/>
    <w:multiLevelType w:val="multilevel"/>
    <w:tmpl w:val="37DA59FB"/>
    <w:lvl w:ilvl="0">
      <w:start w:val="1"/>
      <w:numFmt w:val="bullet"/>
      <w:lvlText w:val=""/>
      <w:lvlJc w:val="left"/>
      <w:pPr>
        <w:tabs>
          <w:tab w:val="left" w:pos="725"/>
        </w:tabs>
        <w:ind w:left="725" w:hanging="360"/>
      </w:pPr>
    </w:lvl>
    <w:lvl w:ilvl="1">
      <w:start w:val="1"/>
      <w:numFmt w:val="bullet"/>
      <w:lvlText w:val="o"/>
      <w:lvlJc w:val="left"/>
      <w:pPr>
        <w:tabs>
          <w:tab w:val="left" w:pos="1445"/>
        </w:tabs>
        <w:ind w:left="1445" w:hanging="360"/>
      </w:pPr>
    </w:lvl>
    <w:lvl w:ilvl="2">
      <w:start w:val="1"/>
      <w:numFmt w:val="bullet"/>
      <w:lvlText w:val=""/>
      <w:lvlJc w:val="left"/>
      <w:pPr>
        <w:tabs>
          <w:tab w:val="left" w:pos="2165"/>
        </w:tabs>
        <w:ind w:left="2165" w:hanging="360"/>
      </w:pPr>
    </w:lvl>
    <w:lvl w:ilvl="3">
      <w:start w:val="1"/>
      <w:numFmt w:val="bullet"/>
      <w:lvlText w:val=""/>
      <w:lvlJc w:val="left"/>
      <w:pPr>
        <w:tabs>
          <w:tab w:val="left" w:pos="2885"/>
        </w:tabs>
        <w:ind w:left="2885" w:hanging="360"/>
      </w:pPr>
    </w:lvl>
    <w:lvl w:ilvl="4">
      <w:start w:val="1"/>
      <w:numFmt w:val="bullet"/>
      <w:lvlText w:val="o"/>
      <w:lvlJc w:val="left"/>
      <w:pPr>
        <w:tabs>
          <w:tab w:val="left" w:pos="3605"/>
        </w:tabs>
        <w:ind w:left="3605" w:hanging="360"/>
      </w:pPr>
    </w:lvl>
    <w:lvl w:ilvl="5">
      <w:start w:val="1"/>
      <w:numFmt w:val="bullet"/>
      <w:lvlText w:val=""/>
      <w:lvlJc w:val="left"/>
      <w:pPr>
        <w:tabs>
          <w:tab w:val="left" w:pos="4325"/>
        </w:tabs>
        <w:ind w:left="4325" w:hanging="360"/>
      </w:pPr>
    </w:lvl>
    <w:lvl w:ilvl="6">
      <w:start w:val="1"/>
      <w:numFmt w:val="bullet"/>
      <w:lvlText w:val=""/>
      <w:lvlJc w:val="left"/>
      <w:pPr>
        <w:tabs>
          <w:tab w:val="left" w:pos="5045"/>
        </w:tabs>
        <w:ind w:left="5045" w:hanging="360"/>
      </w:pPr>
    </w:lvl>
    <w:lvl w:ilvl="7">
      <w:start w:val="1"/>
      <w:numFmt w:val="bullet"/>
      <w:lvlText w:val="o"/>
      <w:lvlJc w:val="left"/>
      <w:pPr>
        <w:tabs>
          <w:tab w:val="left" w:pos="5765"/>
        </w:tabs>
        <w:ind w:left="5765" w:hanging="360"/>
      </w:pPr>
    </w:lvl>
    <w:lvl w:ilvl="8">
      <w:start w:val="1"/>
      <w:numFmt w:val="bullet"/>
      <w:lvlText w:val=""/>
      <w:lvlJc w:val="left"/>
      <w:pPr>
        <w:tabs>
          <w:tab w:val="left" w:pos="6485"/>
        </w:tabs>
        <w:ind w:left="6485" w:hanging="360"/>
      </w:pPr>
    </w:lvl>
  </w:abstractNum>
  <w:abstractNum w:abstractNumId="24" w15:restartNumberingAfterBreak="0">
    <w:nsid w:val="3D603C3C"/>
    <w:multiLevelType w:val="multilevel"/>
    <w:tmpl w:val="3D603C3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3EBC64A1"/>
    <w:multiLevelType w:val="multilevel"/>
    <w:tmpl w:val="3EBC64A1"/>
    <w:lvl w:ilvl="0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 w15:restartNumberingAfterBreak="0">
    <w:nsid w:val="429218B0"/>
    <w:multiLevelType w:val="multilevel"/>
    <w:tmpl w:val="429218B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340347B"/>
    <w:multiLevelType w:val="multilevel"/>
    <w:tmpl w:val="4340347B"/>
    <w:lvl w:ilvl="0">
      <w:start w:val="1"/>
      <w:numFmt w:val="bullet"/>
      <w:lvlText w:val="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4A2FCA"/>
    <w:multiLevelType w:val="multilevel"/>
    <w:tmpl w:val="434A2FCA"/>
    <w:lvl w:ilvl="0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7E71CD1"/>
    <w:multiLevelType w:val="multilevel"/>
    <w:tmpl w:val="47E71CD1"/>
    <w:lvl w:ilvl="0">
      <w:start w:val="1"/>
      <w:numFmt w:val="decimal"/>
      <w:lvlText w:val="%1."/>
      <w:lvlJc w:val="left"/>
      <w:pPr>
        <w:ind w:left="19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1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32" w15:restartNumberingAfterBreak="0">
    <w:nsid w:val="4BBE7484"/>
    <w:multiLevelType w:val="multilevel"/>
    <w:tmpl w:val="4BBE748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</w:lvl>
  </w:abstractNum>
  <w:abstractNum w:abstractNumId="33" w15:restartNumberingAfterBreak="0">
    <w:nsid w:val="4F5C32B5"/>
    <w:multiLevelType w:val="hybridMultilevel"/>
    <w:tmpl w:val="3AFE7B8A"/>
    <w:lvl w:ilvl="0" w:tplc="FFFFFFFF">
      <w:start w:val="1"/>
      <w:numFmt w:val="decimal"/>
      <w:lvlText w:val="%1"/>
      <w:lvlJc w:val="left"/>
      <w:pPr>
        <w:tabs>
          <w:tab w:val="num" w:pos="2444"/>
        </w:tabs>
      </w:pPr>
      <w:rPr>
        <w:rFonts w:cs="Times New Roman"/>
      </w:rPr>
    </w:lvl>
    <w:lvl w:ilvl="1" w:tplc="2924B86C">
      <w:start w:val="1"/>
      <w:numFmt w:val="decimal"/>
      <w:lvlText w:val="%2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524"/>
        </w:tabs>
        <w:ind w:left="35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44"/>
        </w:tabs>
        <w:ind w:left="42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64"/>
        </w:tabs>
        <w:ind w:left="49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84"/>
        </w:tabs>
        <w:ind w:left="56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04"/>
        </w:tabs>
        <w:ind w:left="64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24"/>
        </w:tabs>
        <w:ind w:left="71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44"/>
        </w:tabs>
        <w:ind w:left="7844" w:hanging="180"/>
      </w:pPr>
    </w:lvl>
  </w:abstractNum>
  <w:abstractNum w:abstractNumId="34" w15:restartNumberingAfterBreak="0">
    <w:nsid w:val="4F7A4BF9"/>
    <w:multiLevelType w:val="multilevel"/>
    <w:tmpl w:val="4F7A4BF9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 w15:restartNumberingAfterBreak="0">
    <w:nsid w:val="541629F8"/>
    <w:multiLevelType w:val="multilevel"/>
    <w:tmpl w:val="541629F8"/>
    <w:lvl w:ilvl="0">
      <w:start w:val="1"/>
      <w:numFmt w:val="decimal"/>
      <w:lvlText w:val="%1."/>
      <w:lvlJc w:val="left"/>
      <w:pPr>
        <w:ind w:left="14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2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60" w:hanging="180"/>
      </w:pPr>
      <w:rPr>
        <w:rFonts w:cs="Times New Roman"/>
      </w:rPr>
    </w:lvl>
  </w:abstractNum>
  <w:abstractNum w:abstractNumId="36" w15:restartNumberingAfterBreak="0">
    <w:nsid w:val="5ADE4B49"/>
    <w:multiLevelType w:val="multilevel"/>
    <w:tmpl w:val="5ADE4B49"/>
    <w:lvl w:ilvl="0">
      <w:start w:val="1"/>
      <w:numFmt w:val="bullet"/>
      <w:lvlText w:val=""/>
      <w:lvlJc w:val="left"/>
      <w:pPr>
        <w:tabs>
          <w:tab w:val="left" w:pos="1434"/>
        </w:tabs>
        <w:ind w:left="1434" w:hanging="360"/>
      </w:pPr>
    </w:lvl>
    <w:lvl w:ilvl="1">
      <w:start w:val="1"/>
      <w:numFmt w:val="bullet"/>
      <w:lvlText w:val="o"/>
      <w:lvlJc w:val="left"/>
      <w:pPr>
        <w:ind w:left="2149" w:hanging="360"/>
      </w:pPr>
    </w:lvl>
    <w:lvl w:ilvl="2">
      <w:start w:val="1"/>
      <w:numFmt w:val="bullet"/>
      <w:lvlText w:val=""/>
      <w:lvlJc w:val="left"/>
      <w:pPr>
        <w:ind w:left="2869" w:hanging="360"/>
      </w:pPr>
    </w:lvl>
    <w:lvl w:ilvl="3">
      <w:start w:val="1"/>
      <w:numFmt w:val="bullet"/>
      <w:lvlText w:val=""/>
      <w:lvlJc w:val="left"/>
      <w:pPr>
        <w:ind w:left="3589" w:hanging="360"/>
      </w:pPr>
    </w:lvl>
    <w:lvl w:ilvl="4">
      <w:start w:val="1"/>
      <w:numFmt w:val="bullet"/>
      <w:lvlText w:val="o"/>
      <w:lvlJc w:val="left"/>
      <w:pPr>
        <w:ind w:left="4309" w:hanging="360"/>
      </w:pPr>
    </w:lvl>
    <w:lvl w:ilvl="5">
      <w:start w:val="1"/>
      <w:numFmt w:val="bullet"/>
      <w:lvlText w:val=""/>
      <w:lvlJc w:val="left"/>
      <w:pPr>
        <w:ind w:left="5029" w:hanging="360"/>
      </w:pPr>
    </w:lvl>
    <w:lvl w:ilvl="6">
      <w:start w:val="1"/>
      <w:numFmt w:val="bullet"/>
      <w:lvlText w:val=""/>
      <w:lvlJc w:val="left"/>
      <w:pPr>
        <w:ind w:left="5749" w:hanging="360"/>
      </w:pPr>
    </w:lvl>
    <w:lvl w:ilvl="7">
      <w:start w:val="1"/>
      <w:numFmt w:val="bullet"/>
      <w:lvlText w:val="o"/>
      <w:lvlJc w:val="left"/>
      <w:pPr>
        <w:ind w:left="6469" w:hanging="360"/>
      </w:pPr>
    </w:lvl>
    <w:lvl w:ilvl="8">
      <w:start w:val="1"/>
      <w:numFmt w:val="bullet"/>
      <w:lvlText w:val=""/>
      <w:lvlJc w:val="left"/>
      <w:pPr>
        <w:ind w:left="7189" w:hanging="360"/>
      </w:pPr>
    </w:lvl>
  </w:abstractNum>
  <w:abstractNum w:abstractNumId="37" w15:restartNumberingAfterBreak="0">
    <w:nsid w:val="5D1D6645"/>
    <w:multiLevelType w:val="multilevel"/>
    <w:tmpl w:val="5D1D6645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 w15:restartNumberingAfterBreak="0">
    <w:nsid w:val="5F5F1434"/>
    <w:multiLevelType w:val="multilevel"/>
    <w:tmpl w:val="5F5F1434"/>
    <w:lvl w:ilvl="0">
      <w:start w:val="1"/>
      <w:numFmt w:val="bullet"/>
      <w:lvlText w:val="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97811"/>
    <w:multiLevelType w:val="multilevel"/>
    <w:tmpl w:val="60697811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5C802C3"/>
    <w:multiLevelType w:val="hybridMultilevel"/>
    <w:tmpl w:val="31029A86"/>
    <w:lvl w:ilvl="0" w:tplc="2924B86C">
      <w:start w:val="1"/>
      <w:numFmt w:val="decimal"/>
      <w:lvlText w:val="%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A82AD2"/>
    <w:multiLevelType w:val="hybridMultilevel"/>
    <w:tmpl w:val="87E6136A"/>
    <w:lvl w:ilvl="0" w:tplc="1D547512">
      <w:start w:val="1"/>
      <w:numFmt w:val="decimal"/>
      <w:lvlText w:val="%1"/>
      <w:lvlJc w:val="left"/>
      <w:pPr>
        <w:tabs>
          <w:tab w:val="num" w:pos="1080"/>
        </w:tabs>
      </w:pPr>
      <w:rPr>
        <w:rFonts w:cs="Times New Roman"/>
      </w:rPr>
    </w:lvl>
    <w:lvl w:ilvl="1" w:tplc="B5D2C8E8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226831AA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A058B710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53846AB4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FE3AB472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36CC862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111237B8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1666C74A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42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CC33799"/>
    <w:multiLevelType w:val="multilevel"/>
    <w:tmpl w:val="6CC33799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CE604AC"/>
    <w:multiLevelType w:val="multilevel"/>
    <w:tmpl w:val="6CE604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</w:lvl>
  </w:abstractNum>
  <w:abstractNum w:abstractNumId="45" w15:restartNumberingAfterBreak="0">
    <w:nsid w:val="6E2C5583"/>
    <w:multiLevelType w:val="multilevel"/>
    <w:tmpl w:val="6E2C5583"/>
    <w:lvl w:ilvl="0">
      <w:start w:val="1"/>
      <w:numFmt w:val="decimal"/>
      <w:lvlText w:val="%1."/>
      <w:lvlJc w:val="left"/>
      <w:pPr>
        <w:tabs>
          <w:tab w:val="left" w:pos="1712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605"/>
        </w:tabs>
        <w:ind w:left="1605" w:hanging="705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  <w:rPr>
        <w:rFonts w:cs="Times New Roman"/>
      </w:rPr>
    </w:lvl>
  </w:abstractNum>
  <w:abstractNum w:abstractNumId="46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3E15F11"/>
    <w:multiLevelType w:val="multilevel"/>
    <w:tmpl w:val="73E15F11"/>
    <w:lvl w:ilvl="0">
      <w:start w:val="1"/>
      <w:numFmt w:val="bullet"/>
      <w:lvlText w:val="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E25A1E"/>
    <w:multiLevelType w:val="multilevel"/>
    <w:tmpl w:val="7BE25A1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</w:lvl>
  </w:abstractNum>
  <w:num w:numId="1">
    <w:abstractNumId w:val="2"/>
  </w:num>
  <w:num w:numId="2">
    <w:abstractNumId w:val="42"/>
  </w:num>
  <w:num w:numId="3">
    <w:abstractNumId w:val="11"/>
  </w:num>
  <w:num w:numId="4">
    <w:abstractNumId w:val="31"/>
  </w:num>
  <w:num w:numId="5">
    <w:abstractNumId w:val="1"/>
  </w:num>
  <w:num w:numId="6">
    <w:abstractNumId w:val="12"/>
  </w:num>
  <w:num w:numId="7">
    <w:abstractNumId w:val="0"/>
  </w:num>
  <w:num w:numId="8">
    <w:abstractNumId w:val="4"/>
  </w:num>
  <w:num w:numId="9">
    <w:abstractNumId w:val="14"/>
  </w:num>
  <w:num w:numId="10">
    <w:abstractNumId w:val="46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22"/>
  </w:num>
  <w:num w:numId="14">
    <w:abstractNumId w:val="38"/>
  </w:num>
  <w:num w:numId="15">
    <w:abstractNumId w:val="18"/>
  </w:num>
  <w:num w:numId="16">
    <w:abstractNumId w:val="16"/>
  </w:num>
  <w:num w:numId="17">
    <w:abstractNumId w:val="27"/>
  </w:num>
  <w:num w:numId="18">
    <w:abstractNumId w:val="47"/>
  </w:num>
  <w:num w:numId="19">
    <w:abstractNumId w:val="10"/>
  </w:num>
  <w:num w:numId="20">
    <w:abstractNumId w:val="36"/>
  </w:num>
  <w:num w:numId="21">
    <w:abstractNumId w:val="23"/>
  </w:num>
  <w:num w:numId="22">
    <w:abstractNumId w:val="20"/>
  </w:num>
  <w:num w:numId="23">
    <w:abstractNumId w:val="35"/>
  </w:num>
  <w:num w:numId="24">
    <w:abstractNumId w:val="6"/>
  </w:num>
  <w:num w:numId="25">
    <w:abstractNumId w:val="25"/>
  </w:num>
  <w:num w:numId="26">
    <w:abstractNumId w:val="34"/>
  </w:num>
  <w:num w:numId="27">
    <w:abstractNumId w:val="26"/>
  </w:num>
  <w:num w:numId="28">
    <w:abstractNumId w:val="13"/>
  </w:num>
  <w:num w:numId="29">
    <w:abstractNumId w:val="30"/>
  </w:num>
  <w:num w:numId="30">
    <w:abstractNumId w:val="43"/>
  </w:num>
  <w:num w:numId="31">
    <w:abstractNumId w:val="39"/>
  </w:num>
  <w:num w:numId="32">
    <w:abstractNumId w:val="9"/>
  </w:num>
  <w:num w:numId="33">
    <w:abstractNumId w:val="21"/>
  </w:num>
  <w:num w:numId="34">
    <w:abstractNumId w:val="8"/>
  </w:num>
  <w:num w:numId="35">
    <w:abstractNumId w:val="7"/>
  </w:num>
  <w:num w:numId="36">
    <w:abstractNumId w:val="37"/>
  </w:num>
  <w:num w:numId="37">
    <w:abstractNumId w:val="45"/>
  </w:num>
  <w:num w:numId="38">
    <w:abstractNumId w:val="32"/>
  </w:num>
  <w:num w:numId="39">
    <w:abstractNumId w:val="44"/>
  </w:num>
  <w:num w:numId="40">
    <w:abstractNumId w:val="48"/>
  </w:num>
  <w:num w:numId="41">
    <w:abstractNumId w:val="28"/>
  </w:num>
  <w:num w:numId="42">
    <w:abstractNumId w:val="24"/>
  </w:num>
  <w:num w:numId="43">
    <w:abstractNumId w:val="17"/>
  </w:num>
  <w:num w:numId="44">
    <w:abstractNumId w:val="41"/>
  </w:num>
  <w:num w:numId="45">
    <w:abstractNumId w:val="33"/>
  </w:num>
  <w:num w:numId="46">
    <w:abstractNumId w:val="40"/>
  </w:num>
  <w:num w:numId="47">
    <w:abstractNumId w:val="15"/>
  </w:num>
  <w:num w:numId="48">
    <w:abstractNumId w:val="29"/>
  </w:num>
  <w:num w:numId="49">
    <w:abstractNumId w:val="1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E75961"/>
    <w:rsid w:val="000154A0"/>
    <w:rsid w:val="00033BDD"/>
    <w:rsid w:val="00055F36"/>
    <w:rsid w:val="00084B91"/>
    <w:rsid w:val="00090455"/>
    <w:rsid w:val="000D10AC"/>
    <w:rsid w:val="000D155E"/>
    <w:rsid w:val="00272C9A"/>
    <w:rsid w:val="00296905"/>
    <w:rsid w:val="003D5212"/>
    <w:rsid w:val="00506D30"/>
    <w:rsid w:val="00562153"/>
    <w:rsid w:val="00584834"/>
    <w:rsid w:val="005A2AF1"/>
    <w:rsid w:val="005B31CE"/>
    <w:rsid w:val="005D2178"/>
    <w:rsid w:val="00626F4D"/>
    <w:rsid w:val="006564D2"/>
    <w:rsid w:val="0065717A"/>
    <w:rsid w:val="00674E04"/>
    <w:rsid w:val="00726B46"/>
    <w:rsid w:val="00781E89"/>
    <w:rsid w:val="007C5817"/>
    <w:rsid w:val="007E2508"/>
    <w:rsid w:val="00823668"/>
    <w:rsid w:val="00831313"/>
    <w:rsid w:val="008B5BE1"/>
    <w:rsid w:val="008C4849"/>
    <w:rsid w:val="009023B7"/>
    <w:rsid w:val="00952061"/>
    <w:rsid w:val="00953C38"/>
    <w:rsid w:val="00A82094"/>
    <w:rsid w:val="00A93348"/>
    <w:rsid w:val="00AC16CE"/>
    <w:rsid w:val="00B014CE"/>
    <w:rsid w:val="00B9490B"/>
    <w:rsid w:val="00BA78D4"/>
    <w:rsid w:val="00BE7441"/>
    <w:rsid w:val="00BF2D3F"/>
    <w:rsid w:val="00BF3890"/>
    <w:rsid w:val="00C53A4E"/>
    <w:rsid w:val="00C54611"/>
    <w:rsid w:val="00C66DB4"/>
    <w:rsid w:val="00C76F84"/>
    <w:rsid w:val="00CB043F"/>
    <w:rsid w:val="00CB4C20"/>
    <w:rsid w:val="00D506D1"/>
    <w:rsid w:val="00D51CCC"/>
    <w:rsid w:val="00DE2FE6"/>
    <w:rsid w:val="00E75961"/>
    <w:rsid w:val="00EC0436"/>
    <w:rsid w:val="00F7676D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CDA60"/>
  <w15:docId w15:val="{DCD01F5F-97FF-4170-B9B7-3F1516BC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75961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E7596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E75961"/>
    <w:pPr>
      <w:outlineLvl w:val="1"/>
    </w:pPr>
  </w:style>
  <w:style w:type="paragraph" w:styleId="30">
    <w:name w:val="heading 3"/>
    <w:basedOn w:val="a2"/>
    <w:next w:val="a2"/>
    <w:link w:val="32"/>
    <w:qFormat/>
    <w:rsid w:val="00E7596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E75961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E7596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E7596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E7596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E7596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E7596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E759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E759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E7596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E7596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E75961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E75961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E75961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E75961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E75961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E75961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E75961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E75961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E75961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E75961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E75961"/>
    <w:rPr>
      <w:rFonts w:cs="Times New Roman"/>
    </w:rPr>
  </w:style>
  <w:style w:type="character" w:styleId="aa">
    <w:name w:val="Emphasis"/>
    <w:basedOn w:val="a3"/>
    <w:uiPriority w:val="99"/>
    <w:qFormat/>
    <w:rsid w:val="00E75961"/>
    <w:rPr>
      <w:rFonts w:cs="Times New Roman"/>
      <w:i/>
    </w:rPr>
  </w:style>
  <w:style w:type="character" w:styleId="ab">
    <w:name w:val="Hyperlink"/>
    <w:basedOn w:val="a3"/>
    <w:qFormat/>
    <w:rsid w:val="00E75961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E75961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E75961"/>
    <w:rPr>
      <w:rFonts w:cs="Times New Roman"/>
    </w:rPr>
  </w:style>
  <w:style w:type="character" w:styleId="ad">
    <w:name w:val="line number"/>
    <w:basedOn w:val="a3"/>
    <w:uiPriority w:val="99"/>
    <w:qFormat/>
    <w:rsid w:val="00E75961"/>
    <w:rPr>
      <w:rFonts w:cs="Times New Roman"/>
    </w:rPr>
  </w:style>
  <w:style w:type="character" w:styleId="HTML2">
    <w:name w:val="HTML Definition"/>
    <w:basedOn w:val="a3"/>
    <w:uiPriority w:val="99"/>
    <w:qFormat/>
    <w:rsid w:val="00E75961"/>
    <w:rPr>
      <w:rFonts w:cs="Times New Roman"/>
      <w:i/>
    </w:rPr>
  </w:style>
  <w:style w:type="character" w:styleId="HTML3">
    <w:name w:val="HTML Variable"/>
    <w:basedOn w:val="a3"/>
    <w:uiPriority w:val="99"/>
    <w:qFormat/>
    <w:rsid w:val="00E75961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E75961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E75961"/>
    <w:rPr>
      <w:rFonts w:cs="Times New Roman"/>
      <w:b/>
    </w:rPr>
  </w:style>
  <w:style w:type="character" w:styleId="HTML5">
    <w:name w:val="HTML Cite"/>
    <w:basedOn w:val="a3"/>
    <w:uiPriority w:val="99"/>
    <w:qFormat/>
    <w:rsid w:val="00E75961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E75961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E7596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E75961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E75961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E75961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E75961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E7596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E7596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E75961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E75961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E75961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E7596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E75961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E75961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E759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E75961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E75961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E75961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E75961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E75961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E75961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E75961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E75961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E75961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E75961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E75961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E7596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E75961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E75961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E75961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E75961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E75961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E75961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E75961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E759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E75961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E75961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E75961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E75961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E75961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E75961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E75961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E75961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E759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E75961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E75961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E75961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E75961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E75961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E75961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E75961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E75961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E759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E7596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E759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E75961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E75961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E75961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E75961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E75961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E75961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E75961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E75961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E75961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E75961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E75961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E75961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E75961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E759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E75961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E7596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E75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E759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E75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E759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E7596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E7596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E7596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E75961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E75961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E75961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E75961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E75961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E75961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E7596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E7596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E7596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E75961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E75961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E75961"/>
    <w:rPr>
      <w:rFonts w:cs="Times New Roman"/>
    </w:rPr>
  </w:style>
  <w:style w:type="character" w:customStyle="1" w:styleId="spelle">
    <w:name w:val="spelle"/>
    <w:uiPriority w:val="99"/>
    <w:qFormat/>
    <w:rsid w:val="00E75961"/>
  </w:style>
  <w:style w:type="character" w:customStyle="1" w:styleId="FootnoteTextChar3">
    <w:name w:val="Footnote Text Char3"/>
    <w:uiPriority w:val="99"/>
    <w:qFormat/>
    <w:locked/>
    <w:rsid w:val="00E75961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E75961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E75961"/>
  </w:style>
  <w:style w:type="character" w:customStyle="1" w:styleId="FootnoteTextChar">
    <w:name w:val="Footnote Text Char"/>
    <w:basedOn w:val="a3"/>
    <w:uiPriority w:val="99"/>
    <w:qFormat/>
    <w:locked/>
    <w:rsid w:val="00E75961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E7596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E75961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E75961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E75961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E75961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E75961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E75961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E75961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E75961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E75961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E75961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E75961"/>
  </w:style>
  <w:style w:type="character" w:customStyle="1" w:styleId="DocumentMapChar">
    <w:name w:val="Document Map Char"/>
    <w:basedOn w:val="a3"/>
    <w:uiPriority w:val="99"/>
    <w:qFormat/>
    <w:locked/>
    <w:rsid w:val="00E75961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E75961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E75961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E75961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E75961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E75961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E75961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E75961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E7596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E75961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E75961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E75961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E75961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E75961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E75961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E75961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E75961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E75961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E75961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E75961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E75961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E75961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E75961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E75961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E75961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E75961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E75961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E7596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E759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E75961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E75961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E75961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E75961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E75961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E75961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E75961"/>
    <w:rPr>
      <w:rFonts w:cs="Times New Roman"/>
    </w:rPr>
  </w:style>
  <w:style w:type="paragraph" w:customStyle="1" w:styleId="ConsPlusNonformat">
    <w:name w:val="ConsPlusNonformat"/>
    <w:uiPriority w:val="99"/>
    <w:qFormat/>
    <w:rsid w:val="00E759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E75961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E75961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E75961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E75961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E75961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E75961"/>
  </w:style>
  <w:style w:type="character" w:customStyle="1" w:styleId="110">
    <w:name w:val="Заголовок 1 Знак1"/>
    <w:uiPriority w:val="99"/>
    <w:qFormat/>
    <w:locked/>
    <w:rsid w:val="00E75961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E75961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E75961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E75961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E75961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E75961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E75961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E75961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E75961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E75961"/>
  </w:style>
  <w:style w:type="paragraph" w:customStyle="1" w:styleId="Style16">
    <w:name w:val="Style16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E75961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E75961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E75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E75961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E75961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E75961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E75961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E7596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E75961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E75961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E75961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E75961"/>
    <w:rPr>
      <w:sz w:val="24"/>
    </w:rPr>
  </w:style>
  <w:style w:type="character" w:customStyle="1" w:styleId="trb12">
    <w:name w:val="trb12"/>
    <w:basedOn w:val="a3"/>
    <w:uiPriority w:val="99"/>
    <w:qFormat/>
    <w:rsid w:val="00E75961"/>
    <w:rPr>
      <w:rFonts w:cs="Times New Roman"/>
    </w:rPr>
  </w:style>
  <w:style w:type="character" w:customStyle="1" w:styleId="tbln12">
    <w:name w:val="tbln12"/>
    <w:basedOn w:val="a3"/>
    <w:uiPriority w:val="99"/>
    <w:qFormat/>
    <w:rsid w:val="00E75961"/>
    <w:rPr>
      <w:rFonts w:cs="Times New Roman"/>
    </w:rPr>
  </w:style>
  <w:style w:type="character" w:customStyle="1" w:styleId="tbb12">
    <w:name w:val="tbb12"/>
    <w:basedOn w:val="a3"/>
    <w:uiPriority w:val="99"/>
    <w:qFormat/>
    <w:rsid w:val="00E75961"/>
    <w:rPr>
      <w:rFonts w:cs="Times New Roman"/>
    </w:rPr>
  </w:style>
  <w:style w:type="paragraph" w:customStyle="1" w:styleId="Style9">
    <w:name w:val="Style9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E75961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E75961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E75961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E75961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E75961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E75961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E75961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E7596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E75961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E7596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E75961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E75961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E75961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E75961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E75961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E759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E7596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E75961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E75961"/>
    <w:rPr>
      <w:rFonts w:cs="Times New Roman"/>
    </w:rPr>
  </w:style>
  <w:style w:type="character" w:customStyle="1" w:styleId="161">
    <w:name w:val="Знак Знак16"/>
    <w:uiPriority w:val="99"/>
    <w:qFormat/>
    <w:locked/>
    <w:rsid w:val="00E75961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E75961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E75961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E75961"/>
    <w:rPr>
      <w:sz w:val="16"/>
    </w:rPr>
  </w:style>
  <w:style w:type="paragraph" w:customStyle="1" w:styleId="affff2">
    <w:name w:val="a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E75961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E759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E75961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E75961"/>
  </w:style>
  <w:style w:type="character" w:customStyle="1" w:styleId="apple-style-span">
    <w:name w:val="apple-style-span"/>
    <w:uiPriority w:val="99"/>
    <w:qFormat/>
    <w:rsid w:val="00E75961"/>
  </w:style>
  <w:style w:type="character" w:customStyle="1" w:styleId="orange">
    <w:name w:val="orange"/>
    <w:uiPriority w:val="99"/>
    <w:qFormat/>
    <w:rsid w:val="00E75961"/>
  </w:style>
  <w:style w:type="character" w:customStyle="1" w:styleId="gray">
    <w:name w:val="gray"/>
    <w:uiPriority w:val="99"/>
    <w:qFormat/>
    <w:rsid w:val="00E75961"/>
  </w:style>
  <w:style w:type="paragraph" w:customStyle="1" w:styleId="1KGK9">
    <w:name w:val="1KG=K9"/>
    <w:uiPriority w:val="99"/>
    <w:qFormat/>
    <w:rsid w:val="00E759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E75961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E75961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E75961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E75961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E75961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E75961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E75961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E75961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E75961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E75961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E75961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E75961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E75961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E7596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E7596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E75961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E75961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E75961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E75961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E75961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E7596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E75961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E75961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E75961"/>
    <w:rPr>
      <w:rFonts w:cs="Times New Roman"/>
    </w:rPr>
  </w:style>
  <w:style w:type="character" w:customStyle="1" w:styleId="ft523">
    <w:name w:val="ft523"/>
    <w:basedOn w:val="a3"/>
    <w:uiPriority w:val="99"/>
    <w:qFormat/>
    <w:rsid w:val="00E75961"/>
    <w:rPr>
      <w:rFonts w:cs="Times New Roman"/>
    </w:rPr>
  </w:style>
  <w:style w:type="character" w:customStyle="1" w:styleId="ft459">
    <w:name w:val="ft459"/>
    <w:basedOn w:val="a3"/>
    <w:uiPriority w:val="99"/>
    <w:qFormat/>
    <w:rsid w:val="00E75961"/>
    <w:rPr>
      <w:rFonts w:cs="Times New Roman"/>
    </w:rPr>
  </w:style>
  <w:style w:type="character" w:customStyle="1" w:styleId="ft553">
    <w:name w:val="ft553"/>
    <w:basedOn w:val="a3"/>
    <w:uiPriority w:val="99"/>
    <w:qFormat/>
    <w:rsid w:val="00E75961"/>
    <w:rPr>
      <w:rFonts w:cs="Times New Roman"/>
    </w:rPr>
  </w:style>
  <w:style w:type="character" w:customStyle="1" w:styleId="ft672">
    <w:name w:val="ft672"/>
    <w:basedOn w:val="a3"/>
    <w:uiPriority w:val="99"/>
    <w:qFormat/>
    <w:rsid w:val="00E75961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E75961"/>
    <w:rPr>
      <w:rFonts w:cs="Times New Roman"/>
    </w:rPr>
  </w:style>
  <w:style w:type="character" w:customStyle="1" w:styleId="ft224">
    <w:name w:val="ft224"/>
    <w:basedOn w:val="a3"/>
    <w:uiPriority w:val="99"/>
    <w:qFormat/>
    <w:rsid w:val="00E75961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E75961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E75961"/>
    <w:rPr>
      <w:sz w:val="16"/>
    </w:rPr>
  </w:style>
  <w:style w:type="paragraph" w:customStyle="1" w:styleId="affffb">
    <w:name w:val="Стиль"/>
    <w:uiPriority w:val="99"/>
    <w:qFormat/>
    <w:rsid w:val="00E759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E75961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E75961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E75961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E75961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E75961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E75961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E75961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E75961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E75961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E75961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E75961"/>
    <w:rPr>
      <w:rFonts w:cs="Times New Roman"/>
    </w:rPr>
  </w:style>
  <w:style w:type="character" w:customStyle="1" w:styleId="ft1168">
    <w:name w:val="ft1168"/>
    <w:basedOn w:val="a3"/>
    <w:uiPriority w:val="99"/>
    <w:qFormat/>
    <w:rsid w:val="00E75961"/>
    <w:rPr>
      <w:rFonts w:cs="Times New Roman"/>
    </w:rPr>
  </w:style>
  <w:style w:type="character" w:customStyle="1" w:styleId="ft1237">
    <w:name w:val="ft1237"/>
    <w:basedOn w:val="a3"/>
    <w:uiPriority w:val="99"/>
    <w:qFormat/>
    <w:rsid w:val="00E75961"/>
    <w:rPr>
      <w:rFonts w:cs="Times New Roman"/>
    </w:rPr>
  </w:style>
  <w:style w:type="character" w:customStyle="1" w:styleId="ft1245">
    <w:name w:val="ft1245"/>
    <w:basedOn w:val="a3"/>
    <w:uiPriority w:val="99"/>
    <w:qFormat/>
    <w:rsid w:val="00E75961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E75961"/>
    <w:rPr>
      <w:rFonts w:cs="Times New Roman"/>
    </w:rPr>
  </w:style>
  <w:style w:type="paragraph" w:customStyle="1" w:styleId="2f4">
    <w:name w:val="[О] Загол. 2 ур."/>
    <w:uiPriority w:val="99"/>
    <w:qFormat/>
    <w:rsid w:val="00E75961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E75961"/>
    <w:rPr>
      <w:rFonts w:cs="Times New Roman"/>
    </w:rPr>
  </w:style>
  <w:style w:type="character" w:customStyle="1" w:styleId="610">
    <w:name w:val="Знак Знак610"/>
    <w:uiPriority w:val="99"/>
    <w:qFormat/>
    <w:locked/>
    <w:rsid w:val="00E75961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E75961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E75961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E75961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E75961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E75961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E75961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E75961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E75961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E75961"/>
    <w:rPr>
      <w:rFonts w:cs="Times New Roman"/>
    </w:rPr>
  </w:style>
  <w:style w:type="character" w:customStyle="1" w:styleId="FontStyle33">
    <w:name w:val="Font Style33"/>
    <w:uiPriority w:val="99"/>
    <w:qFormat/>
    <w:rsid w:val="00E75961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E75961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E75961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E75961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E75961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E75961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E75961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E75961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E75961"/>
    <w:rPr>
      <w:rFonts w:cs="Times New Roman"/>
    </w:rPr>
  </w:style>
  <w:style w:type="character" w:customStyle="1" w:styleId="ft3162">
    <w:name w:val="ft3162"/>
    <w:basedOn w:val="a3"/>
    <w:uiPriority w:val="99"/>
    <w:qFormat/>
    <w:rsid w:val="00E75961"/>
    <w:rPr>
      <w:rFonts w:cs="Times New Roman"/>
    </w:rPr>
  </w:style>
  <w:style w:type="character" w:customStyle="1" w:styleId="ft1373">
    <w:name w:val="ft1373"/>
    <w:basedOn w:val="a3"/>
    <w:uiPriority w:val="99"/>
    <w:qFormat/>
    <w:rsid w:val="00E75961"/>
    <w:rPr>
      <w:rFonts w:cs="Times New Roman"/>
    </w:rPr>
  </w:style>
  <w:style w:type="character" w:customStyle="1" w:styleId="ft32">
    <w:name w:val="ft32"/>
    <w:basedOn w:val="a3"/>
    <w:uiPriority w:val="99"/>
    <w:qFormat/>
    <w:rsid w:val="00E75961"/>
    <w:rPr>
      <w:rFonts w:cs="Times New Roman"/>
    </w:rPr>
  </w:style>
  <w:style w:type="character" w:customStyle="1" w:styleId="ft1433">
    <w:name w:val="ft1433"/>
    <w:basedOn w:val="a3"/>
    <w:uiPriority w:val="99"/>
    <w:qFormat/>
    <w:rsid w:val="00E75961"/>
    <w:rPr>
      <w:rFonts w:cs="Times New Roman"/>
    </w:rPr>
  </w:style>
  <w:style w:type="character" w:customStyle="1" w:styleId="ft1481">
    <w:name w:val="ft1481"/>
    <w:basedOn w:val="a3"/>
    <w:uiPriority w:val="99"/>
    <w:qFormat/>
    <w:rsid w:val="00E75961"/>
    <w:rPr>
      <w:rFonts w:cs="Times New Roman"/>
    </w:rPr>
  </w:style>
  <w:style w:type="character" w:customStyle="1" w:styleId="ft1536">
    <w:name w:val="ft1536"/>
    <w:basedOn w:val="a3"/>
    <w:uiPriority w:val="99"/>
    <w:qFormat/>
    <w:rsid w:val="00E75961"/>
    <w:rPr>
      <w:rFonts w:cs="Times New Roman"/>
    </w:rPr>
  </w:style>
  <w:style w:type="character" w:customStyle="1" w:styleId="ft1543">
    <w:name w:val="ft1543"/>
    <w:basedOn w:val="a3"/>
    <w:uiPriority w:val="99"/>
    <w:qFormat/>
    <w:rsid w:val="00E75961"/>
    <w:rPr>
      <w:rFonts w:cs="Times New Roman"/>
    </w:rPr>
  </w:style>
  <w:style w:type="character" w:customStyle="1" w:styleId="ft1">
    <w:name w:val="ft1"/>
    <w:basedOn w:val="a3"/>
    <w:uiPriority w:val="99"/>
    <w:qFormat/>
    <w:rsid w:val="00E75961"/>
    <w:rPr>
      <w:rFonts w:cs="Times New Roman"/>
    </w:rPr>
  </w:style>
  <w:style w:type="character" w:customStyle="1" w:styleId="ft1546">
    <w:name w:val="ft1546"/>
    <w:basedOn w:val="a3"/>
    <w:uiPriority w:val="99"/>
    <w:qFormat/>
    <w:rsid w:val="00E75961"/>
    <w:rPr>
      <w:rFonts w:cs="Times New Roman"/>
    </w:rPr>
  </w:style>
  <w:style w:type="character" w:customStyle="1" w:styleId="ft1550">
    <w:name w:val="ft1550"/>
    <w:basedOn w:val="a3"/>
    <w:uiPriority w:val="99"/>
    <w:qFormat/>
    <w:rsid w:val="00E75961"/>
    <w:rPr>
      <w:rFonts w:cs="Times New Roman"/>
    </w:rPr>
  </w:style>
  <w:style w:type="character" w:customStyle="1" w:styleId="ft1571">
    <w:name w:val="ft1571"/>
    <w:basedOn w:val="a3"/>
    <w:uiPriority w:val="99"/>
    <w:qFormat/>
    <w:rsid w:val="00E75961"/>
    <w:rPr>
      <w:rFonts w:cs="Times New Roman"/>
    </w:rPr>
  </w:style>
  <w:style w:type="character" w:customStyle="1" w:styleId="ft1577">
    <w:name w:val="ft1577"/>
    <w:basedOn w:val="a3"/>
    <w:uiPriority w:val="99"/>
    <w:qFormat/>
    <w:rsid w:val="00E75961"/>
    <w:rPr>
      <w:rFonts w:cs="Times New Roman"/>
    </w:rPr>
  </w:style>
  <w:style w:type="character" w:customStyle="1" w:styleId="ft1583">
    <w:name w:val="ft1583"/>
    <w:basedOn w:val="a3"/>
    <w:uiPriority w:val="99"/>
    <w:qFormat/>
    <w:rsid w:val="00E75961"/>
    <w:rPr>
      <w:rFonts w:cs="Times New Roman"/>
    </w:rPr>
  </w:style>
  <w:style w:type="character" w:customStyle="1" w:styleId="ft1593">
    <w:name w:val="ft1593"/>
    <w:basedOn w:val="a3"/>
    <w:uiPriority w:val="99"/>
    <w:qFormat/>
    <w:rsid w:val="00E75961"/>
    <w:rPr>
      <w:rFonts w:cs="Times New Roman"/>
    </w:rPr>
  </w:style>
  <w:style w:type="character" w:customStyle="1" w:styleId="ft1641">
    <w:name w:val="ft1641"/>
    <w:basedOn w:val="a3"/>
    <w:uiPriority w:val="99"/>
    <w:qFormat/>
    <w:rsid w:val="00E75961"/>
    <w:rPr>
      <w:rFonts w:cs="Times New Roman"/>
    </w:rPr>
  </w:style>
  <w:style w:type="character" w:customStyle="1" w:styleId="ft1671">
    <w:name w:val="ft1671"/>
    <w:basedOn w:val="a3"/>
    <w:uiPriority w:val="99"/>
    <w:qFormat/>
    <w:rsid w:val="00E75961"/>
    <w:rPr>
      <w:rFonts w:cs="Times New Roman"/>
    </w:rPr>
  </w:style>
  <w:style w:type="character" w:customStyle="1" w:styleId="ft1723">
    <w:name w:val="ft1723"/>
    <w:basedOn w:val="a3"/>
    <w:uiPriority w:val="99"/>
    <w:qFormat/>
    <w:rsid w:val="00E75961"/>
    <w:rPr>
      <w:rFonts w:cs="Times New Roman"/>
    </w:rPr>
  </w:style>
  <w:style w:type="character" w:customStyle="1" w:styleId="ft1786">
    <w:name w:val="ft1786"/>
    <w:basedOn w:val="a3"/>
    <w:uiPriority w:val="99"/>
    <w:qFormat/>
    <w:rsid w:val="00E75961"/>
    <w:rPr>
      <w:rFonts w:cs="Times New Roman"/>
    </w:rPr>
  </w:style>
  <w:style w:type="character" w:customStyle="1" w:styleId="ft1809">
    <w:name w:val="ft1809"/>
    <w:basedOn w:val="a3"/>
    <w:uiPriority w:val="99"/>
    <w:qFormat/>
    <w:rsid w:val="00E75961"/>
    <w:rPr>
      <w:rFonts w:cs="Times New Roman"/>
    </w:rPr>
  </w:style>
  <w:style w:type="character" w:customStyle="1" w:styleId="ft1814">
    <w:name w:val="ft1814"/>
    <w:basedOn w:val="a3"/>
    <w:uiPriority w:val="99"/>
    <w:qFormat/>
    <w:rsid w:val="00E75961"/>
    <w:rPr>
      <w:rFonts w:cs="Times New Roman"/>
    </w:rPr>
  </w:style>
  <w:style w:type="character" w:customStyle="1" w:styleId="ft1827">
    <w:name w:val="ft1827"/>
    <w:basedOn w:val="a3"/>
    <w:uiPriority w:val="99"/>
    <w:qFormat/>
    <w:rsid w:val="00E75961"/>
    <w:rPr>
      <w:rFonts w:cs="Times New Roman"/>
    </w:rPr>
  </w:style>
  <w:style w:type="character" w:customStyle="1" w:styleId="ft1831">
    <w:name w:val="ft1831"/>
    <w:basedOn w:val="a3"/>
    <w:uiPriority w:val="99"/>
    <w:qFormat/>
    <w:rsid w:val="00E75961"/>
    <w:rPr>
      <w:rFonts w:cs="Times New Roman"/>
    </w:rPr>
  </w:style>
  <w:style w:type="character" w:customStyle="1" w:styleId="ft1837">
    <w:name w:val="ft1837"/>
    <w:basedOn w:val="a3"/>
    <w:uiPriority w:val="99"/>
    <w:qFormat/>
    <w:rsid w:val="00E75961"/>
    <w:rPr>
      <w:rFonts w:cs="Times New Roman"/>
    </w:rPr>
  </w:style>
  <w:style w:type="character" w:customStyle="1" w:styleId="ft1857">
    <w:name w:val="ft1857"/>
    <w:basedOn w:val="a3"/>
    <w:uiPriority w:val="99"/>
    <w:qFormat/>
    <w:rsid w:val="00E75961"/>
    <w:rPr>
      <w:rFonts w:cs="Times New Roman"/>
    </w:rPr>
  </w:style>
  <w:style w:type="character" w:customStyle="1" w:styleId="ft1873">
    <w:name w:val="ft1873"/>
    <w:basedOn w:val="a3"/>
    <w:uiPriority w:val="99"/>
    <w:qFormat/>
    <w:rsid w:val="00E75961"/>
    <w:rPr>
      <w:rFonts w:cs="Times New Roman"/>
    </w:rPr>
  </w:style>
  <w:style w:type="character" w:customStyle="1" w:styleId="ft1932">
    <w:name w:val="ft1932"/>
    <w:basedOn w:val="a3"/>
    <w:uiPriority w:val="99"/>
    <w:qFormat/>
    <w:rsid w:val="00E75961"/>
    <w:rPr>
      <w:rFonts w:cs="Times New Roman"/>
    </w:rPr>
  </w:style>
  <w:style w:type="character" w:customStyle="1" w:styleId="ft1995">
    <w:name w:val="ft1995"/>
    <w:basedOn w:val="a3"/>
    <w:uiPriority w:val="99"/>
    <w:qFormat/>
    <w:rsid w:val="00E75961"/>
    <w:rPr>
      <w:rFonts w:cs="Times New Roman"/>
    </w:rPr>
  </w:style>
  <w:style w:type="character" w:customStyle="1" w:styleId="ft2033">
    <w:name w:val="ft2033"/>
    <w:basedOn w:val="a3"/>
    <w:uiPriority w:val="99"/>
    <w:qFormat/>
    <w:rsid w:val="00E75961"/>
    <w:rPr>
      <w:rFonts w:cs="Times New Roman"/>
    </w:rPr>
  </w:style>
  <w:style w:type="character" w:customStyle="1" w:styleId="ft11943">
    <w:name w:val="ft11943"/>
    <w:basedOn w:val="a3"/>
    <w:uiPriority w:val="99"/>
    <w:qFormat/>
    <w:rsid w:val="00E75961"/>
    <w:rPr>
      <w:rFonts w:cs="Times New Roman"/>
    </w:rPr>
  </w:style>
  <w:style w:type="character" w:customStyle="1" w:styleId="ft12010">
    <w:name w:val="ft12010"/>
    <w:basedOn w:val="a3"/>
    <w:uiPriority w:val="99"/>
    <w:qFormat/>
    <w:rsid w:val="00E75961"/>
    <w:rPr>
      <w:rFonts w:cs="Times New Roman"/>
    </w:rPr>
  </w:style>
  <w:style w:type="character" w:customStyle="1" w:styleId="ft12050">
    <w:name w:val="ft12050"/>
    <w:basedOn w:val="a3"/>
    <w:uiPriority w:val="99"/>
    <w:qFormat/>
    <w:rsid w:val="00E75961"/>
    <w:rPr>
      <w:rFonts w:cs="Times New Roman"/>
    </w:rPr>
  </w:style>
  <w:style w:type="character" w:customStyle="1" w:styleId="ft12104">
    <w:name w:val="ft12104"/>
    <w:basedOn w:val="a3"/>
    <w:uiPriority w:val="99"/>
    <w:qFormat/>
    <w:rsid w:val="00E75961"/>
    <w:rPr>
      <w:rFonts w:cs="Times New Roman"/>
    </w:rPr>
  </w:style>
  <w:style w:type="character" w:customStyle="1" w:styleId="ft12139">
    <w:name w:val="ft12139"/>
    <w:basedOn w:val="a3"/>
    <w:uiPriority w:val="99"/>
    <w:qFormat/>
    <w:rsid w:val="00E75961"/>
    <w:rPr>
      <w:rFonts w:cs="Times New Roman"/>
    </w:rPr>
  </w:style>
  <w:style w:type="character" w:customStyle="1" w:styleId="ft12166">
    <w:name w:val="ft12166"/>
    <w:basedOn w:val="a3"/>
    <w:uiPriority w:val="99"/>
    <w:qFormat/>
    <w:rsid w:val="00E75961"/>
    <w:rPr>
      <w:rFonts w:cs="Times New Roman"/>
    </w:rPr>
  </w:style>
  <w:style w:type="character" w:customStyle="1" w:styleId="ft12184">
    <w:name w:val="ft12184"/>
    <w:basedOn w:val="a3"/>
    <w:uiPriority w:val="99"/>
    <w:qFormat/>
    <w:rsid w:val="00E75961"/>
    <w:rPr>
      <w:rFonts w:cs="Times New Roman"/>
    </w:rPr>
  </w:style>
  <w:style w:type="character" w:customStyle="1" w:styleId="ft12250">
    <w:name w:val="ft12250"/>
    <w:basedOn w:val="a3"/>
    <w:uiPriority w:val="99"/>
    <w:qFormat/>
    <w:rsid w:val="00E75961"/>
    <w:rPr>
      <w:rFonts w:cs="Times New Roman"/>
    </w:rPr>
  </w:style>
  <w:style w:type="character" w:customStyle="1" w:styleId="ft12278">
    <w:name w:val="ft12278"/>
    <w:basedOn w:val="a3"/>
    <w:uiPriority w:val="99"/>
    <w:qFormat/>
    <w:rsid w:val="00E75961"/>
    <w:rPr>
      <w:rFonts w:cs="Times New Roman"/>
    </w:rPr>
  </w:style>
  <w:style w:type="character" w:customStyle="1" w:styleId="ft12329">
    <w:name w:val="ft12329"/>
    <w:basedOn w:val="a3"/>
    <w:uiPriority w:val="99"/>
    <w:qFormat/>
    <w:rsid w:val="00E75961"/>
    <w:rPr>
      <w:rFonts w:cs="Times New Roman"/>
    </w:rPr>
  </w:style>
  <w:style w:type="character" w:customStyle="1" w:styleId="ft12373">
    <w:name w:val="ft12373"/>
    <w:basedOn w:val="a3"/>
    <w:uiPriority w:val="99"/>
    <w:qFormat/>
    <w:rsid w:val="00E75961"/>
    <w:rPr>
      <w:rFonts w:cs="Times New Roman"/>
    </w:rPr>
  </w:style>
  <w:style w:type="character" w:customStyle="1" w:styleId="ft12374">
    <w:name w:val="ft12374"/>
    <w:basedOn w:val="a3"/>
    <w:uiPriority w:val="99"/>
    <w:qFormat/>
    <w:rsid w:val="00E75961"/>
    <w:rPr>
      <w:rFonts w:cs="Times New Roman"/>
    </w:rPr>
  </w:style>
  <w:style w:type="character" w:customStyle="1" w:styleId="ft12429">
    <w:name w:val="ft12429"/>
    <w:basedOn w:val="a3"/>
    <w:uiPriority w:val="99"/>
    <w:qFormat/>
    <w:rsid w:val="00E75961"/>
    <w:rPr>
      <w:rFonts w:cs="Times New Roman"/>
    </w:rPr>
  </w:style>
  <w:style w:type="character" w:customStyle="1" w:styleId="ft12471">
    <w:name w:val="ft12471"/>
    <w:basedOn w:val="a3"/>
    <w:uiPriority w:val="99"/>
    <w:qFormat/>
    <w:rsid w:val="00E75961"/>
    <w:rPr>
      <w:rFonts w:cs="Times New Roman"/>
    </w:rPr>
  </w:style>
  <w:style w:type="character" w:customStyle="1" w:styleId="ft12500">
    <w:name w:val="ft12500"/>
    <w:basedOn w:val="a3"/>
    <w:uiPriority w:val="99"/>
    <w:qFormat/>
    <w:rsid w:val="00E75961"/>
    <w:rPr>
      <w:rFonts w:cs="Times New Roman"/>
    </w:rPr>
  </w:style>
  <w:style w:type="character" w:customStyle="1" w:styleId="ft12501">
    <w:name w:val="ft12501"/>
    <w:basedOn w:val="a3"/>
    <w:uiPriority w:val="99"/>
    <w:qFormat/>
    <w:rsid w:val="00E75961"/>
    <w:rPr>
      <w:rFonts w:cs="Times New Roman"/>
    </w:rPr>
  </w:style>
  <w:style w:type="character" w:customStyle="1" w:styleId="ft12561">
    <w:name w:val="ft12561"/>
    <w:basedOn w:val="a3"/>
    <w:uiPriority w:val="99"/>
    <w:qFormat/>
    <w:rsid w:val="00E75961"/>
    <w:rPr>
      <w:rFonts w:cs="Times New Roman"/>
    </w:rPr>
  </w:style>
  <w:style w:type="character" w:customStyle="1" w:styleId="ft12562">
    <w:name w:val="ft12562"/>
    <w:basedOn w:val="a3"/>
    <w:uiPriority w:val="99"/>
    <w:qFormat/>
    <w:rsid w:val="00E75961"/>
    <w:rPr>
      <w:rFonts w:cs="Times New Roman"/>
    </w:rPr>
  </w:style>
  <w:style w:type="character" w:customStyle="1" w:styleId="ft12589">
    <w:name w:val="ft12589"/>
    <w:basedOn w:val="a3"/>
    <w:uiPriority w:val="99"/>
    <w:qFormat/>
    <w:rsid w:val="00E75961"/>
    <w:rPr>
      <w:rFonts w:cs="Times New Roman"/>
    </w:rPr>
  </w:style>
  <w:style w:type="character" w:customStyle="1" w:styleId="ft12609">
    <w:name w:val="ft12609"/>
    <w:basedOn w:val="a3"/>
    <w:uiPriority w:val="99"/>
    <w:qFormat/>
    <w:rsid w:val="00E75961"/>
    <w:rPr>
      <w:rFonts w:cs="Times New Roman"/>
    </w:rPr>
  </w:style>
  <w:style w:type="character" w:customStyle="1" w:styleId="ft12670">
    <w:name w:val="ft12670"/>
    <w:basedOn w:val="a3"/>
    <w:uiPriority w:val="99"/>
    <w:qFormat/>
    <w:rsid w:val="00E75961"/>
    <w:rPr>
      <w:rFonts w:cs="Times New Roman"/>
    </w:rPr>
  </w:style>
  <w:style w:type="character" w:customStyle="1" w:styleId="ft12676">
    <w:name w:val="ft12676"/>
    <w:basedOn w:val="a3"/>
    <w:uiPriority w:val="99"/>
    <w:qFormat/>
    <w:rsid w:val="00E75961"/>
    <w:rPr>
      <w:rFonts w:cs="Times New Roman"/>
    </w:rPr>
  </w:style>
  <w:style w:type="character" w:customStyle="1" w:styleId="ft12686">
    <w:name w:val="ft12686"/>
    <w:basedOn w:val="a3"/>
    <w:uiPriority w:val="99"/>
    <w:qFormat/>
    <w:rsid w:val="00E75961"/>
    <w:rPr>
      <w:rFonts w:cs="Times New Roman"/>
    </w:rPr>
  </w:style>
  <w:style w:type="character" w:customStyle="1" w:styleId="ft12696">
    <w:name w:val="ft12696"/>
    <w:basedOn w:val="a3"/>
    <w:uiPriority w:val="99"/>
    <w:qFormat/>
    <w:rsid w:val="00E75961"/>
    <w:rPr>
      <w:rFonts w:cs="Times New Roman"/>
    </w:rPr>
  </w:style>
  <w:style w:type="character" w:customStyle="1" w:styleId="ft12701">
    <w:name w:val="ft12701"/>
    <w:basedOn w:val="a3"/>
    <w:uiPriority w:val="99"/>
    <w:qFormat/>
    <w:rsid w:val="00E75961"/>
    <w:rPr>
      <w:rFonts w:cs="Times New Roman"/>
    </w:rPr>
  </w:style>
  <w:style w:type="character" w:customStyle="1" w:styleId="ft12708">
    <w:name w:val="ft12708"/>
    <w:basedOn w:val="a3"/>
    <w:uiPriority w:val="99"/>
    <w:qFormat/>
    <w:rsid w:val="00E75961"/>
    <w:rPr>
      <w:rFonts w:cs="Times New Roman"/>
    </w:rPr>
  </w:style>
  <w:style w:type="character" w:customStyle="1" w:styleId="ft12715">
    <w:name w:val="ft12715"/>
    <w:basedOn w:val="a3"/>
    <w:uiPriority w:val="99"/>
    <w:qFormat/>
    <w:rsid w:val="00E75961"/>
    <w:rPr>
      <w:rFonts w:cs="Times New Roman"/>
    </w:rPr>
  </w:style>
  <w:style w:type="character" w:customStyle="1" w:styleId="ft12722">
    <w:name w:val="ft12722"/>
    <w:basedOn w:val="a3"/>
    <w:uiPriority w:val="99"/>
    <w:qFormat/>
    <w:rsid w:val="00E75961"/>
    <w:rPr>
      <w:rFonts w:cs="Times New Roman"/>
    </w:rPr>
  </w:style>
  <w:style w:type="character" w:customStyle="1" w:styleId="ft12787">
    <w:name w:val="ft12787"/>
    <w:basedOn w:val="a3"/>
    <w:uiPriority w:val="99"/>
    <w:qFormat/>
    <w:rsid w:val="00E75961"/>
    <w:rPr>
      <w:rFonts w:cs="Times New Roman"/>
    </w:rPr>
  </w:style>
  <w:style w:type="character" w:customStyle="1" w:styleId="ft12790">
    <w:name w:val="ft12790"/>
    <w:basedOn w:val="a3"/>
    <w:uiPriority w:val="99"/>
    <w:qFormat/>
    <w:rsid w:val="00E75961"/>
    <w:rPr>
      <w:rFonts w:cs="Times New Roman"/>
    </w:rPr>
  </w:style>
  <w:style w:type="character" w:customStyle="1" w:styleId="ft12850">
    <w:name w:val="ft12850"/>
    <w:basedOn w:val="a3"/>
    <w:uiPriority w:val="99"/>
    <w:qFormat/>
    <w:rsid w:val="00E75961"/>
    <w:rPr>
      <w:rFonts w:cs="Times New Roman"/>
    </w:rPr>
  </w:style>
  <w:style w:type="character" w:customStyle="1" w:styleId="ft12896">
    <w:name w:val="ft12896"/>
    <w:basedOn w:val="a3"/>
    <w:uiPriority w:val="99"/>
    <w:qFormat/>
    <w:rsid w:val="00E75961"/>
    <w:rPr>
      <w:rFonts w:cs="Times New Roman"/>
    </w:rPr>
  </w:style>
  <w:style w:type="character" w:customStyle="1" w:styleId="ft12942">
    <w:name w:val="ft12942"/>
    <w:basedOn w:val="a3"/>
    <w:uiPriority w:val="99"/>
    <w:qFormat/>
    <w:rsid w:val="00E75961"/>
    <w:rPr>
      <w:rFonts w:cs="Times New Roman"/>
    </w:rPr>
  </w:style>
  <w:style w:type="character" w:customStyle="1" w:styleId="ft12991">
    <w:name w:val="ft12991"/>
    <w:basedOn w:val="a3"/>
    <w:uiPriority w:val="99"/>
    <w:qFormat/>
    <w:rsid w:val="00E75961"/>
    <w:rPr>
      <w:rFonts w:cs="Times New Roman"/>
    </w:rPr>
  </w:style>
  <w:style w:type="character" w:customStyle="1" w:styleId="ft13046">
    <w:name w:val="ft13046"/>
    <w:basedOn w:val="a3"/>
    <w:uiPriority w:val="99"/>
    <w:qFormat/>
    <w:rsid w:val="00E75961"/>
    <w:rPr>
      <w:rFonts w:cs="Times New Roman"/>
    </w:rPr>
  </w:style>
  <w:style w:type="character" w:customStyle="1" w:styleId="ft13079">
    <w:name w:val="ft13079"/>
    <w:basedOn w:val="a3"/>
    <w:uiPriority w:val="99"/>
    <w:qFormat/>
    <w:rsid w:val="00E75961"/>
    <w:rPr>
      <w:rFonts w:cs="Times New Roman"/>
    </w:rPr>
  </w:style>
  <w:style w:type="character" w:customStyle="1" w:styleId="ft13129">
    <w:name w:val="ft13129"/>
    <w:basedOn w:val="a3"/>
    <w:uiPriority w:val="99"/>
    <w:qFormat/>
    <w:rsid w:val="00E75961"/>
    <w:rPr>
      <w:rFonts w:cs="Times New Roman"/>
    </w:rPr>
  </w:style>
  <w:style w:type="character" w:customStyle="1" w:styleId="ft13186">
    <w:name w:val="ft13186"/>
    <w:basedOn w:val="a3"/>
    <w:uiPriority w:val="99"/>
    <w:qFormat/>
    <w:rsid w:val="00E75961"/>
    <w:rPr>
      <w:rFonts w:cs="Times New Roman"/>
    </w:rPr>
  </w:style>
  <w:style w:type="character" w:customStyle="1" w:styleId="ft13226">
    <w:name w:val="ft13226"/>
    <w:basedOn w:val="a3"/>
    <w:uiPriority w:val="99"/>
    <w:qFormat/>
    <w:rsid w:val="00E75961"/>
    <w:rPr>
      <w:rFonts w:cs="Times New Roman"/>
    </w:rPr>
  </w:style>
  <w:style w:type="character" w:customStyle="1" w:styleId="ft13271">
    <w:name w:val="ft13271"/>
    <w:basedOn w:val="a3"/>
    <w:uiPriority w:val="99"/>
    <w:qFormat/>
    <w:rsid w:val="00E75961"/>
    <w:rPr>
      <w:rFonts w:cs="Times New Roman"/>
    </w:rPr>
  </w:style>
  <w:style w:type="character" w:customStyle="1" w:styleId="ft13309">
    <w:name w:val="ft13309"/>
    <w:basedOn w:val="a3"/>
    <w:uiPriority w:val="99"/>
    <w:qFormat/>
    <w:rsid w:val="00E75961"/>
    <w:rPr>
      <w:rFonts w:cs="Times New Roman"/>
    </w:rPr>
  </w:style>
  <w:style w:type="character" w:customStyle="1" w:styleId="ft13366">
    <w:name w:val="ft13366"/>
    <w:basedOn w:val="a3"/>
    <w:uiPriority w:val="99"/>
    <w:qFormat/>
    <w:rsid w:val="00E75961"/>
    <w:rPr>
      <w:rFonts w:cs="Times New Roman"/>
    </w:rPr>
  </w:style>
  <w:style w:type="character" w:customStyle="1" w:styleId="ft13418">
    <w:name w:val="ft13418"/>
    <w:basedOn w:val="a3"/>
    <w:uiPriority w:val="99"/>
    <w:qFormat/>
    <w:rsid w:val="00E75961"/>
    <w:rPr>
      <w:rFonts w:cs="Times New Roman"/>
    </w:rPr>
  </w:style>
  <w:style w:type="character" w:customStyle="1" w:styleId="ft13441">
    <w:name w:val="ft13441"/>
    <w:basedOn w:val="a3"/>
    <w:uiPriority w:val="99"/>
    <w:qFormat/>
    <w:rsid w:val="00E75961"/>
    <w:rPr>
      <w:rFonts w:cs="Times New Roman"/>
    </w:rPr>
  </w:style>
  <w:style w:type="character" w:customStyle="1" w:styleId="ft13487">
    <w:name w:val="ft13487"/>
    <w:basedOn w:val="a3"/>
    <w:uiPriority w:val="99"/>
    <w:qFormat/>
    <w:rsid w:val="00E75961"/>
    <w:rPr>
      <w:rFonts w:cs="Times New Roman"/>
    </w:rPr>
  </w:style>
  <w:style w:type="character" w:customStyle="1" w:styleId="ft13488">
    <w:name w:val="ft13488"/>
    <w:basedOn w:val="a3"/>
    <w:uiPriority w:val="99"/>
    <w:qFormat/>
    <w:rsid w:val="00E75961"/>
    <w:rPr>
      <w:rFonts w:cs="Times New Roman"/>
    </w:rPr>
  </w:style>
  <w:style w:type="character" w:customStyle="1" w:styleId="ft13494">
    <w:name w:val="ft13494"/>
    <w:basedOn w:val="a3"/>
    <w:uiPriority w:val="99"/>
    <w:qFormat/>
    <w:rsid w:val="00E75961"/>
    <w:rPr>
      <w:rFonts w:cs="Times New Roman"/>
    </w:rPr>
  </w:style>
  <w:style w:type="character" w:customStyle="1" w:styleId="ft13500">
    <w:name w:val="ft13500"/>
    <w:basedOn w:val="a3"/>
    <w:uiPriority w:val="99"/>
    <w:qFormat/>
    <w:rsid w:val="00E75961"/>
    <w:rPr>
      <w:rFonts w:cs="Times New Roman"/>
    </w:rPr>
  </w:style>
  <w:style w:type="character" w:customStyle="1" w:styleId="ft13505">
    <w:name w:val="ft13505"/>
    <w:basedOn w:val="a3"/>
    <w:uiPriority w:val="99"/>
    <w:qFormat/>
    <w:rsid w:val="00E75961"/>
    <w:rPr>
      <w:rFonts w:cs="Times New Roman"/>
    </w:rPr>
  </w:style>
  <w:style w:type="character" w:customStyle="1" w:styleId="ft13518">
    <w:name w:val="ft13518"/>
    <w:basedOn w:val="a3"/>
    <w:uiPriority w:val="99"/>
    <w:qFormat/>
    <w:rsid w:val="00E75961"/>
    <w:rPr>
      <w:rFonts w:cs="Times New Roman"/>
    </w:rPr>
  </w:style>
  <w:style w:type="character" w:customStyle="1" w:styleId="ft13525">
    <w:name w:val="ft13525"/>
    <w:basedOn w:val="a3"/>
    <w:uiPriority w:val="99"/>
    <w:qFormat/>
    <w:rsid w:val="00E75961"/>
    <w:rPr>
      <w:rFonts w:cs="Times New Roman"/>
    </w:rPr>
  </w:style>
  <w:style w:type="character" w:customStyle="1" w:styleId="ft13537">
    <w:name w:val="ft13537"/>
    <w:basedOn w:val="a3"/>
    <w:uiPriority w:val="99"/>
    <w:qFormat/>
    <w:rsid w:val="00E75961"/>
    <w:rPr>
      <w:rFonts w:cs="Times New Roman"/>
    </w:rPr>
  </w:style>
  <w:style w:type="character" w:customStyle="1" w:styleId="ft13542">
    <w:name w:val="ft13542"/>
    <w:basedOn w:val="a3"/>
    <w:uiPriority w:val="99"/>
    <w:qFormat/>
    <w:rsid w:val="00E75961"/>
    <w:rPr>
      <w:rFonts w:cs="Times New Roman"/>
    </w:rPr>
  </w:style>
  <w:style w:type="character" w:customStyle="1" w:styleId="ft13555">
    <w:name w:val="ft13555"/>
    <w:basedOn w:val="a3"/>
    <w:uiPriority w:val="99"/>
    <w:qFormat/>
    <w:rsid w:val="00E75961"/>
    <w:rPr>
      <w:rFonts w:cs="Times New Roman"/>
    </w:rPr>
  </w:style>
  <w:style w:type="character" w:customStyle="1" w:styleId="ft13563">
    <w:name w:val="ft13563"/>
    <w:basedOn w:val="a3"/>
    <w:uiPriority w:val="99"/>
    <w:qFormat/>
    <w:rsid w:val="00E75961"/>
    <w:rPr>
      <w:rFonts w:cs="Times New Roman"/>
    </w:rPr>
  </w:style>
  <w:style w:type="character" w:customStyle="1" w:styleId="ft13566">
    <w:name w:val="ft13566"/>
    <w:basedOn w:val="a3"/>
    <w:uiPriority w:val="99"/>
    <w:qFormat/>
    <w:rsid w:val="00E75961"/>
    <w:rPr>
      <w:rFonts w:cs="Times New Roman"/>
    </w:rPr>
  </w:style>
  <w:style w:type="character" w:customStyle="1" w:styleId="ft13578">
    <w:name w:val="ft13578"/>
    <w:basedOn w:val="a3"/>
    <w:uiPriority w:val="99"/>
    <w:qFormat/>
    <w:rsid w:val="00E75961"/>
    <w:rPr>
      <w:rFonts w:cs="Times New Roman"/>
    </w:rPr>
  </w:style>
  <w:style w:type="character" w:customStyle="1" w:styleId="ft13580">
    <w:name w:val="ft13580"/>
    <w:basedOn w:val="a3"/>
    <w:uiPriority w:val="99"/>
    <w:qFormat/>
    <w:rsid w:val="00E75961"/>
    <w:rPr>
      <w:rFonts w:cs="Times New Roman"/>
    </w:rPr>
  </w:style>
  <w:style w:type="character" w:customStyle="1" w:styleId="ft13588">
    <w:name w:val="ft13588"/>
    <w:basedOn w:val="a3"/>
    <w:uiPriority w:val="99"/>
    <w:qFormat/>
    <w:rsid w:val="00E75961"/>
    <w:rPr>
      <w:rFonts w:cs="Times New Roman"/>
    </w:rPr>
  </w:style>
  <w:style w:type="character" w:customStyle="1" w:styleId="ft13644">
    <w:name w:val="ft13644"/>
    <w:basedOn w:val="a3"/>
    <w:uiPriority w:val="99"/>
    <w:qFormat/>
    <w:rsid w:val="00E75961"/>
    <w:rPr>
      <w:rFonts w:cs="Times New Roman"/>
    </w:rPr>
  </w:style>
  <w:style w:type="character" w:customStyle="1" w:styleId="ft13668">
    <w:name w:val="ft13668"/>
    <w:basedOn w:val="a3"/>
    <w:uiPriority w:val="99"/>
    <w:qFormat/>
    <w:rsid w:val="00E75961"/>
    <w:rPr>
      <w:rFonts w:cs="Times New Roman"/>
    </w:rPr>
  </w:style>
  <w:style w:type="character" w:customStyle="1" w:styleId="ft13712">
    <w:name w:val="ft13712"/>
    <w:basedOn w:val="a3"/>
    <w:uiPriority w:val="99"/>
    <w:qFormat/>
    <w:rsid w:val="00E75961"/>
    <w:rPr>
      <w:rFonts w:cs="Times New Roman"/>
    </w:rPr>
  </w:style>
  <w:style w:type="character" w:customStyle="1" w:styleId="ft13768">
    <w:name w:val="ft13768"/>
    <w:basedOn w:val="a3"/>
    <w:uiPriority w:val="99"/>
    <w:qFormat/>
    <w:rsid w:val="00E75961"/>
    <w:rPr>
      <w:rFonts w:cs="Times New Roman"/>
    </w:rPr>
  </w:style>
  <w:style w:type="character" w:customStyle="1" w:styleId="ft13810">
    <w:name w:val="ft13810"/>
    <w:basedOn w:val="a3"/>
    <w:uiPriority w:val="99"/>
    <w:qFormat/>
    <w:rsid w:val="00E75961"/>
    <w:rPr>
      <w:rFonts w:cs="Times New Roman"/>
    </w:rPr>
  </w:style>
  <w:style w:type="character" w:customStyle="1" w:styleId="ft13834">
    <w:name w:val="ft13834"/>
    <w:basedOn w:val="a3"/>
    <w:uiPriority w:val="99"/>
    <w:qFormat/>
    <w:rsid w:val="00E75961"/>
    <w:rPr>
      <w:rFonts w:cs="Times New Roman"/>
    </w:rPr>
  </w:style>
  <w:style w:type="character" w:customStyle="1" w:styleId="ft13885">
    <w:name w:val="ft13885"/>
    <w:basedOn w:val="a3"/>
    <w:uiPriority w:val="99"/>
    <w:qFormat/>
    <w:rsid w:val="00E75961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E75961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E75961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E75961"/>
    <w:rPr>
      <w:rFonts w:cs="Times New Roman"/>
    </w:rPr>
  </w:style>
  <w:style w:type="character" w:customStyle="1" w:styleId="FontStyle41">
    <w:name w:val="Font Style41"/>
    <w:uiPriority w:val="99"/>
    <w:qFormat/>
    <w:rsid w:val="00E75961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E75961"/>
  </w:style>
  <w:style w:type="character" w:customStyle="1" w:styleId="Heading2Char1">
    <w:name w:val="Heading 2 Char1"/>
    <w:uiPriority w:val="99"/>
    <w:locked/>
    <w:rsid w:val="00E75961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E75961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E7596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E75961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E75961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E75961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E75961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E75961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E75961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E75961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E75961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E7596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E75961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E7596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E75961"/>
  </w:style>
  <w:style w:type="paragraph" w:customStyle="1" w:styleId="justify2">
    <w:name w:val="justify2"/>
    <w:basedOn w:val="a2"/>
    <w:uiPriority w:val="99"/>
    <w:qFormat/>
    <w:rsid w:val="00E75961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E75961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E75961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E75961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E75961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E75961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E75961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E75961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E75961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E75961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E75961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E75961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E75961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E75961"/>
    <w:rPr>
      <w:color w:val="4682B4"/>
    </w:rPr>
  </w:style>
  <w:style w:type="character" w:customStyle="1" w:styleId="b1">
    <w:name w:val="b1"/>
    <w:uiPriority w:val="99"/>
    <w:qFormat/>
    <w:rsid w:val="00E75961"/>
    <w:rPr>
      <w:b/>
    </w:rPr>
  </w:style>
  <w:style w:type="character" w:customStyle="1" w:styleId="FontStyle201">
    <w:name w:val="Font Style201"/>
    <w:uiPriority w:val="99"/>
    <w:qFormat/>
    <w:rsid w:val="00E75961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E75961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E75961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E75961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E75961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E75961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E75961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E75961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E75961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E75961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E75961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E75961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E7596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E7596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E75961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E75961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E75961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E75961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E75961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E75961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E75961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E7596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E75961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E75961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E75961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E75961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E7596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E75961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E75961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E75961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E75961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E75961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E75961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E75961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E75961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E75961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E75961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E75961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E75961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E75961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E75961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E75961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E75961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E75961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E75961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E75961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E75961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E75961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E75961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E75961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E75961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E75961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E75961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E75961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E75961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E75961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E75961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E75961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E75961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E75961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E75961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E75961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E75961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E75961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E75961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E75961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E75961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E75961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E75961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E7596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E7596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E75961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E759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E75961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E75961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E75961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E75961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E7596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E7596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E75961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E75961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E75961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E75961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E75961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E75961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E75961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E75961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E75961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E75961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E75961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E75961"/>
    <w:rPr>
      <w:b/>
      <w:sz w:val="28"/>
    </w:rPr>
  </w:style>
  <w:style w:type="character" w:customStyle="1" w:styleId="720">
    <w:name w:val="Знак Знак72"/>
    <w:uiPriority w:val="99"/>
    <w:qFormat/>
    <w:rsid w:val="00E75961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E75961"/>
  </w:style>
  <w:style w:type="character" w:customStyle="1" w:styleId="Garamond">
    <w:name w:val="Основной текст + Garamond"/>
    <w:uiPriority w:val="99"/>
    <w:qFormat/>
    <w:rsid w:val="00E75961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E75961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E75961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E75961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E75961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E75961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E75961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E75961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E75961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E75961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E75961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E75961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E75961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E75961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E75961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E75961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E75961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E75961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E75961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E75961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E75961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E75961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E75961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E75961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E75961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E75961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E75961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E75961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E75961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E75961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E75961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E75961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E75961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E75961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E75961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E75961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E75961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E75961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E75961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E75961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E75961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E75961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E75961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E75961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E75961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E75961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E75961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E75961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E75961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E75961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E75961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E75961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E7596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E7596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E75961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E75961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E7596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E7596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E75961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E75961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E75961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E75961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E75961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E75961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E75961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E75961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E75961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E7596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E7596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E75961"/>
    <w:rPr>
      <w:lang w:val="en-US"/>
    </w:rPr>
  </w:style>
  <w:style w:type="paragraph" w:customStyle="1" w:styleId="94">
    <w:name w:val="Без интервала9"/>
    <w:link w:val="affffff1"/>
    <w:uiPriority w:val="99"/>
    <w:rsid w:val="00E75961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E75961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E75961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E7596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E75961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E75961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E75961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E75961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E75961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E75961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E75961"/>
    <w:rPr>
      <w:sz w:val="24"/>
    </w:rPr>
  </w:style>
  <w:style w:type="character" w:customStyle="1" w:styleId="124">
    <w:name w:val="Знак1 Знак Знак24"/>
    <w:uiPriority w:val="99"/>
    <w:qFormat/>
    <w:locked/>
    <w:rsid w:val="00E75961"/>
    <w:rPr>
      <w:sz w:val="24"/>
    </w:rPr>
  </w:style>
  <w:style w:type="character" w:customStyle="1" w:styleId="1230">
    <w:name w:val="Знак1 Знак Знак23"/>
    <w:uiPriority w:val="99"/>
    <w:qFormat/>
    <w:locked/>
    <w:rsid w:val="00E75961"/>
    <w:rPr>
      <w:sz w:val="24"/>
    </w:rPr>
  </w:style>
  <w:style w:type="character" w:customStyle="1" w:styleId="216">
    <w:name w:val="Цитата 2 Знак1"/>
    <w:basedOn w:val="a3"/>
    <w:uiPriority w:val="99"/>
    <w:qFormat/>
    <w:rsid w:val="00E75961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E7596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E75961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E75961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E7596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E75961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E75961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E75961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E75961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E75961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E75961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E75961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E75961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E75961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E75961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E75961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E75961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E75961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E75961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E75961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E75961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E75961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E75961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E75961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E75961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E75961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E7596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E7596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E75961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E75961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E75961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E75961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E75961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E7596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E75961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E75961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E75961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E75961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E75961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E75961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E75961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E75961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E75961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E75961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E75961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E75961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E75961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E75961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E7596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E75961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E75961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E75961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E75961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E7596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E75961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E75961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E75961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E75961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E75961"/>
    <w:rPr>
      <w:rFonts w:cs="Times New Roman"/>
    </w:rPr>
  </w:style>
  <w:style w:type="character" w:customStyle="1" w:styleId="udar">
    <w:name w:val="udar"/>
    <w:basedOn w:val="a3"/>
    <w:uiPriority w:val="99"/>
    <w:qFormat/>
    <w:rsid w:val="00E75961"/>
    <w:rPr>
      <w:rFonts w:cs="Times New Roman"/>
    </w:rPr>
  </w:style>
  <w:style w:type="character" w:customStyle="1" w:styleId="FontStyle139">
    <w:name w:val="Font Style139"/>
    <w:uiPriority w:val="99"/>
    <w:qFormat/>
    <w:rsid w:val="00E75961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E75961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E75961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E75961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E75961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E75961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E75961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E75961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E75961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E75961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E75961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E75961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E75961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E75961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E75961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E75961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E75961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E75961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E75961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E75961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E75961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E75961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E75961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E75961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E75961"/>
    <w:rPr>
      <w:b/>
      <w:sz w:val="24"/>
    </w:rPr>
  </w:style>
  <w:style w:type="character" w:customStyle="1" w:styleId="8pt">
    <w:name w:val="Основной текст + 8 pt"/>
    <w:uiPriority w:val="99"/>
    <w:qFormat/>
    <w:rsid w:val="00E75961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E75961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E75961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E75961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E75961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E75961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E75961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E75961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E75961"/>
    <w:rPr>
      <w:rFonts w:cs="Times New Roman"/>
    </w:rPr>
  </w:style>
  <w:style w:type="character" w:customStyle="1" w:styleId="FontStyle124">
    <w:name w:val="Font Style124"/>
    <w:uiPriority w:val="99"/>
    <w:qFormat/>
    <w:rsid w:val="00E75961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E75961"/>
    <w:rPr>
      <w:rFonts w:cs="Times New Roman"/>
    </w:rPr>
  </w:style>
  <w:style w:type="character" w:customStyle="1" w:styleId="msosubtleemphasis0">
    <w:name w:val="msosubtleemphasis"/>
    <w:uiPriority w:val="99"/>
    <w:qFormat/>
    <w:rsid w:val="00E75961"/>
    <w:rPr>
      <w:i/>
      <w:color w:val="808080"/>
    </w:rPr>
  </w:style>
  <w:style w:type="character" w:customStyle="1" w:styleId="FontStyle120">
    <w:name w:val="Font Style120"/>
    <w:uiPriority w:val="99"/>
    <w:qFormat/>
    <w:rsid w:val="00E75961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E75961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E75961"/>
    <w:rPr>
      <w:rFonts w:ascii="Tahoma" w:hAnsi="Tahoma"/>
      <w:sz w:val="16"/>
    </w:rPr>
  </w:style>
  <w:style w:type="character" w:customStyle="1" w:styleId="t9">
    <w:name w:val="t9"/>
    <w:uiPriority w:val="99"/>
    <w:qFormat/>
    <w:rsid w:val="00E75961"/>
  </w:style>
  <w:style w:type="character" w:customStyle="1" w:styleId="t10">
    <w:name w:val="t10"/>
    <w:uiPriority w:val="99"/>
    <w:qFormat/>
    <w:rsid w:val="00E75961"/>
  </w:style>
  <w:style w:type="character" w:customStyle="1" w:styleId="c2">
    <w:name w:val="c2"/>
    <w:uiPriority w:val="99"/>
    <w:qFormat/>
    <w:rsid w:val="00E75961"/>
  </w:style>
  <w:style w:type="character" w:customStyle="1" w:styleId="c0">
    <w:name w:val="c0"/>
    <w:uiPriority w:val="99"/>
    <w:qFormat/>
    <w:rsid w:val="00E75961"/>
  </w:style>
  <w:style w:type="character" w:customStyle="1" w:styleId="ft776">
    <w:name w:val="ft776"/>
    <w:uiPriority w:val="99"/>
    <w:qFormat/>
    <w:rsid w:val="00E75961"/>
  </w:style>
  <w:style w:type="character" w:customStyle="1" w:styleId="highlight">
    <w:name w:val="highlight"/>
    <w:uiPriority w:val="99"/>
    <w:qFormat/>
    <w:rsid w:val="00E75961"/>
  </w:style>
  <w:style w:type="character" w:customStyle="1" w:styleId="ft431">
    <w:name w:val="ft431"/>
    <w:uiPriority w:val="99"/>
    <w:qFormat/>
    <w:rsid w:val="00E75961"/>
  </w:style>
  <w:style w:type="character" w:customStyle="1" w:styleId="ft793">
    <w:name w:val="ft793"/>
    <w:uiPriority w:val="99"/>
    <w:qFormat/>
    <w:rsid w:val="00E75961"/>
  </w:style>
  <w:style w:type="character" w:customStyle="1" w:styleId="ft802">
    <w:name w:val="ft802"/>
    <w:uiPriority w:val="99"/>
    <w:qFormat/>
    <w:rsid w:val="00E75961"/>
  </w:style>
  <w:style w:type="character" w:customStyle="1" w:styleId="ft890">
    <w:name w:val="ft890"/>
    <w:uiPriority w:val="99"/>
    <w:qFormat/>
    <w:rsid w:val="00E75961"/>
  </w:style>
  <w:style w:type="character" w:customStyle="1" w:styleId="ft904">
    <w:name w:val="ft904"/>
    <w:uiPriority w:val="99"/>
    <w:qFormat/>
    <w:rsid w:val="00E75961"/>
  </w:style>
  <w:style w:type="character" w:customStyle="1" w:styleId="ft914">
    <w:name w:val="ft914"/>
    <w:uiPriority w:val="99"/>
    <w:qFormat/>
    <w:rsid w:val="00E75961"/>
  </w:style>
  <w:style w:type="character" w:customStyle="1" w:styleId="1fff">
    <w:name w:val="Текст Знак1"/>
    <w:uiPriority w:val="99"/>
    <w:qFormat/>
    <w:locked/>
    <w:rsid w:val="00E75961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E75961"/>
    <w:rPr>
      <w:rFonts w:cs="Times New Roman"/>
    </w:rPr>
  </w:style>
  <w:style w:type="character" w:customStyle="1" w:styleId="FontStyle214">
    <w:name w:val="Font Style214"/>
    <w:uiPriority w:val="99"/>
    <w:qFormat/>
    <w:rsid w:val="00E75961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E75961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E75961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E75961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E75961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E75961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E75961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E75961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E75961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E75961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E75961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E75961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E75961"/>
    <w:rPr>
      <w:rFonts w:cs="Times New Roman"/>
    </w:rPr>
  </w:style>
  <w:style w:type="character" w:customStyle="1" w:styleId="s3">
    <w:name w:val="s3"/>
    <w:uiPriority w:val="99"/>
    <w:qFormat/>
    <w:rsid w:val="00E75961"/>
  </w:style>
  <w:style w:type="character" w:customStyle="1" w:styleId="FontStyle46">
    <w:name w:val="Font Style46"/>
    <w:uiPriority w:val="99"/>
    <w:qFormat/>
    <w:rsid w:val="00E75961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E75961"/>
    <w:rPr>
      <w:rFonts w:cs="Times New Roman"/>
    </w:rPr>
  </w:style>
  <w:style w:type="character" w:customStyle="1" w:styleId="s1">
    <w:name w:val="s1"/>
    <w:uiPriority w:val="99"/>
    <w:qFormat/>
    <w:rsid w:val="00E75961"/>
  </w:style>
  <w:style w:type="character" w:customStyle="1" w:styleId="WW8Num8z0">
    <w:name w:val="WW8Num8z0"/>
    <w:uiPriority w:val="99"/>
    <w:qFormat/>
    <w:rsid w:val="00E75961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E75961"/>
    <w:rPr>
      <w:rFonts w:cs="Times New Roman"/>
    </w:rPr>
  </w:style>
  <w:style w:type="character" w:customStyle="1" w:styleId="searchterm1">
    <w:name w:val="searchterm1"/>
    <w:uiPriority w:val="99"/>
    <w:qFormat/>
    <w:rsid w:val="00E75961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E75961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E75961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E75961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E75961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E75961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E75961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E75961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E75961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E75961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E75961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E75961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E75961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E75961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E75961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E75961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E75961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E75961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E75961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E75961"/>
  </w:style>
  <w:style w:type="character" w:customStyle="1" w:styleId="WW8Num1z0">
    <w:name w:val="WW8Num1z0"/>
    <w:uiPriority w:val="99"/>
    <w:qFormat/>
    <w:rsid w:val="00E75961"/>
  </w:style>
  <w:style w:type="character" w:customStyle="1" w:styleId="WW8Num2z0">
    <w:name w:val="WW8Num2z0"/>
    <w:uiPriority w:val="99"/>
    <w:qFormat/>
    <w:rsid w:val="00E75961"/>
  </w:style>
  <w:style w:type="character" w:customStyle="1" w:styleId="WW8Num3z0">
    <w:name w:val="WW8Num3z0"/>
    <w:uiPriority w:val="99"/>
    <w:qFormat/>
    <w:rsid w:val="00E75961"/>
  </w:style>
  <w:style w:type="character" w:customStyle="1" w:styleId="WW8Num1z1">
    <w:name w:val="WW8Num1z1"/>
    <w:uiPriority w:val="99"/>
    <w:qFormat/>
    <w:rsid w:val="00E75961"/>
  </w:style>
  <w:style w:type="character" w:customStyle="1" w:styleId="WW8Num1z2">
    <w:name w:val="WW8Num1z2"/>
    <w:uiPriority w:val="99"/>
    <w:qFormat/>
    <w:rsid w:val="00E75961"/>
  </w:style>
  <w:style w:type="character" w:customStyle="1" w:styleId="WW8Num1z3">
    <w:name w:val="WW8Num1z3"/>
    <w:uiPriority w:val="99"/>
    <w:qFormat/>
    <w:rsid w:val="00E75961"/>
  </w:style>
  <w:style w:type="character" w:customStyle="1" w:styleId="WW8Num1z4">
    <w:name w:val="WW8Num1z4"/>
    <w:uiPriority w:val="99"/>
    <w:qFormat/>
    <w:rsid w:val="00E75961"/>
  </w:style>
  <w:style w:type="character" w:customStyle="1" w:styleId="WW8Num1z5">
    <w:name w:val="WW8Num1z5"/>
    <w:uiPriority w:val="99"/>
    <w:qFormat/>
    <w:rsid w:val="00E75961"/>
  </w:style>
  <w:style w:type="character" w:customStyle="1" w:styleId="WW8Num1z6">
    <w:name w:val="WW8Num1z6"/>
    <w:uiPriority w:val="99"/>
    <w:qFormat/>
    <w:rsid w:val="00E75961"/>
  </w:style>
  <w:style w:type="character" w:customStyle="1" w:styleId="WW8Num1z7">
    <w:name w:val="WW8Num1z7"/>
    <w:uiPriority w:val="99"/>
    <w:qFormat/>
    <w:rsid w:val="00E75961"/>
  </w:style>
  <w:style w:type="character" w:customStyle="1" w:styleId="WW8Num1z8">
    <w:name w:val="WW8Num1z8"/>
    <w:uiPriority w:val="99"/>
    <w:qFormat/>
    <w:rsid w:val="00E75961"/>
  </w:style>
  <w:style w:type="character" w:customStyle="1" w:styleId="1fff5">
    <w:name w:val="Основной шрифт абзаца1"/>
    <w:uiPriority w:val="99"/>
    <w:qFormat/>
    <w:rsid w:val="00E75961"/>
  </w:style>
  <w:style w:type="character" w:styleId="afffffff0">
    <w:name w:val="Placeholder Text"/>
    <w:basedOn w:val="a3"/>
    <w:uiPriority w:val="99"/>
    <w:qFormat/>
    <w:rsid w:val="00E75961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E75961"/>
    <w:rPr>
      <w:vertAlign w:val="superscript"/>
    </w:rPr>
  </w:style>
  <w:style w:type="character" w:customStyle="1" w:styleId="-">
    <w:name w:val="опред-е"/>
    <w:uiPriority w:val="99"/>
    <w:qFormat/>
    <w:rsid w:val="00E75961"/>
    <w:rPr>
      <w:b/>
    </w:rPr>
  </w:style>
  <w:style w:type="character" w:customStyle="1" w:styleId="FontStyle436">
    <w:name w:val="Font Style436"/>
    <w:uiPriority w:val="99"/>
    <w:qFormat/>
    <w:rsid w:val="00E75961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E75961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E75961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E75961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E75961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E75961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E75961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E75961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E75961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E75961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E75961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E75961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E75961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E75961"/>
    <w:rPr>
      <w:sz w:val="24"/>
    </w:rPr>
  </w:style>
  <w:style w:type="character" w:customStyle="1" w:styleId="231">
    <w:name w:val="Знак Знак231"/>
    <w:uiPriority w:val="99"/>
    <w:qFormat/>
    <w:locked/>
    <w:rsid w:val="00E75961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E75961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E75961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E75961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E75961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E75961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E75961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E75961"/>
  </w:style>
  <w:style w:type="paragraph" w:customStyle="1" w:styleId="48">
    <w:name w:val="Без интервала4"/>
    <w:link w:val="1fff7"/>
    <w:uiPriority w:val="99"/>
    <w:qFormat/>
    <w:rsid w:val="00E75961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E75961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E75961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E7596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E75961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E75961"/>
    <w:rPr>
      <w:rFonts w:cs="Times New Roman"/>
    </w:rPr>
  </w:style>
  <w:style w:type="character" w:customStyle="1" w:styleId="epm">
    <w:name w:val="epm"/>
    <w:uiPriority w:val="99"/>
    <w:qFormat/>
    <w:rsid w:val="00E75961"/>
  </w:style>
  <w:style w:type="character" w:customStyle="1" w:styleId="afffffff2">
    <w:name w:val="Стиль Зеленый"/>
    <w:uiPriority w:val="99"/>
    <w:qFormat/>
    <w:rsid w:val="00E75961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E75961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E75961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E75961"/>
    <w:rPr>
      <w:rFonts w:cs="Times New Roman"/>
    </w:rPr>
  </w:style>
  <w:style w:type="character" w:customStyle="1" w:styleId="s5">
    <w:name w:val="s5"/>
    <w:basedOn w:val="a3"/>
    <w:uiPriority w:val="99"/>
    <w:qFormat/>
    <w:rsid w:val="00E75961"/>
    <w:rPr>
      <w:rFonts w:cs="Times New Roman"/>
    </w:rPr>
  </w:style>
  <w:style w:type="character" w:customStyle="1" w:styleId="sz12">
    <w:name w:val="sz12"/>
    <w:basedOn w:val="a3"/>
    <w:uiPriority w:val="99"/>
    <w:qFormat/>
    <w:rsid w:val="00E75961"/>
    <w:rPr>
      <w:rFonts w:cs="Times New Roman"/>
    </w:rPr>
  </w:style>
  <w:style w:type="character" w:customStyle="1" w:styleId="s6">
    <w:name w:val="s6"/>
    <w:basedOn w:val="a3"/>
    <w:uiPriority w:val="99"/>
    <w:qFormat/>
    <w:rsid w:val="00E75961"/>
    <w:rPr>
      <w:rFonts w:cs="Times New Roman"/>
    </w:rPr>
  </w:style>
  <w:style w:type="character" w:customStyle="1" w:styleId="FontStyle133">
    <w:name w:val="Font Style133"/>
    <w:uiPriority w:val="99"/>
    <w:qFormat/>
    <w:rsid w:val="00E75961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E75961"/>
  </w:style>
  <w:style w:type="character" w:customStyle="1" w:styleId="11f1">
    <w:name w:val="Знак1 Знак Знак1"/>
    <w:uiPriority w:val="99"/>
    <w:qFormat/>
    <w:locked/>
    <w:rsid w:val="00E75961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E75961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E75961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E75961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E75961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E75961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E75961"/>
    <w:rPr>
      <w:sz w:val="24"/>
    </w:rPr>
  </w:style>
  <w:style w:type="character" w:customStyle="1" w:styleId="511">
    <w:name w:val="Знак Знак51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E75961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E75961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E75961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E75961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E75961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E75961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E7596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E75961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E75961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E75961"/>
  </w:style>
  <w:style w:type="character" w:customStyle="1" w:styleId="lbldata1">
    <w:name w:val="lbldata1"/>
    <w:uiPriority w:val="99"/>
    <w:qFormat/>
    <w:rsid w:val="00E75961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E75961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E75961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E75961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E75961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E75961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E75961"/>
    <w:rPr>
      <w:rFonts w:cs="Times New Roman"/>
    </w:rPr>
  </w:style>
  <w:style w:type="paragraph" w:customStyle="1" w:styleId="c3">
    <w:name w:val="c3"/>
    <w:basedOn w:val="a2"/>
    <w:uiPriority w:val="99"/>
    <w:qFormat/>
    <w:rsid w:val="00E75961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E75961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E75961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E75961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E75961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E75961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E75961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E75961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E75961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E75961"/>
    <w:rPr>
      <w:rFonts w:cs="Times New Roman"/>
    </w:rPr>
  </w:style>
  <w:style w:type="character" w:customStyle="1" w:styleId="afffffff4">
    <w:name w:val="полужирный"/>
    <w:uiPriority w:val="99"/>
    <w:qFormat/>
    <w:rsid w:val="00E75961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E75961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E75961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E75961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E7596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E75961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E75961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E75961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E7596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E75961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E75961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E75961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E75961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E75961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E75961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E75961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E75961"/>
    <w:rPr>
      <w:sz w:val="16"/>
    </w:rPr>
  </w:style>
  <w:style w:type="character" w:customStyle="1" w:styleId="500">
    <w:name w:val="Знак Знак50"/>
    <w:uiPriority w:val="99"/>
    <w:qFormat/>
    <w:locked/>
    <w:rsid w:val="00E75961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E75961"/>
    <w:rPr>
      <w:rFonts w:cs="Times New Roman"/>
    </w:rPr>
  </w:style>
  <w:style w:type="character" w:customStyle="1" w:styleId="520">
    <w:name w:val="Знак Знак52"/>
    <w:uiPriority w:val="99"/>
    <w:qFormat/>
    <w:rsid w:val="00E75961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E7596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E7596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E7596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E75961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E7596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E75961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E75961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E75961"/>
  </w:style>
  <w:style w:type="character" w:customStyle="1" w:styleId="fliesstext">
    <w:name w:val="fliesstext"/>
    <w:uiPriority w:val="99"/>
    <w:qFormat/>
    <w:rsid w:val="00E75961"/>
  </w:style>
  <w:style w:type="character" w:customStyle="1" w:styleId="skypec2ctextspan">
    <w:name w:val="skype_c2c_text_span"/>
    <w:uiPriority w:val="99"/>
    <w:qFormat/>
    <w:rsid w:val="00E75961"/>
  </w:style>
  <w:style w:type="paragraph" w:customStyle="1" w:styleId="1fffd">
    <w:name w:val="ЗАГОЛОВОК 1"/>
    <w:link w:val="1fffe"/>
    <w:uiPriority w:val="99"/>
    <w:qFormat/>
    <w:rsid w:val="00E75961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E75961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E75961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E75961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E75961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E75961"/>
    <w:rPr>
      <w:sz w:val="24"/>
    </w:rPr>
  </w:style>
  <w:style w:type="character" w:customStyle="1" w:styleId="s15122">
    <w:name w:val="s15122"/>
    <w:basedOn w:val="a3"/>
    <w:uiPriority w:val="99"/>
    <w:qFormat/>
    <w:rsid w:val="00E75961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E75961"/>
    <w:rPr>
      <w:rFonts w:cs="Times New Roman"/>
    </w:rPr>
  </w:style>
  <w:style w:type="character" w:customStyle="1" w:styleId="CommentTextChar1">
    <w:name w:val="Comment Text Char1"/>
    <w:uiPriority w:val="99"/>
    <w:qFormat/>
    <w:rsid w:val="00E75961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E75961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E75961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E75961"/>
    <w:rPr>
      <w:sz w:val="24"/>
    </w:rPr>
  </w:style>
  <w:style w:type="character" w:customStyle="1" w:styleId="1ffff">
    <w:name w:val="Основной текст Знак Знак Знак1"/>
    <w:uiPriority w:val="99"/>
    <w:rsid w:val="00E75961"/>
    <w:rPr>
      <w:sz w:val="24"/>
    </w:rPr>
  </w:style>
  <w:style w:type="character" w:customStyle="1" w:styleId="56">
    <w:name w:val="Знак Знак5"/>
    <w:uiPriority w:val="99"/>
    <w:qFormat/>
    <w:locked/>
    <w:rsid w:val="00E75961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E75961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E75961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E75961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E75961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E75961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E75961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E75961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E75961"/>
    <w:rPr>
      <w:color w:val="auto"/>
    </w:rPr>
  </w:style>
  <w:style w:type="paragraph" w:customStyle="1" w:styleId="bodytext2">
    <w:name w:val="bodytext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E75961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E75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E75961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E75961"/>
    <w:rPr>
      <w:rFonts w:cs="Times New Roman"/>
    </w:rPr>
  </w:style>
  <w:style w:type="paragraph" w:customStyle="1" w:styleId="text">
    <w:name w:val="text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E75961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E75961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E75961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E75961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E75961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E75961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E75961"/>
    <w:rPr>
      <w:rFonts w:cs="Times New Roman"/>
    </w:rPr>
  </w:style>
  <w:style w:type="paragraph" w:customStyle="1" w:styleId="p">
    <w:name w:val="p"/>
    <w:basedOn w:val="a2"/>
    <w:uiPriority w:val="99"/>
    <w:qFormat/>
    <w:rsid w:val="00E75961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E75961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E75961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E75961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E75961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E75961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E75961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E75961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E75961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E75961"/>
    <w:rPr>
      <w:lang w:eastAsia="ru-RU"/>
    </w:rPr>
  </w:style>
  <w:style w:type="character" w:customStyle="1" w:styleId="612">
    <w:name w:val="Знак Знак61"/>
    <w:uiPriority w:val="99"/>
    <w:qFormat/>
    <w:rsid w:val="00E75961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E75961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E75961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E75961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E75961"/>
    <w:rPr>
      <w:sz w:val="24"/>
    </w:rPr>
  </w:style>
  <w:style w:type="character" w:customStyle="1" w:styleId="BodyTextIndentChar1">
    <w:name w:val="Body Text Indent Char1"/>
    <w:uiPriority w:val="99"/>
    <w:qFormat/>
    <w:rsid w:val="00E75961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E75961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E75961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E75961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E75961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E75961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E75961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E75961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E75961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E75961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E75961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E75961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E75961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E75961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E75961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E75961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E75961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E75961"/>
    <w:rPr>
      <w:i/>
      <w:color w:val="808080"/>
    </w:rPr>
  </w:style>
  <w:style w:type="paragraph" w:customStyle="1" w:styleId="p35">
    <w:name w:val="p35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E75961"/>
    <w:rPr>
      <w:rFonts w:cs="Times New Roman"/>
    </w:rPr>
  </w:style>
  <w:style w:type="character" w:customStyle="1" w:styleId="FontStyle820">
    <w:name w:val="Font Style820"/>
    <w:uiPriority w:val="99"/>
    <w:qFormat/>
    <w:rsid w:val="00E75961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E75961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E75961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E75961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E75961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E75961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E75961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E75961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E75961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E75961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E75961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E75961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E75961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E75961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E75961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E75961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E75961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E75961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E75961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E75961"/>
    <w:rPr>
      <w:rFonts w:cs="Times New Roman"/>
    </w:rPr>
  </w:style>
  <w:style w:type="character" w:customStyle="1" w:styleId="s2">
    <w:name w:val="s2"/>
    <w:basedOn w:val="a3"/>
    <w:uiPriority w:val="99"/>
    <w:qFormat/>
    <w:rsid w:val="00E75961"/>
    <w:rPr>
      <w:rFonts w:cs="Times New Roman"/>
    </w:rPr>
  </w:style>
  <w:style w:type="paragraph" w:customStyle="1" w:styleId="p2">
    <w:name w:val="p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E75961"/>
    <w:rPr>
      <w:rFonts w:ascii="Wingdings" w:hAnsi="Wingdings"/>
    </w:rPr>
  </w:style>
  <w:style w:type="character" w:customStyle="1" w:styleId="WW8Num4z0">
    <w:name w:val="WW8Num4z0"/>
    <w:uiPriority w:val="99"/>
    <w:qFormat/>
    <w:rsid w:val="00E75961"/>
    <w:rPr>
      <w:color w:val="auto"/>
    </w:rPr>
  </w:style>
  <w:style w:type="character" w:customStyle="1" w:styleId="WW8Num5z0">
    <w:name w:val="WW8Num5z0"/>
    <w:uiPriority w:val="99"/>
    <w:qFormat/>
    <w:rsid w:val="00E75961"/>
    <w:rPr>
      <w:b/>
      <w:sz w:val="20"/>
    </w:rPr>
  </w:style>
  <w:style w:type="character" w:customStyle="1" w:styleId="WW8Num6z0">
    <w:name w:val="WW8Num6z0"/>
    <w:uiPriority w:val="99"/>
    <w:qFormat/>
    <w:rsid w:val="00E75961"/>
    <w:rPr>
      <w:sz w:val="20"/>
    </w:rPr>
  </w:style>
  <w:style w:type="character" w:customStyle="1" w:styleId="WW8Num7z0">
    <w:name w:val="WW8Num7z0"/>
    <w:uiPriority w:val="99"/>
    <w:qFormat/>
    <w:rsid w:val="00E75961"/>
    <w:rPr>
      <w:b/>
      <w:sz w:val="20"/>
    </w:rPr>
  </w:style>
  <w:style w:type="character" w:customStyle="1" w:styleId="WW8Num9z0">
    <w:name w:val="WW8Num9z0"/>
    <w:uiPriority w:val="99"/>
    <w:qFormat/>
    <w:rsid w:val="00E75961"/>
    <w:rPr>
      <w:sz w:val="20"/>
    </w:rPr>
  </w:style>
  <w:style w:type="character" w:customStyle="1" w:styleId="WW8Num9z1">
    <w:name w:val="WW8Num9z1"/>
    <w:uiPriority w:val="99"/>
    <w:qFormat/>
    <w:rsid w:val="00E75961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E75961"/>
  </w:style>
  <w:style w:type="character" w:customStyle="1" w:styleId="WW8Num9z3">
    <w:name w:val="WW8Num9z3"/>
    <w:uiPriority w:val="99"/>
    <w:qFormat/>
    <w:rsid w:val="00E75961"/>
  </w:style>
  <w:style w:type="character" w:customStyle="1" w:styleId="WW8Num9z4">
    <w:name w:val="WW8Num9z4"/>
    <w:uiPriority w:val="99"/>
    <w:qFormat/>
    <w:rsid w:val="00E75961"/>
  </w:style>
  <w:style w:type="character" w:customStyle="1" w:styleId="WW8Num9z5">
    <w:name w:val="WW8Num9z5"/>
    <w:uiPriority w:val="99"/>
    <w:qFormat/>
    <w:rsid w:val="00E75961"/>
  </w:style>
  <w:style w:type="character" w:customStyle="1" w:styleId="WW8Num9z6">
    <w:name w:val="WW8Num9z6"/>
    <w:uiPriority w:val="99"/>
    <w:qFormat/>
    <w:rsid w:val="00E75961"/>
  </w:style>
  <w:style w:type="character" w:customStyle="1" w:styleId="WW8Num9z7">
    <w:name w:val="WW8Num9z7"/>
    <w:uiPriority w:val="99"/>
    <w:qFormat/>
    <w:rsid w:val="00E75961"/>
  </w:style>
  <w:style w:type="character" w:customStyle="1" w:styleId="WW8Num9z8">
    <w:name w:val="WW8Num9z8"/>
    <w:uiPriority w:val="99"/>
    <w:qFormat/>
    <w:rsid w:val="00E75961"/>
  </w:style>
  <w:style w:type="character" w:customStyle="1" w:styleId="WW8Num10z0">
    <w:name w:val="WW8Num10z0"/>
    <w:uiPriority w:val="99"/>
    <w:qFormat/>
    <w:rsid w:val="00E75961"/>
    <w:rPr>
      <w:sz w:val="20"/>
    </w:rPr>
  </w:style>
  <w:style w:type="character" w:customStyle="1" w:styleId="WW8Num11z0">
    <w:name w:val="WW8Num11z0"/>
    <w:uiPriority w:val="99"/>
    <w:qFormat/>
    <w:rsid w:val="00E75961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E75961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E75961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E75961"/>
    <w:rPr>
      <w:sz w:val="20"/>
    </w:rPr>
  </w:style>
  <w:style w:type="character" w:customStyle="1" w:styleId="WW8Num15z0">
    <w:name w:val="WW8Num15z0"/>
    <w:uiPriority w:val="99"/>
    <w:qFormat/>
    <w:rsid w:val="00E75961"/>
    <w:rPr>
      <w:sz w:val="20"/>
    </w:rPr>
  </w:style>
  <w:style w:type="character" w:customStyle="1" w:styleId="WW8Num17z0">
    <w:name w:val="WW8Num17z0"/>
    <w:uiPriority w:val="99"/>
    <w:qFormat/>
    <w:rsid w:val="00E75961"/>
    <w:rPr>
      <w:rFonts w:ascii="Wingdings" w:hAnsi="Wingdings"/>
    </w:rPr>
  </w:style>
  <w:style w:type="character" w:customStyle="1" w:styleId="WW8Num18z0">
    <w:name w:val="WW8Num18z0"/>
    <w:uiPriority w:val="99"/>
    <w:qFormat/>
    <w:rsid w:val="00E75961"/>
  </w:style>
  <w:style w:type="character" w:customStyle="1" w:styleId="WW8Num18z1">
    <w:name w:val="WW8Num18z1"/>
    <w:uiPriority w:val="99"/>
    <w:qFormat/>
    <w:rsid w:val="00E75961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E75961"/>
  </w:style>
  <w:style w:type="character" w:customStyle="1" w:styleId="WW8Num18z3">
    <w:name w:val="WW8Num18z3"/>
    <w:uiPriority w:val="99"/>
    <w:qFormat/>
    <w:rsid w:val="00E75961"/>
  </w:style>
  <w:style w:type="character" w:customStyle="1" w:styleId="WW8Num18z4">
    <w:name w:val="WW8Num18z4"/>
    <w:uiPriority w:val="99"/>
    <w:qFormat/>
    <w:rsid w:val="00E75961"/>
  </w:style>
  <w:style w:type="character" w:customStyle="1" w:styleId="WW8Num18z5">
    <w:name w:val="WW8Num18z5"/>
    <w:uiPriority w:val="99"/>
    <w:qFormat/>
    <w:rsid w:val="00E75961"/>
  </w:style>
  <w:style w:type="character" w:customStyle="1" w:styleId="WW8Num18z6">
    <w:name w:val="WW8Num18z6"/>
    <w:uiPriority w:val="99"/>
    <w:qFormat/>
    <w:rsid w:val="00E75961"/>
  </w:style>
  <w:style w:type="character" w:customStyle="1" w:styleId="WW8Num18z7">
    <w:name w:val="WW8Num18z7"/>
    <w:uiPriority w:val="99"/>
    <w:qFormat/>
    <w:rsid w:val="00E75961"/>
  </w:style>
  <w:style w:type="character" w:customStyle="1" w:styleId="WW8Num18z8">
    <w:name w:val="WW8Num18z8"/>
    <w:uiPriority w:val="99"/>
    <w:qFormat/>
    <w:rsid w:val="00E75961"/>
  </w:style>
  <w:style w:type="character" w:customStyle="1" w:styleId="WW8Num19z0">
    <w:name w:val="WW8Num19z0"/>
    <w:uiPriority w:val="99"/>
    <w:qFormat/>
    <w:rsid w:val="00E75961"/>
  </w:style>
  <w:style w:type="character" w:customStyle="1" w:styleId="WW8Num19z1">
    <w:name w:val="WW8Num19z1"/>
    <w:uiPriority w:val="99"/>
    <w:qFormat/>
    <w:rsid w:val="00E75961"/>
  </w:style>
  <w:style w:type="character" w:customStyle="1" w:styleId="WW8Num19z2">
    <w:name w:val="WW8Num19z2"/>
    <w:uiPriority w:val="99"/>
    <w:qFormat/>
    <w:rsid w:val="00E75961"/>
  </w:style>
  <w:style w:type="character" w:customStyle="1" w:styleId="WW8Num19z3">
    <w:name w:val="WW8Num19z3"/>
    <w:uiPriority w:val="99"/>
    <w:qFormat/>
    <w:rsid w:val="00E75961"/>
  </w:style>
  <w:style w:type="character" w:customStyle="1" w:styleId="WW8Num19z4">
    <w:name w:val="WW8Num19z4"/>
    <w:uiPriority w:val="99"/>
    <w:qFormat/>
    <w:rsid w:val="00E75961"/>
  </w:style>
  <w:style w:type="character" w:customStyle="1" w:styleId="WW8Num19z5">
    <w:name w:val="WW8Num19z5"/>
    <w:uiPriority w:val="99"/>
    <w:qFormat/>
    <w:rsid w:val="00E75961"/>
  </w:style>
  <w:style w:type="character" w:customStyle="1" w:styleId="WW8Num19z6">
    <w:name w:val="WW8Num19z6"/>
    <w:uiPriority w:val="99"/>
    <w:qFormat/>
    <w:rsid w:val="00E75961"/>
  </w:style>
  <w:style w:type="character" w:customStyle="1" w:styleId="WW8Num19z7">
    <w:name w:val="WW8Num19z7"/>
    <w:uiPriority w:val="99"/>
    <w:qFormat/>
    <w:rsid w:val="00E75961"/>
  </w:style>
  <w:style w:type="character" w:customStyle="1" w:styleId="WW8Num19z8">
    <w:name w:val="WW8Num19z8"/>
    <w:uiPriority w:val="99"/>
    <w:qFormat/>
    <w:rsid w:val="00E75961"/>
  </w:style>
  <w:style w:type="character" w:customStyle="1" w:styleId="WW8Num4z1">
    <w:name w:val="WW8Num4z1"/>
    <w:uiPriority w:val="99"/>
    <w:qFormat/>
    <w:rsid w:val="00E75961"/>
  </w:style>
  <w:style w:type="character" w:customStyle="1" w:styleId="WW8Num4z2">
    <w:name w:val="WW8Num4z2"/>
    <w:uiPriority w:val="99"/>
    <w:qFormat/>
    <w:rsid w:val="00E75961"/>
  </w:style>
  <w:style w:type="character" w:customStyle="1" w:styleId="WW8Num4z3">
    <w:name w:val="WW8Num4z3"/>
    <w:uiPriority w:val="99"/>
    <w:qFormat/>
    <w:rsid w:val="00E75961"/>
  </w:style>
  <w:style w:type="character" w:customStyle="1" w:styleId="WW8Num4z4">
    <w:name w:val="WW8Num4z4"/>
    <w:uiPriority w:val="99"/>
    <w:qFormat/>
    <w:rsid w:val="00E75961"/>
  </w:style>
  <w:style w:type="character" w:customStyle="1" w:styleId="WW8Num4z5">
    <w:name w:val="WW8Num4z5"/>
    <w:uiPriority w:val="99"/>
    <w:qFormat/>
    <w:rsid w:val="00E75961"/>
  </w:style>
  <w:style w:type="character" w:customStyle="1" w:styleId="WW8Num4z6">
    <w:name w:val="WW8Num4z6"/>
    <w:uiPriority w:val="99"/>
    <w:qFormat/>
    <w:rsid w:val="00E75961"/>
  </w:style>
  <w:style w:type="character" w:customStyle="1" w:styleId="WW8Num4z7">
    <w:name w:val="WW8Num4z7"/>
    <w:uiPriority w:val="99"/>
    <w:qFormat/>
    <w:rsid w:val="00E75961"/>
  </w:style>
  <w:style w:type="character" w:customStyle="1" w:styleId="WW8Num4z8">
    <w:name w:val="WW8Num4z8"/>
    <w:uiPriority w:val="99"/>
    <w:qFormat/>
    <w:rsid w:val="00E75961"/>
  </w:style>
  <w:style w:type="character" w:customStyle="1" w:styleId="WW8Num5z1">
    <w:name w:val="WW8Num5z1"/>
    <w:uiPriority w:val="99"/>
    <w:qFormat/>
    <w:rsid w:val="00E75961"/>
  </w:style>
  <w:style w:type="character" w:customStyle="1" w:styleId="WW8Num5z2">
    <w:name w:val="WW8Num5z2"/>
    <w:uiPriority w:val="99"/>
    <w:qFormat/>
    <w:rsid w:val="00E75961"/>
  </w:style>
  <w:style w:type="character" w:customStyle="1" w:styleId="WW8Num5z3">
    <w:name w:val="WW8Num5z3"/>
    <w:uiPriority w:val="99"/>
    <w:qFormat/>
    <w:rsid w:val="00E75961"/>
  </w:style>
  <w:style w:type="character" w:customStyle="1" w:styleId="WW8Num5z4">
    <w:name w:val="WW8Num5z4"/>
    <w:uiPriority w:val="99"/>
    <w:qFormat/>
    <w:rsid w:val="00E75961"/>
  </w:style>
  <w:style w:type="character" w:customStyle="1" w:styleId="WW8Num5z5">
    <w:name w:val="WW8Num5z5"/>
    <w:uiPriority w:val="99"/>
    <w:qFormat/>
    <w:rsid w:val="00E75961"/>
  </w:style>
  <w:style w:type="character" w:customStyle="1" w:styleId="WW8Num5z6">
    <w:name w:val="WW8Num5z6"/>
    <w:uiPriority w:val="99"/>
    <w:qFormat/>
    <w:rsid w:val="00E75961"/>
  </w:style>
  <w:style w:type="character" w:customStyle="1" w:styleId="WW8Num5z7">
    <w:name w:val="WW8Num5z7"/>
    <w:uiPriority w:val="99"/>
    <w:qFormat/>
    <w:rsid w:val="00E75961"/>
  </w:style>
  <w:style w:type="character" w:customStyle="1" w:styleId="WW8Num5z8">
    <w:name w:val="WW8Num5z8"/>
    <w:uiPriority w:val="99"/>
    <w:qFormat/>
    <w:rsid w:val="00E75961"/>
  </w:style>
  <w:style w:type="character" w:customStyle="1" w:styleId="WW8Num6z1">
    <w:name w:val="WW8Num6z1"/>
    <w:uiPriority w:val="99"/>
    <w:qFormat/>
    <w:rsid w:val="00E75961"/>
  </w:style>
  <w:style w:type="character" w:customStyle="1" w:styleId="WW8Num6z2">
    <w:name w:val="WW8Num6z2"/>
    <w:uiPriority w:val="99"/>
    <w:qFormat/>
    <w:rsid w:val="00E75961"/>
  </w:style>
  <w:style w:type="character" w:customStyle="1" w:styleId="WW8Num6z3">
    <w:name w:val="WW8Num6z3"/>
    <w:uiPriority w:val="99"/>
    <w:qFormat/>
    <w:rsid w:val="00E75961"/>
  </w:style>
  <w:style w:type="character" w:customStyle="1" w:styleId="WW8Num6z4">
    <w:name w:val="WW8Num6z4"/>
    <w:uiPriority w:val="99"/>
    <w:qFormat/>
    <w:rsid w:val="00E75961"/>
  </w:style>
  <w:style w:type="character" w:customStyle="1" w:styleId="WW8Num6z5">
    <w:name w:val="WW8Num6z5"/>
    <w:uiPriority w:val="99"/>
    <w:qFormat/>
    <w:rsid w:val="00E75961"/>
  </w:style>
  <w:style w:type="character" w:customStyle="1" w:styleId="WW8Num6z6">
    <w:name w:val="WW8Num6z6"/>
    <w:uiPriority w:val="99"/>
    <w:qFormat/>
    <w:rsid w:val="00E75961"/>
  </w:style>
  <w:style w:type="character" w:customStyle="1" w:styleId="WW8Num6z7">
    <w:name w:val="WW8Num6z7"/>
    <w:uiPriority w:val="99"/>
    <w:qFormat/>
    <w:rsid w:val="00E75961"/>
  </w:style>
  <w:style w:type="character" w:customStyle="1" w:styleId="WW8Num6z8">
    <w:name w:val="WW8Num6z8"/>
    <w:uiPriority w:val="99"/>
    <w:qFormat/>
    <w:rsid w:val="00E75961"/>
  </w:style>
  <w:style w:type="character" w:customStyle="1" w:styleId="WW8Num7z1">
    <w:name w:val="WW8Num7z1"/>
    <w:uiPriority w:val="99"/>
    <w:qFormat/>
    <w:rsid w:val="00E75961"/>
  </w:style>
  <w:style w:type="character" w:customStyle="1" w:styleId="WW8Num7z2">
    <w:name w:val="WW8Num7z2"/>
    <w:uiPriority w:val="99"/>
    <w:qFormat/>
    <w:rsid w:val="00E75961"/>
  </w:style>
  <w:style w:type="character" w:customStyle="1" w:styleId="WW8Num7z3">
    <w:name w:val="WW8Num7z3"/>
    <w:uiPriority w:val="99"/>
    <w:qFormat/>
    <w:rsid w:val="00E75961"/>
  </w:style>
  <w:style w:type="character" w:customStyle="1" w:styleId="WW8Num7z4">
    <w:name w:val="WW8Num7z4"/>
    <w:uiPriority w:val="99"/>
    <w:qFormat/>
    <w:rsid w:val="00E75961"/>
  </w:style>
  <w:style w:type="character" w:customStyle="1" w:styleId="WW8Num7z5">
    <w:name w:val="WW8Num7z5"/>
    <w:uiPriority w:val="99"/>
    <w:qFormat/>
    <w:rsid w:val="00E75961"/>
  </w:style>
  <w:style w:type="character" w:customStyle="1" w:styleId="WW8Num7z6">
    <w:name w:val="WW8Num7z6"/>
    <w:uiPriority w:val="99"/>
    <w:qFormat/>
    <w:rsid w:val="00E75961"/>
  </w:style>
  <w:style w:type="character" w:customStyle="1" w:styleId="WW8Num7z7">
    <w:name w:val="WW8Num7z7"/>
    <w:uiPriority w:val="99"/>
    <w:qFormat/>
    <w:rsid w:val="00E75961"/>
  </w:style>
  <w:style w:type="character" w:customStyle="1" w:styleId="WW8Num7z8">
    <w:name w:val="WW8Num7z8"/>
    <w:uiPriority w:val="99"/>
    <w:qFormat/>
    <w:rsid w:val="00E75961"/>
  </w:style>
  <w:style w:type="character" w:customStyle="1" w:styleId="WW8Num8z1">
    <w:name w:val="WW8Num8z1"/>
    <w:uiPriority w:val="99"/>
    <w:qFormat/>
    <w:rsid w:val="00E75961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E75961"/>
  </w:style>
  <w:style w:type="character" w:customStyle="1" w:styleId="WW8Num8z3">
    <w:name w:val="WW8Num8z3"/>
    <w:uiPriority w:val="99"/>
    <w:qFormat/>
    <w:rsid w:val="00E75961"/>
  </w:style>
  <w:style w:type="character" w:customStyle="1" w:styleId="WW8Num8z4">
    <w:name w:val="WW8Num8z4"/>
    <w:uiPriority w:val="99"/>
    <w:qFormat/>
    <w:rsid w:val="00E75961"/>
  </w:style>
  <w:style w:type="character" w:customStyle="1" w:styleId="WW8Num8z5">
    <w:name w:val="WW8Num8z5"/>
    <w:uiPriority w:val="99"/>
    <w:qFormat/>
    <w:rsid w:val="00E75961"/>
  </w:style>
  <w:style w:type="character" w:customStyle="1" w:styleId="WW8Num8z6">
    <w:name w:val="WW8Num8z6"/>
    <w:uiPriority w:val="99"/>
    <w:qFormat/>
    <w:rsid w:val="00E75961"/>
  </w:style>
  <w:style w:type="character" w:customStyle="1" w:styleId="WW8Num8z7">
    <w:name w:val="WW8Num8z7"/>
    <w:uiPriority w:val="99"/>
    <w:qFormat/>
    <w:rsid w:val="00E75961"/>
  </w:style>
  <w:style w:type="character" w:customStyle="1" w:styleId="WW8Num8z8">
    <w:name w:val="WW8Num8z8"/>
    <w:uiPriority w:val="99"/>
    <w:qFormat/>
    <w:rsid w:val="00E75961"/>
  </w:style>
  <w:style w:type="character" w:customStyle="1" w:styleId="WW8Num10z1">
    <w:name w:val="WW8Num10z1"/>
    <w:uiPriority w:val="99"/>
    <w:qFormat/>
    <w:rsid w:val="00E75961"/>
  </w:style>
  <w:style w:type="character" w:customStyle="1" w:styleId="WW8Num10z2">
    <w:name w:val="WW8Num10z2"/>
    <w:uiPriority w:val="99"/>
    <w:qFormat/>
    <w:rsid w:val="00E75961"/>
  </w:style>
  <w:style w:type="character" w:customStyle="1" w:styleId="WW8Num10z3">
    <w:name w:val="WW8Num10z3"/>
    <w:uiPriority w:val="99"/>
    <w:qFormat/>
    <w:rsid w:val="00E75961"/>
  </w:style>
  <w:style w:type="character" w:customStyle="1" w:styleId="WW8Num10z4">
    <w:name w:val="WW8Num10z4"/>
    <w:uiPriority w:val="99"/>
    <w:qFormat/>
    <w:rsid w:val="00E75961"/>
  </w:style>
  <w:style w:type="character" w:customStyle="1" w:styleId="WW8Num10z5">
    <w:name w:val="WW8Num10z5"/>
    <w:uiPriority w:val="99"/>
    <w:qFormat/>
    <w:rsid w:val="00E75961"/>
  </w:style>
  <w:style w:type="character" w:customStyle="1" w:styleId="WW8Num10z6">
    <w:name w:val="WW8Num10z6"/>
    <w:uiPriority w:val="99"/>
    <w:qFormat/>
    <w:rsid w:val="00E75961"/>
  </w:style>
  <w:style w:type="character" w:customStyle="1" w:styleId="WW8Num10z7">
    <w:name w:val="WW8Num10z7"/>
    <w:uiPriority w:val="99"/>
    <w:qFormat/>
    <w:rsid w:val="00E75961"/>
  </w:style>
  <w:style w:type="character" w:customStyle="1" w:styleId="WW8Num10z8">
    <w:name w:val="WW8Num10z8"/>
    <w:uiPriority w:val="99"/>
    <w:qFormat/>
    <w:rsid w:val="00E75961"/>
  </w:style>
  <w:style w:type="character" w:customStyle="1" w:styleId="WW8Num11z1">
    <w:name w:val="WW8Num11z1"/>
    <w:uiPriority w:val="99"/>
    <w:qFormat/>
    <w:rsid w:val="00E75961"/>
    <w:rPr>
      <w:sz w:val="20"/>
    </w:rPr>
  </w:style>
  <w:style w:type="character" w:customStyle="1" w:styleId="WW8Num11z2">
    <w:name w:val="WW8Num11z2"/>
    <w:uiPriority w:val="99"/>
    <w:qFormat/>
    <w:rsid w:val="00E75961"/>
  </w:style>
  <w:style w:type="character" w:customStyle="1" w:styleId="WW8Num11z3">
    <w:name w:val="WW8Num11z3"/>
    <w:uiPriority w:val="99"/>
    <w:qFormat/>
    <w:rsid w:val="00E75961"/>
  </w:style>
  <w:style w:type="character" w:customStyle="1" w:styleId="WW8Num11z4">
    <w:name w:val="WW8Num11z4"/>
    <w:uiPriority w:val="99"/>
    <w:qFormat/>
    <w:rsid w:val="00E75961"/>
  </w:style>
  <w:style w:type="character" w:customStyle="1" w:styleId="WW8Num11z5">
    <w:name w:val="WW8Num11z5"/>
    <w:uiPriority w:val="99"/>
    <w:qFormat/>
    <w:rsid w:val="00E75961"/>
  </w:style>
  <w:style w:type="character" w:customStyle="1" w:styleId="WW8Num11z6">
    <w:name w:val="WW8Num11z6"/>
    <w:uiPriority w:val="99"/>
    <w:qFormat/>
    <w:rsid w:val="00E75961"/>
  </w:style>
  <w:style w:type="character" w:customStyle="1" w:styleId="WW8Num11z7">
    <w:name w:val="WW8Num11z7"/>
    <w:uiPriority w:val="99"/>
    <w:qFormat/>
    <w:rsid w:val="00E75961"/>
  </w:style>
  <w:style w:type="character" w:customStyle="1" w:styleId="WW8Num11z8">
    <w:name w:val="WW8Num11z8"/>
    <w:uiPriority w:val="99"/>
    <w:qFormat/>
    <w:rsid w:val="00E75961"/>
  </w:style>
  <w:style w:type="character" w:customStyle="1" w:styleId="WW8Num12z2">
    <w:name w:val="WW8Num12z2"/>
    <w:uiPriority w:val="99"/>
    <w:qFormat/>
    <w:rsid w:val="00E75961"/>
    <w:rPr>
      <w:rFonts w:ascii="Wingdings" w:hAnsi="Wingdings"/>
    </w:rPr>
  </w:style>
  <w:style w:type="character" w:customStyle="1" w:styleId="WW8Num12z3">
    <w:name w:val="WW8Num12z3"/>
    <w:uiPriority w:val="99"/>
    <w:qFormat/>
    <w:rsid w:val="00E75961"/>
    <w:rPr>
      <w:rFonts w:ascii="Symbol" w:hAnsi="Symbol"/>
    </w:rPr>
  </w:style>
  <w:style w:type="character" w:customStyle="1" w:styleId="WW8Num12z4">
    <w:name w:val="WW8Num12z4"/>
    <w:uiPriority w:val="99"/>
    <w:qFormat/>
    <w:rsid w:val="00E75961"/>
    <w:rPr>
      <w:rFonts w:ascii="Courier New" w:hAnsi="Courier New"/>
    </w:rPr>
  </w:style>
  <w:style w:type="character" w:customStyle="1" w:styleId="WW8Num13z1">
    <w:name w:val="WW8Num13z1"/>
    <w:uiPriority w:val="99"/>
    <w:qFormat/>
    <w:rsid w:val="00E75961"/>
  </w:style>
  <w:style w:type="character" w:customStyle="1" w:styleId="WW8Num13z2">
    <w:name w:val="WW8Num13z2"/>
    <w:uiPriority w:val="99"/>
    <w:qFormat/>
    <w:rsid w:val="00E75961"/>
  </w:style>
  <w:style w:type="character" w:customStyle="1" w:styleId="WW8Num13z3">
    <w:name w:val="WW8Num13z3"/>
    <w:uiPriority w:val="99"/>
    <w:qFormat/>
    <w:rsid w:val="00E75961"/>
  </w:style>
  <w:style w:type="character" w:customStyle="1" w:styleId="WW8Num13z4">
    <w:name w:val="WW8Num13z4"/>
    <w:uiPriority w:val="99"/>
    <w:qFormat/>
    <w:rsid w:val="00E75961"/>
  </w:style>
  <w:style w:type="character" w:customStyle="1" w:styleId="WW8Num13z5">
    <w:name w:val="WW8Num13z5"/>
    <w:uiPriority w:val="99"/>
    <w:qFormat/>
    <w:rsid w:val="00E75961"/>
  </w:style>
  <w:style w:type="character" w:customStyle="1" w:styleId="WW8Num13z6">
    <w:name w:val="WW8Num13z6"/>
    <w:uiPriority w:val="99"/>
    <w:qFormat/>
    <w:rsid w:val="00E75961"/>
  </w:style>
  <w:style w:type="character" w:customStyle="1" w:styleId="WW8Num13z7">
    <w:name w:val="WW8Num13z7"/>
    <w:uiPriority w:val="99"/>
    <w:qFormat/>
    <w:rsid w:val="00E75961"/>
  </w:style>
  <w:style w:type="character" w:customStyle="1" w:styleId="WW8Num13z8">
    <w:name w:val="WW8Num13z8"/>
    <w:uiPriority w:val="99"/>
    <w:qFormat/>
    <w:rsid w:val="00E75961"/>
  </w:style>
  <w:style w:type="character" w:customStyle="1" w:styleId="WW8Num14z1">
    <w:name w:val="WW8Num14z1"/>
    <w:uiPriority w:val="99"/>
    <w:qFormat/>
    <w:rsid w:val="00E75961"/>
  </w:style>
  <w:style w:type="character" w:customStyle="1" w:styleId="WW8Num14z2">
    <w:name w:val="WW8Num14z2"/>
    <w:uiPriority w:val="99"/>
    <w:qFormat/>
    <w:rsid w:val="00E75961"/>
  </w:style>
  <w:style w:type="character" w:customStyle="1" w:styleId="WW8Num14z3">
    <w:name w:val="WW8Num14z3"/>
    <w:uiPriority w:val="99"/>
    <w:qFormat/>
    <w:rsid w:val="00E75961"/>
  </w:style>
  <w:style w:type="character" w:customStyle="1" w:styleId="WW8Num14z4">
    <w:name w:val="WW8Num14z4"/>
    <w:uiPriority w:val="99"/>
    <w:qFormat/>
    <w:rsid w:val="00E75961"/>
  </w:style>
  <w:style w:type="character" w:customStyle="1" w:styleId="WW8Num14z5">
    <w:name w:val="WW8Num14z5"/>
    <w:uiPriority w:val="99"/>
    <w:qFormat/>
    <w:rsid w:val="00E75961"/>
  </w:style>
  <w:style w:type="character" w:customStyle="1" w:styleId="WW8Num14z6">
    <w:name w:val="WW8Num14z6"/>
    <w:uiPriority w:val="99"/>
    <w:qFormat/>
    <w:rsid w:val="00E75961"/>
  </w:style>
  <w:style w:type="character" w:customStyle="1" w:styleId="WW8Num14z7">
    <w:name w:val="WW8Num14z7"/>
    <w:uiPriority w:val="99"/>
    <w:qFormat/>
    <w:rsid w:val="00E75961"/>
  </w:style>
  <w:style w:type="character" w:customStyle="1" w:styleId="WW8Num14z8">
    <w:name w:val="WW8Num14z8"/>
    <w:uiPriority w:val="99"/>
    <w:qFormat/>
    <w:rsid w:val="00E75961"/>
  </w:style>
  <w:style w:type="character" w:customStyle="1" w:styleId="WW8Num15z1">
    <w:name w:val="WW8Num15z1"/>
    <w:uiPriority w:val="99"/>
    <w:qFormat/>
    <w:rsid w:val="00E75961"/>
  </w:style>
  <w:style w:type="character" w:customStyle="1" w:styleId="WW8Num15z2">
    <w:name w:val="WW8Num15z2"/>
    <w:uiPriority w:val="99"/>
    <w:qFormat/>
    <w:rsid w:val="00E75961"/>
  </w:style>
  <w:style w:type="character" w:customStyle="1" w:styleId="WW8Num15z3">
    <w:name w:val="WW8Num15z3"/>
    <w:uiPriority w:val="99"/>
    <w:qFormat/>
    <w:rsid w:val="00E75961"/>
  </w:style>
  <w:style w:type="character" w:customStyle="1" w:styleId="WW8Num15z4">
    <w:name w:val="WW8Num15z4"/>
    <w:uiPriority w:val="99"/>
    <w:qFormat/>
    <w:rsid w:val="00E75961"/>
  </w:style>
  <w:style w:type="character" w:customStyle="1" w:styleId="WW8Num15z5">
    <w:name w:val="WW8Num15z5"/>
    <w:uiPriority w:val="99"/>
    <w:qFormat/>
    <w:rsid w:val="00E75961"/>
  </w:style>
  <w:style w:type="character" w:customStyle="1" w:styleId="WW8Num15z6">
    <w:name w:val="WW8Num15z6"/>
    <w:uiPriority w:val="99"/>
    <w:qFormat/>
    <w:rsid w:val="00E75961"/>
  </w:style>
  <w:style w:type="character" w:customStyle="1" w:styleId="WW8Num15z7">
    <w:name w:val="WW8Num15z7"/>
    <w:uiPriority w:val="99"/>
    <w:qFormat/>
    <w:rsid w:val="00E75961"/>
  </w:style>
  <w:style w:type="character" w:customStyle="1" w:styleId="WW8Num15z8">
    <w:name w:val="WW8Num15z8"/>
    <w:uiPriority w:val="99"/>
    <w:qFormat/>
    <w:rsid w:val="00E75961"/>
  </w:style>
  <w:style w:type="character" w:customStyle="1" w:styleId="WW8Num16z1">
    <w:name w:val="WW8Num16z1"/>
    <w:uiPriority w:val="99"/>
    <w:qFormat/>
    <w:rsid w:val="00E75961"/>
  </w:style>
  <w:style w:type="character" w:customStyle="1" w:styleId="WW8Num16z2">
    <w:name w:val="WW8Num16z2"/>
    <w:uiPriority w:val="99"/>
    <w:qFormat/>
    <w:rsid w:val="00E75961"/>
  </w:style>
  <w:style w:type="character" w:customStyle="1" w:styleId="WW8Num16z3">
    <w:name w:val="WW8Num16z3"/>
    <w:uiPriority w:val="99"/>
    <w:qFormat/>
    <w:rsid w:val="00E75961"/>
  </w:style>
  <w:style w:type="character" w:customStyle="1" w:styleId="WW8Num16z4">
    <w:name w:val="WW8Num16z4"/>
    <w:uiPriority w:val="99"/>
    <w:qFormat/>
    <w:rsid w:val="00E75961"/>
  </w:style>
  <w:style w:type="character" w:customStyle="1" w:styleId="WW8Num16z5">
    <w:name w:val="WW8Num16z5"/>
    <w:uiPriority w:val="99"/>
    <w:qFormat/>
    <w:rsid w:val="00E75961"/>
  </w:style>
  <w:style w:type="character" w:customStyle="1" w:styleId="WW8Num16z6">
    <w:name w:val="WW8Num16z6"/>
    <w:uiPriority w:val="99"/>
    <w:qFormat/>
    <w:rsid w:val="00E75961"/>
  </w:style>
  <w:style w:type="character" w:customStyle="1" w:styleId="WW8Num16z7">
    <w:name w:val="WW8Num16z7"/>
    <w:uiPriority w:val="99"/>
    <w:qFormat/>
    <w:rsid w:val="00E75961"/>
  </w:style>
  <w:style w:type="character" w:customStyle="1" w:styleId="WW8Num16z8">
    <w:name w:val="WW8Num16z8"/>
    <w:uiPriority w:val="99"/>
    <w:qFormat/>
    <w:rsid w:val="00E75961"/>
  </w:style>
  <w:style w:type="character" w:customStyle="1" w:styleId="affffffff1">
    <w:name w:val="Символ нумерации"/>
    <w:uiPriority w:val="99"/>
    <w:qFormat/>
    <w:rsid w:val="00E75961"/>
  </w:style>
  <w:style w:type="paragraph" w:customStyle="1" w:styleId="1ffff3">
    <w:name w:val="Название1"/>
    <w:basedOn w:val="a2"/>
    <w:uiPriority w:val="99"/>
    <w:qFormat/>
    <w:rsid w:val="00E75961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E75961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E75961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E75961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E75961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E75961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E75961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E75961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E75961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E75961"/>
    <w:rPr>
      <w:sz w:val="24"/>
    </w:rPr>
  </w:style>
  <w:style w:type="character" w:customStyle="1" w:styleId="501">
    <w:name w:val="Знак Знак501"/>
    <w:uiPriority w:val="99"/>
    <w:qFormat/>
    <w:locked/>
    <w:rsid w:val="00E75961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E75961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E75961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E75961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E75961"/>
    <w:rPr>
      <w:rFonts w:cs="Times New Roman"/>
    </w:rPr>
  </w:style>
  <w:style w:type="character" w:customStyle="1" w:styleId="Heading12">
    <w:name w:val="Heading 12 Знак Знак"/>
    <w:uiPriority w:val="99"/>
    <w:qFormat/>
    <w:rsid w:val="00E75961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E75961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E75961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E75961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E75961"/>
    <w:rPr>
      <w:lang w:eastAsia="en-US"/>
    </w:rPr>
  </w:style>
  <w:style w:type="character" w:customStyle="1" w:styleId="225">
    <w:name w:val="Заголовок 2 Знак2"/>
    <w:uiPriority w:val="99"/>
    <w:qFormat/>
    <w:rsid w:val="00E75961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E75961"/>
    <w:rPr>
      <w:sz w:val="24"/>
    </w:rPr>
  </w:style>
  <w:style w:type="paragraph" w:customStyle="1" w:styleId="paragraf2">
    <w:name w:val="paragraf2"/>
    <w:basedOn w:val="a2"/>
    <w:uiPriority w:val="99"/>
    <w:qFormat/>
    <w:rsid w:val="00E75961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E75961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E75961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E75961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E75961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E75961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E7596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E75961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E75961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E75961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E75961"/>
    <w:rPr>
      <w:color w:val="auto"/>
    </w:rPr>
  </w:style>
  <w:style w:type="paragraph" w:customStyle="1" w:styleId="affffffff3">
    <w:name w:val="Обычный.Нормальный"/>
    <w:uiPriority w:val="99"/>
    <w:qFormat/>
    <w:rsid w:val="00E75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E75961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E75961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E75961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E75961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E75961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E75961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E75961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E75961"/>
    <w:rPr>
      <w:i/>
    </w:rPr>
  </w:style>
  <w:style w:type="character" w:customStyle="1" w:styleId="font2">
    <w:name w:val="font2"/>
    <w:uiPriority w:val="99"/>
    <w:qFormat/>
    <w:rsid w:val="00E75961"/>
  </w:style>
  <w:style w:type="character" w:customStyle="1" w:styleId="keyworddef1">
    <w:name w:val="keyword_def1"/>
    <w:uiPriority w:val="99"/>
    <w:qFormat/>
    <w:rsid w:val="00E75961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E75961"/>
    <w:rPr>
      <w:b/>
    </w:rPr>
  </w:style>
  <w:style w:type="paragraph" w:customStyle="1" w:styleId="affffffff5">
    <w:name w:val="Текст документа"/>
    <w:basedOn w:val="a2"/>
    <w:uiPriority w:val="99"/>
    <w:qFormat/>
    <w:rsid w:val="00E75961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E75961"/>
    <w:rPr>
      <w:i/>
    </w:rPr>
  </w:style>
  <w:style w:type="paragraph" w:customStyle="1" w:styleId="Style164">
    <w:name w:val="Style164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E75961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E75961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E75961"/>
    <w:rPr>
      <w:i/>
    </w:rPr>
  </w:style>
  <w:style w:type="paragraph" w:customStyle="1" w:styleId="68">
    <w:name w:val="Обычный (веб)6"/>
    <w:basedOn w:val="a2"/>
    <w:uiPriority w:val="99"/>
    <w:qFormat/>
    <w:rsid w:val="00E75961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E75961"/>
  </w:style>
  <w:style w:type="character" w:customStyle="1" w:styleId="pav31">
    <w:name w:val="pav31"/>
    <w:uiPriority w:val="99"/>
    <w:qFormat/>
    <w:rsid w:val="00E75961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E75961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E75961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E75961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E75961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E75961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E75961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E75961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E75961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E75961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E75961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E75961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E75961"/>
  </w:style>
  <w:style w:type="character" w:customStyle="1" w:styleId="fontstyle160">
    <w:name w:val="fontstyle16"/>
    <w:uiPriority w:val="99"/>
    <w:qFormat/>
    <w:rsid w:val="00E75961"/>
  </w:style>
  <w:style w:type="character" w:customStyle="1" w:styleId="noprint">
    <w:name w:val="noprint"/>
    <w:uiPriority w:val="99"/>
    <w:qFormat/>
    <w:rsid w:val="00E75961"/>
  </w:style>
  <w:style w:type="paragraph" w:customStyle="1" w:styleId="center">
    <w:name w:val="center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E75961"/>
  </w:style>
  <w:style w:type="character" w:customStyle="1" w:styleId="Typewriter">
    <w:name w:val="Typewriter"/>
    <w:uiPriority w:val="99"/>
    <w:qFormat/>
    <w:rsid w:val="00E75961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E75961"/>
  </w:style>
  <w:style w:type="character" w:customStyle="1" w:styleId="texample">
    <w:name w:val="texample"/>
    <w:uiPriority w:val="99"/>
    <w:qFormat/>
    <w:rsid w:val="00E75961"/>
  </w:style>
  <w:style w:type="character" w:customStyle="1" w:styleId="sentence">
    <w:name w:val="sentence"/>
    <w:uiPriority w:val="99"/>
    <w:qFormat/>
    <w:rsid w:val="00E75961"/>
  </w:style>
  <w:style w:type="character" w:customStyle="1" w:styleId="input">
    <w:name w:val="input"/>
    <w:uiPriority w:val="99"/>
    <w:qFormat/>
    <w:rsid w:val="00E75961"/>
  </w:style>
  <w:style w:type="character" w:customStyle="1" w:styleId="xmlemitalic">
    <w:name w:val="xml_em_italic"/>
    <w:uiPriority w:val="99"/>
    <w:qFormat/>
    <w:rsid w:val="00E75961"/>
  </w:style>
  <w:style w:type="character" w:customStyle="1" w:styleId="serp-urlitem">
    <w:name w:val="serp-url__item"/>
    <w:uiPriority w:val="99"/>
    <w:qFormat/>
    <w:rsid w:val="00E75961"/>
  </w:style>
  <w:style w:type="character" w:customStyle="1" w:styleId="1ffff9">
    <w:name w:val="Гиперссылка1"/>
    <w:uiPriority w:val="99"/>
    <w:qFormat/>
    <w:rsid w:val="00E75961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E75961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E75961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E75961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E75961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E75961"/>
  </w:style>
  <w:style w:type="character" w:customStyle="1" w:styleId="zagl">
    <w:name w:val="zagl"/>
    <w:uiPriority w:val="99"/>
    <w:qFormat/>
    <w:rsid w:val="00E75961"/>
  </w:style>
  <w:style w:type="character" w:customStyle="1" w:styleId="FontStyle135">
    <w:name w:val="Font Style135"/>
    <w:uiPriority w:val="99"/>
    <w:qFormat/>
    <w:rsid w:val="00E75961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E75961"/>
    <w:rPr>
      <w:vanish/>
    </w:rPr>
  </w:style>
  <w:style w:type="character" w:customStyle="1" w:styleId="butback">
    <w:name w:val="butback"/>
    <w:uiPriority w:val="99"/>
    <w:qFormat/>
    <w:rsid w:val="00E75961"/>
  </w:style>
  <w:style w:type="character" w:customStyle="1" w:styleId="3f8">
    <w:name w:val="Основной текст Знак Знак3"/>
    <w:uiPriority w:val="99"/>
    <w:locked/>
    <w:rsid w:val="00E75961"/>
    <w:rPr>
      <w:sz w:val="24"/>
      <w:lang w:val="ru-RU" w:eastAsia="ru-RU"/>
    </w:rPr>
  </w:style>
  <w:style w:type="character" w:customStyle="1" w:styleId="a30">
    <w:name w:val="a3"/>
    <w:uiPriority w:val="99"/>
    <w:qFormat/>
    <w:rsid w:val="00E75961"/>
  </w:style>
  <w:style w:type="character" w:customStyle="1" w:styleId="formula">
    <w:name w:val="formula"/>
    <w:uiPriority w:val="99"/>
    <w:qFormat/>
    <w:rsid w:val="00E75961"/>
  </w:style>
  <w:style w:type="character" w:customStyle="1" w:styleId="style170">
    <w:name w:val="style17"/>
    <w:uiPriority w:val="99"/>
    <w:qFormat/>
    <w:rsid w:val="00E75961"/>
  </w:style>
  <w:style w:type="character" w:customStyle="1" w:styleId="texhtml">
    <w:name w:val="texhtml"/>
    <w:uiPriority w:val="99"/>
    <w:qFormat/>
    <w:rsid w:val="00E75961"/>
  </w:style>
  <w:style w:type="character" w:customStyle="1" w:styleId="style230">
    <w:name w:val="style23"/>
    <w:uiPriority w:val="99"/>
    <w:qFormat/>
    <w:rsid w:val="00E75961"/>
  </w:style>
  <w:style w:type="character" w:customStyle="1" w:styleId="BodyTextChar1">
    <w:name w:val="Body Text Char1"/>
    <w:uiPriority w:val="99"/>
    <w:qFormat/>
    <w:locked/>
    <w:rsid w:val="00E75961"/>
    <w:rPr>
      <w:sz w:val="24"/>
      <w:lang w:eastAsia="ru-RU"/>
    </w:rPr>
  </w:style>
  <w:style w:type="character" w:customStyle="1" w:styleId="FontStyle29">
    <w:name w:val="Font Style29"/>
    <w:uiPriority w:val="99"/>
    <w:qFormat/>
    <w:rsid w:val="00E75961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E75961"/>
  </w:style>
  <w:style w:type="character" w:customStyle="1" w:styleId="answer-source">
    <w:name w:val="answer-source"/>
    <w:uiPriority w:val="99"/>
    <w:qFormat/>
    <w:rsid w:val="00E75961"/>
  </w:style>
  <w:style w:type="character" w:customStyle="1" w:styleId="reftag">
    <w:name w:val="reftag"/>
    <w:uiPriority w:val="99"/>
    <w:qFormat/>
    <w:rsid w:val="00E75961"/>
  </w:style>
  <w:style w:type="character" w:customStyle="1" w:styleId="tgc">
    <w:name w:val="_tgc"/>
    <w:uiPriority w:val="99"/>
    <w:qFormat/>
    <w:rsid w:val="00E75961"/>
  </w:style>
  <w:style w:type="paragraph" w:customStyle="1" w:styleId="Style134">
    <w:name w:val="Style134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E75961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E75961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E75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E75961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E75961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E75961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E75961"/>
  </w:style>
  <w:style w:type="character" w:customStyle="1" w:styleId="s13">
    <w:name w:val="s13"/>
    <w:uiPriority w:val="99"/>
    <w:qFormat/>
    <w:rsid w:val="00E75961"/>
  </w:style>
  <w:style w:type="paragraph" w:customStyle="1" w:styleId="p29">
    <w:name w:val="p29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E75961"/>
  </w:style>
  <w:style w:type="character" w:customStyle="1" w:styleId="s15">
    <w:name w:val="s15"/>
    <w:uiPriority w:val="99"/>
    <w:qFormat/>
    <w:rsid w:val="00E75961"/>
  </w:style>
  <w:style w:type="paragraph" w:customStyle="1" w:styleId="p33">
    <w:name w:val="p33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E75961"/>
  </w:style>
  <w:style w:type="paragraph" w:customStyle="1" w:styleId="p25">
    <w:name w:val="p25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E75961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E75961"/>
    <w:rPr>
      <w:sz w:val="24"/>
    </w:rPr>
  </w:style>
  <w:style w:type="character" w:customStyle="1" w:styleId="1ffffb">
    <w:name w:val="Красная строка Знак1"/>
    <w:uiPriority w:val="99"/>
    <w:qFormat/>
    <w:rsid w:val="00E75961"/>
    <w:rPr>
      <w:sz w:val="24"/>
    </w:rPr>
  </w:style>
  <w:style w:type="character" w:customStyle="1" w:styleId="2610">
    <w:name w:val="Знак Знак261"/>
    <w:uiPriority w:val="99"/>
    <w:qFormat/>
    <w:rsid w:val="00E75961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E75961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E75961"/>
    <w:rPr>
      <w:rFonts w:cs="Times New Roman"/>
    </w:rPr>
  </w:style>
  <w:style w:type="character" w:customStyle="1" w:styleId="2112">
    <w:name w:val="Цитата 2 Знак11"/>
    <w:uiPriority w:val="99"/>
    <w:qFormat/>
    <w:rsid w:val="00E75961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E75961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E75961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E75961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E75961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E75961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E75961"/>
    <w:rPr>
      <w:sz w:val="24"/>
    </w:rPr>
  </w:style>
  <w:style w:type="character" w:customStyle="1" w:styleId="613">
    <w:name w:val="Знак6 Знак Знак1"/>
    <w:uiPriority w:val="99"/>
    <w:qFormat/>
    <w:rsid w:val="00E75961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E75961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E75961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E75961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E7596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E75961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E75961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E75961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E7596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E75961"/>
    <w:rPr>
      <w:rFonts w:cs="Times New Roman"/>
    </w:rPr>
  </w:style>
  <w:style w:type="paragraph" w:customStyle="1" w:styleId="p21">
    <w:name w:val="p2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E75961"/>
    <w:rPr>
      <w:color w:val="2C437A"/>
      <w:u w:val="none"/>
    </w:rPr>
  </w:style>
  <w:style w:type="character" w:customStyle="1" w:styleId="700">
    <w:name w:val="Знак Знак70"/>
    <w:uiPriority w:val="99"/>
    <w:qFormat/>
    <w:rsid w:val="00E75961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E75961"/>
    <w:rPr>
      <w:b/>
      <w:sz w:val="28"/>
    </w:rPr>
  </w:style>
  <w:style w:type="character" w:customStyle="1" w:styleId="680">
    <w:name w:val="Знак Знак68"/>
    <w:uiPriority w:val="99"/>
    <w:qFormat/>
    <w:rsid w:val="00E75961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E75961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E75961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E75961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E75961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E75961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E7596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E75961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E75961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E75961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E75961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E75961"/>
    <w:rPr>
      <w:shd w:val="clear" w:color="auto" w:fill="FFFFFF"/>
    </w:rPr>
  </w:style>
  <w:style w:type="paragraph" w:customStyle="1" w:styleId="WW-Normal">
    <w:name w:val="WW-Normal"/>
    <w:uiPriority w:val="99"/>
    <w:qFormat/>
    <w:rsid w:val="00E75961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E75961"/>
    <w:rPr>
      <w:color w:val="000000"/>
      <w:sz w:val="20"/>
    </w:rPr>
  </w:style>
  <w:style w:type="character" w:customStyle="1" w:styleId="A31">
    <w:name w:val="A3"/>
    <w:uiPriority w:val="99"/>
    <w:qFormat/>
    <w:rsid w:val="00E75961"/>
    <w:rPr>
      <w:b/>
      <w:color w:val="000000"/>
      <w:sz w:val="30"/>
    </w:rPr>
  </w:style>
  <w:style w:type="character" w:customStyle="1" w:styleId="para6">
    <w:name w:val="para6"/>
    <w:uiPriority w:val="99"/>
    <w:qFormat/>
    <w:rsid w:val="00E75961"/>
  </w:style>
  <w:style w:type="character" w:customStyle="1" w:styleId="affffffff9">
    <w:name w:val="Абзац списка Знак"/>
    <w:link w:val="5a"/>
    <w:uiPriority w:val="34"/>
    <w:qFormat/>
    <w:locked/>
    <w:rsid w:val="00E75961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E75961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E75961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E75961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E75961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E75961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E75961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E75961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E75961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E75961"/>
    <w:rPr>
      <w:color w:val="808080"/>
    </w:rPr>
  </w:style>
  <w:style w:type="paragraph" w:customStyle="1" w:styleId="small">
    <w:name w:val="small"/>
    <w:basedOn w:val="a2"/>
    <w:uiPriority w:val="99"/>
    <w:qFormat/>
    <w:rsid w:val="00E75961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E75961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E75961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E75961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E75961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E75961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E75961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E75961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E75961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E75961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E75961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E75961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E75961"/>
  </w:style>
  <w:style w:type="paragraph" w:customStyle="1" w:styleId="affffffffc">
    <w:name w:val="_Обычный"/>
    <w:basedOn w:val="a2"/>
    <w:uiPriority w:val="99"/>
    <w:qFormat/>
    <w:rsid w:val="00E7596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E75961"/>
  </w:style>
  <w:style w:type="paragraph" w:customStyle="1" w:styleId="1270">
    <w:name w:val="Стиль по ширине Первая строка:  127 см"/>
    <w:basedOn w:val="a2"/>
    <w:uiPriority w:val="99"/>
    <w:qFormat/>
    <w:rsid w:val="00E75961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E75961"/>
    <w:rPr>
      <w:rFonts w:cs="Times New Roman"/>
    </w:rPr>
  </w:style>
  <w:style w:type="character" w:customStyle="1" w:styleId="hl">
    <w:name w:val="hl"/>
    <w:uiPriority w:val="99"/>
    <w:qFormat/>
    <w:rsid w:val="00E75961"/>
  </w:style>
  <w:style w:type="paragraph" w:customStyle="1" w:styleId="book">
    <w:name w:val="book"/>
    <w:basedOn w:val="a2"/>
    <w:uiPriority w:val="99"/>
    <w:qFormat/>
    <w:rsid w:val="00E75961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E75961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E75961"/>
  </w:style>
  <w:style w:type="paragraph" w:customStyle="1" w:styleId="12a">
    <w:name w:val="стиль12"/>
    <w:basedOn w:val="a2"/>
    <w:uiPriority w:val="99"/>
    <w:qFormat/>
    <w:rsid w:val="00E75961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E75961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E75961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E75961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E75961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E75961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E75961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E75961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E75961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E75961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E75961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E75961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E75961"/>
    <w:rPr>
      <w:rFonts w:ascii="Wingdings" w:hAnsi="Wingdings"/>
    </w:rPr>
  </w:style>
  <w:style w:type="character" w:customStyle="1" w:styleId="WW8Num3z2">
    <w:name w:val="WW8Num3z2"/>
    <w:uiPriority w:val="99"/>
    <w:qFormat/>
    <w:rsid w:val="00E75961"/>
    <w:rPr>
      <w:rFonts w:ascii="Wingdings" w:hAnsi="Wingdings"/>
    </w:rPr>
  </w:style>
  <w:style w:type="character" w:customStyle="1" w:styleId="WW8Num3z3">
    <w:name w:val="WW8Num3z3"/>
    <w:uiPriority w:val="99"/>
    <w:qFormat/>
    <w:rsid w:val="00E75961"/>
    <w:rPr>
      <w:rFonts w:ascii="Symbol" w:hAnsi="Symbol"/>
    </w:rPr>
  </w:style>
  <w:style w:type="character" w:customStyle="1" w:styleId="WW8Num12z1">
    <w:name w:val="WW8Num12z1"/>
    <w:uiPriority w:val="99"/>
    <w:qFormat/>
    <w:rsid w:val="00E75961"/>
    <w:rPr>
      <w:b/>
    </w:rPr>
  </w:style>
  <w:style w:type="character" w:customStyle="1" w:styleId="WW8Num12z5">
    <w:name w:val="WW8Num12z5"/>
    <w:uiPriority w:val="99"/>
    <w:qFormat/>
    <w:rsid w:val="00E75961"/>
  </w:style>
  <w:style w:type="character" w:customStyle="1" w:styleId="WW8Num12z6">
    <w:name w:val="WW8Num12z6"/>
    <w:uiPriority w:val="99"/>
    <w:qFormat/>
    <w:rsid w:val="00E75961"/>
  </w:style>
  <w:style w:type="character" w:customStyle="1" w:styleId="WW8Num12z7">
    <w:name w:val="WW8Num12z7"/>
    <w:uiPriority w:val="99"/>
    <w:qFormat/>
    <w:rsid w:val="00E75961"/>
  </w:style>
  <w:style w:type="character" w:customStyle="1" w:styleId="WW8Num12z8">
    <w:name w:val="WW8Num12z8"/>
    <w:uiPriority w:val="99"/>
    <w:qFormat/>
    <w:rsid w:val="00E75961"/>
  </w:style>
  <w:style w:type="character" w:customStyle="1" w:styleId="WW8Num17z2">
    <w:name w:val="WW8Num17z2"/>
    <w:uiPriority w:val="99"/>
    <w:qFormat/>
    <w:rsid w:val="00E75961"/>
  </w:style>
  <w:style w:type="character" w:customStyle="1" w:styleId="WW8Num17z3">
    <w:name w:val="WW8Num17z3"/>
    <w:uiPriority w:val="99"/>
    <w:qFormat/>
    <w:rsid w:val="00E75961"/>
  </w:style>
  <w:style w:type="character" w:customStyle="1" w:styleId="WW8Num17z4">
    <w:name w:val="WW8Num17z4"/>
    <w:uiPriority w:val="99"/>
    <w:qFormat/>
    <w:rsid w:val="00E75961"/>
  </w:style>
  <w:style w:type="character" w:customStyle="1" w:styleId="WW8Num17z5">
    <w:name w:val="WW8Num17z5"/>
    <w:uiPriority w:val="99"/>
    <w:qFormat/>
    <w:rsid w:val="00E75961"/>
  </w:style>
  <w:style w:type="character" w:customStyle="1" w:styleId="WW8Num17z6">
    <w:name w:val="WW8Num17z6"/>
    <w:uiPriority w:val="99"/>
    <w:qFormat/>
    <w:rsid w:val="00E75961"/>
  </w:style>
  <w:style w:type="character" w:customStyle="1" w:styleId="WW8Num17z7">
    <w:name w:val="WW8Num17z7"/>
    <w:uiPriority w:val="99"/>
    <w:qFormat/>
    <w:rsid w:val="00E75961"/>
  </w:style>
  <w:style w:type="character" w:customStyle="1" w:styleId="WW8Num17z8">
    <w:name w:val="WW8Num17z8"/>
    <w:uiPriority w:val="99"/>
    <w:qFormat/>
    <w:rsid w:val="00E75961"/>
  </w:style>
  <w:style w:type="character" w:customStyle="1" w:styleId="WW8Num20z0">
    <w:name w:val="WW8Num20z0"/>
    <w:uiPriority w:val="99"/>
    <w:qFormat/>
    <w:rsid w:val="00E75961"/>
  </w:style>
  <w:style w:type="character" w:customStyle="1" w:styleId="WW8Num21z0">
    <w:name w:val="WW8Num21z0"/>
    <w:uiPriority w:val="99"/>
    <w:qFormat/>
    <w:rsid w:val="00E75961"/>
  </w:style>
  <w:style w:type="character" w:customStyle="1" w:styleId="WW8Num21z1">
    <w:name w:val="WW8Num21z1"/>
    <w:uiPriority w:val="99"/>
    <w:qFormat/>
    <w:rsid w:val="00E75961"/>
  </w:style>
  <w:style w:type="character" w:customStyle="1" w:styleId="WW8Num21z2">
    <w:name w:val="WW8Num21z2"/>
    <w:uiPriority w:val="99"/>
    <w:qFormat/>
    <w:rsid w:val="00E75961"/>
  </w:style>
  <w:style w:type="character" w:customStyle="1" w:styleId="WW8Num21z3">
    <w:name w:val="WW8Num21z3"/>
    <w:uiPriority w:val="99"/>
    <w:qFormat/>
    <w:rsid w:val="00E75961"/>
  </w:style>
  <w:style w:type="character" w:customStyle="1" w:styleId="WW8Num21z4">
    <w:name w:val="WW8Num21z4"/>
    <w:uiPriority w:val="99"/>
    <w:qFormat/>
    <w:rsid w:val="00E75961"/>
  </w:style>
  <w:style w:type="character" w:customStyle="1" w:styleId="WW8Num21z5">
    <w:name w:val="WW8Num21z5"/>
    <w:uiPriority w:val="99"/>
    <w:qFormat/>
    <w:rsid w:val="00E75961"/>
  </w:style>
  <w:style w:type="character" w:customStyle="1" w:styleId="WW8Num21z6">
    <w:name w:val="WW8Num21z6"/>
    <w:uiPriority w:val="99"/>
    <w:qFormat/>
    <w:rsid w:val="00E75961"/>
  </w:style>
  <w:style w:type="character" w:customStyle="1" w:styleId="WW8Num21z7">
    <w:name w:val="WW8Num21z7"/>
    <w:uiPriority w:val="99"/>
    <w:qFormat/>
    <w:rsid w:val="00E75961"/>
  </w:style>
  <w:style w:type="character" w:customStyle="1" w:styleId="WW8Num21z8">
    <w:name w:val="WW8Num21z8"/>
    <w:uiPriority w:val="99"/>
    <w:qFormat/>
    <w:rsid w:val="00E75961"/>
  </w:style>
  <w:style w:type="character" w:customStyle="1" w:styleId="WW8Num22z0">
    <w:name w:val="WW8Num22z0"/>
    <w:uiPriority w:val="99"/>
    <w:qFormat/>
    <w:rsid w:val="00E75961"/>
    <w:rPr>
      <w:rFonts w:ascii="Symbol" w:hAnsi="Symbol"/>
    </w:rPr>
  </w:style>
  <w:style w:type="character" w:customStyle="1" w:styleId="WW8Num22z1">
    <w:name w:val="WW8Num22z1"/>
    <w:uiPriority w:val="99"/>
    <w:qFormat/>
    <w:rsid w:val="00E75961"/>
    <w:rPr>
      <w:rFonts w:ascii="Courier New" w:hAnsi="Courier New"/>
    </w:rPr>
  </w:style>
  <w:style w:type="character" w:customStyle="1" w:styleId="WW8Num22z2">
    <w:name w:val="WW8Num22z2"/>
    <w:uiPriority w:val="99"/>
    <w:qFormat/>
    <w:rsid w:val="00E75961"/>
    <w:rPr>
      <w:rFonts w:ascii="Wingdings" w:hAnsi="Wingdings"/>
    </w:rPr>
  </w:style>
  <w:style w:type="character" w:customStyle="1" w:styleId="WW8Num23z0">
    <w:name w:val="WW8Num23z0"/>
    <w:uiPriority w:val="99"/>
    <w:qFormat/>
    <w:rsid w:val="00E75961"/>
  </w:style>
  <w:style w:type="character" w:customStyle="1" w:styleId="WW8Num23z1">
    <w:name w:val="WW8Num23z1"/>
    <w:uiPriority w:val="99"/>
    <w:qFormat/>
    <w:rsid w:val="00E75961"/>
  </w:style>
  <w:style w:type="character" w:customStyle="1" w:styleId="WW8Num23z2">
    <w:name w:val="WW8Num23z2"/>
    <w:uiPriority w:val="99"/>
    <w:qFormat/>
    <w:rsid w:val="00E75961"/>
  </w:style>
  <w:style w:type="character" w:customStyle="1" w:styleId="WW8Num23z3">
    <w:name w:val="WW8Num23z3"/>
    <w:uiPriority w:val="99"/>
    <w:qFormat/>
    <w:rsid w:val="00E75961"/>
  </w:style>
  <w:style w:type="character" w:customStyle="1" w:styleId="WW8Num23z4">
    <w:name w:val="WW8Num23z4"/>
    <w:uiPriority w:val="99"/>
    <w:qFormat/>
    <w:rsid w:val="00E75961"/>
  </w:style>
  <w:style w:type="character" w:customStyle="1" w:styleId="WW8Num23z5">
    <w:name w:val="WW8Num23z5"/>
    <w:uiPriority w:val="99"/>
    <w:qFormat/>
    <w:rsid w:val="00E75961"/>
  </w:style>
  <w:style w:type="character" w:customStyle="1" w:styleId="WW8Num23z6">
    <w:name w:val="WW8Num23z6"/>
    <w:uiPriority w:val="99"/>
    <w:qFormat/>
    <w:rsid w:val="00E75961"/>
  </w:style>
  <w:style w:type="character" w:customStyle="1" w:styleId="WW8Num23z7">
    <w:name w:val="WW8Num23z7"/>
    <w:uiPriority w:val="99"/>
    <w:qFormat/>
    <w:rsid w:val="00E75961"/>
  </w:style>
  <w:style w:type="character" w:customStyle="1" w:styleId="WW8Num23z8">
    <w:name w:val="WW8Num23z8"/>
    <w:uiPriority w:val="99"/>
    <w:qFormat/>
    <w:rsid w:val="00E75961"/>
  </w:style>
  <w:style w:type="character" w:customStyle="1" w:styleId="WW8Num24z0">
    <w:name w:val="WW8Num24z0"/>
    <w:uiPriority w:val="99"/>
    <w:qFormat/>
    <w:rsid w:val="00E75961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E75961"/>
    <w:rPr>
      <w:rFonts w:ascii="Courier New" w:hAnsi="Courier New"/>
    </w:rPr>
  </w:style>
  <w:style w:type="character" w:customStyle="1" w:styleId="WW8Num24z2">
    <w:name w:val="WW8Num24z2"/>
    <w:uiPriority w:val="99"/>
    <w:qFormat/>
    <w:rsid w:val="00E75961"/>
    <w:rPr>
      <w:rFonts w:ascii="Wingdings" w:hAnsi="Wingdings"/>
    </w:rPr>
  </w:style>
  <w:style w:type="character" w:customStyle="1" w:styleId="WW8Num24z3">
    <w:name w:val="WW8Num24z3"/>
    <w:uiPriority w:val="99"/>
    <w:qFormat/>
    <w:rsid w:val="00E75961"/>
    <w:rPr>
      <w:rFonts w:ascii="Symbol" w:hAnsi="Symbol"/>
    </w:rPr>
  </w:style>
  <w:style w:type="character" w:customStyle="1" w:styleId="WW8Num25z0">
    <w:name w:val="WW8Num25z0"/>
    <w:uiPriority w:val="99"/>
    <w:qFormat/>
    <w:rsid w:val="00E75961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E75961"/>
    <w:rPr>
      <w:rFonts w:ascii="Courier New" w:hAnsi="Courier New"/>
    </w:rPr>
  </w:style>
  <w:style w:type="character" w:customStyle="1" w:styleId="WW8Num25z2">
    <w:name w:val="WW8Num25z2"/>
    <w:uiPriority w:val="99"/>
    <w:qFormat/>
    <w:rsid w:val="00E75961"/>
    <w:rPr>
      <w:rFonts w:ascii="Wingdings" w:hAnsi="Wingdings"/>
    </w:rPr>
  </w:style>
  <w:style w:type="character" w:customStyle="1" w:styleId="WW8Num25z3">
    <w:name w:val="WW8Num25z3"/>
    <w:uiPriority w:val="99"/>
    <w:qFormat/>
    <w:rsid w:val="00E75961"/>
    <w:rPr>
      <w:rFonts w:ascii="Symbol" w:hAnsi="Symbol"/>
    </w:rPr>
  </w:style>
  <w:style w:type="character" w:customStyle="1" w:styleId="WW8Num26z0">
    <w:name w:val="WW8Num26z0"/>
    <w:uiPriority w:val="99"/>
    <w:qFormat/>
    <w:rsid w:val="00E75961"/>
    <w:rPr>
      <w:rFonts w:ascii="Symbol" w:hAnsi="Symbol"/>
    </w:rPr>
  </w:style>
  <w:style w:type="character" w:customStyle="1" w:styleId="WW8Num26z1">
    <w:name w:val="WW8Num26z1"/>
    <w:uiPriority w:val="99"/>
    <w:qFormat/>
    <w:rsid w:val="00E75961"/>
    <w:rPr>
      <w:rFonts w:ascii="Courier New" w:hAnsi="Courier New"/>
    </w:rPr>
  </w:style>
  <w:style w:type="character" w:customStyle="1" w:styleId="WW8Num26z2">
    <w:name w:val="WW8Num26z2"/>
    <w:uiPriority w:val="99"/>
    <w:qFormat/>
    <w:rsid w:val="00E75961"/>
    <w:rPr>
      <w:rFonts w:ascii="Wingdings" w:hAnsi="Wingdings"/>
    </w:rPr>
  </w:style>
  <w:style w:type="character" w:customStyle="1" w:styleId="WW8Num27z0">
    <w:name w:val="WW8Num27z0"/>
    <w:uiPriority w:val="99"/>
    <w:qFormat/>
    <w:rsid w:val="00E75961"/>
  </w:style>
  <w:style w:type="character" w:customStyle="1" w:styleId="WW8Num27z1">
    <w:name w:val="WW8Num27z1"/>
    <w:uiPriority w:val="99"/>
    <w:qFormat/>
    <w:rsid w:val="00E75961"/>
  </w:style>
  <w:style w:type="character" w:customStyle="1" w:styleId="WW8Num27z2">
    <w:name w:val="WW8Num27z2"/>
    <w:uiPriority w:val="99"/>
    <w:qFormat/>
    <w:rsid w:val="00E75961"/>
  </w:style>
  <w:style w:type="character" w:customStyle="1" w:styleId="WW8Num27z3">
    <w:name w:val="WW8Num27z3"/>
    <w:uiPriority w:val="99"/>
    <w:qFormat/>
    <w:rsid w:val="00E75961"/>
  </w:style>
  <w:style w:type="character" w:customStyle="1" w:styleId="WW8Num27z4">
    <w:name w:val="WW8Num27z4"/>
    <w:uiPriority w:val="99"/>
    <w:qFormat/>
    <w:rsid w:val="00E75961"/>
  </w:style>
  <w:style w:type="character" w:customStyle="1" w:styleId="WW8Num27z5">
    <w:name w:val="WW8Num27z5"/>
    <w:uiPriority w:val="99"/>
    <w:qFormat/>
    <w:rsid w:val="00E75961"/>
  </w:style>
  <w:style w:type="character" w:customStyle="1" w:styleId="WW8Num27z6">
    <w:name w:val="WW8Num27z6"/>
    <w:uiPriority w:val="99"/>
    <w:qFormat/>
    <w:rsid w:val="00E75961"/>
  </w:style>
  <w:style w:type="character" w:customStyle="1" w:styleId="WW8Num27z7">
    <w:name w:val="WW8Num27z7"/>
    <w:uiPriority w:val="99"/>
    <w:qFormat/>
    <w:rsid w:val="00E75961"/>
  </w:style>
  <w:style w:type="character" w:customStyle="1" w:styleId="WW8Num27z8">
    <w:name w:val="WW8Num27z8"/>
    <w:uiPriority w:val="99"/>
    <w:qFormat/>
    <w:rsid w:val="00E75961"/>
  </w:style>
  <w:style w:type="character" w:customStyle="1" w:styleId="WW8Num28z0">
    <w:name w:val="WW8Num28z0"/>
    <w:uiPriority w:val="99"/>
    <w:qFormat/>
    <w:rsid w:val="00E75961"/>
  </w:style>
  <w:style w:type="character" w:customStyle="1" w:styleId="WW8Num28z1">
    <w:name w:val="WW8Num28z1"/>
    <w:uiPriority w:val="99"/>
    <w:qFormat/>
    <w:rsid w:val="00E75961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E75961"/>
  </w:style>
  <w:style w:type="character" w:customStyle="1" w:styleId="WW8Num28z3">
    <w:name w:val="WW8Num28z3"/>
    <w:uiPriority w:val="99"/>
    <w:qFormat/>
    <w:rsid w:val="00E75961"/>
  </w:style>
  <w:style w:type="character" w:customStyle="1" w:styleId="WW8Num28z4">
    <w:name w:val="WW8Num28z4"/>
    <w:uiPriority w:val="99"/>
    <w:qFormat/>
    <w:rsid w:val="00E75961"/>
  </w:style>
  <w:style w:type="character" w:customStyle="1" w:styleId="WW8Num28z5">
    <w:name w:val="WW8Num28z5"/>
    <w:uiPriority w:val="99"/>
    <w:qFormat/>
    <w:rsid w:val="00E75961"/>
  </w:style>
  <w:style w:type="character" w:customStyle="1" w:styleId="WW8Num28z6">
    <w:name w:val="WW8Num28z6"/>
    <w:uiPriority w:val="99"/>
    <w:qFormat/>
    <w:rsid w:val="00E75961"/>
  </w:style>
  <w:style w:type="character" w:customStyle="1" w:styleId="WW8Num28z7">
    <w:name w:val="WW8Num28z7"/>
    <w:uiPriority w:val="99"/>
    <w:qFormat/>
    <w:rsid w:val="00E75961"/>
  </w:style>
  <w:style w:type="character" w:customStyle="1" w:styleId="WW8Num28z8">
    <w:name w:val="WW8Num28z8"/>
    <w:uiPriority w:val="99"/>
    <w:qFormat/>
    <w:rsid w:val="00E75961"/>
  </w:style>
  <w:style w:type="character" w:customStyle="1" w:styleId="WW8Num29z0">
    <w:name w:val="WW8Num29z0"/>
    <w:uiPriority w:val="99"/>
    <w:qFormat/>
    <w:rsid w:val="00E75961"/>
  </w:style>
  <w:style w:type="character" w:customStyle="1" w:styleId="WW8Num29z1">
    <w:name w:val="WW8Num29z1"/>
    <w:uiPriority w:val="99"/>
    <w:qFormat/>
    <w:rsid w:val="00E75961"/>
  </w:style>
  <w:style w:type="character" w:customStyle="1" w:styleId="WW8Num29z2">
    <w:name w:val="WW8Num29z2"/>
    <w:uiPriority w:val="99"/>
    <w:qFormat/>
    <w:rsid w:val="00E75961"/>
  </w:style>
  <w:style w:type="character" w:customStyle="1" w:styleId="WW8Num29z3">
    <w:name w:val="WW8Num29z3"/>
    <w:uiPriority w:val="99"/>
    <w:qFormat/>
    <w:rsid w:val="00E75961"/>
  </w:style>
  <w:style w:type="character" w:customStyle="1" w:styleId="WW8Num29z4">
    <w:name w:val="WW8Num29z4"/>
    <w:uiPriority w:val="99"/>
    <w:qFormat/>
    <w:rsid w:val="00E75961"/>
  </w:style>
  <w:style w:type="character" w:customStyle="1" w:styleId="WW8Num29z5">
    <w:name w:val="WW8Num29z5"/>
    <w:uiPriority w:val="99"/>
    <w:qFormat/>
    <w:rsid w:val="00E75961"/>
  </w:style>
  <w:style w:type="character" w:customStyle="1" w:styleId="WW8Num29z6">
    <w:name w:val="WW8Num29z6"/>
    <w:uiPriority w:val="99"/>
    <w:qFormat/>
    <w:rsid w:val="00E75961"/>
  </w:style>
  <w:style w:type="character" w:customStyle="1" w:styleId="WW8Num29z7">
    <w:name w:val="WW8Num29z7"/>
    <w:uiPriority w:val="99"/>
    <w:qFormat/>
    <w:rsid w:val="00E75961"/>
  </w:style>
  <w:style w:type="character" w:customStyle="1" w:styleId="WW8Num29z8">
    <w:name w:val="WW8Num29z8"/>
    <w:uiPriority w:val="99"/>
    <w:qFormat/>
    <w:rsid w:val="00E75961"/>
  </w:style>
  <w:style w:type="character" w:customStyle="1" w:styleId="WW8Num30z0">
    <w:name w:val="WW8Num30z0"/>
    <w:uiPriority w:val="99"/>
    <w:qFormat/>
    <w:rsid w:val="00E75961"/>
    <w:rPr>
      <w:rFonts w:ascii="Wingdings" w:hAnsi="Wingdings"/>
    </w:rPr>
  </w:style>
  <w:style w:type="character" w:customStyle="1" w:styleId="WW8Num30z1">
    <w:name w:val="WW8Num30z1"/>
    <w:uiPriority w:val="99"/>
    <w:qFormat/>
    <w:rsid w:val="00E75961"/>
    <w:rPr>
      <w:rFonts w:ascii="Courier New" w:hAnsi="Courier New"/>
    </w:rPr>
  </w:style>
  <w:style w:type="character" w:customStyle="1" w:styleId="WW8Num30z3">
    <w:name w:val="WW8Num30z3"/>
    <w:uiPriority w:val="99"/>
    <w:qFormat/>
    <w:rsid w:val="00E75961"/>
    <w:rPr>
      <w:rFonts w:ascii="Symbol" w:hAnsi="Symbol"/>
    </w:rPr>
  </w:style>
  <w:style w:type="character" w:customStyle="1" w:styleId="WW8Num31z0">
    <w:name w:val="WW8Num31z0"/>
    <w:uiPriority w:val="99"/>
    <w:qFormat/>
    <w:rsid w:val="00E75961"/>
    <w:rPr>
      <w:rFonts w:ascii="Wingdings" w:hAnsi="Wingdings"/>
    </w:rPr>
  </w:style>
  <w:style w:type="character" w:customStyle="1" w:styleId="WW8Num31z1">
    <w:name w:val="WW8Num31z1"/>
    <w:uiPriority w:val="99"/>
    <w:qFormat/>
    <w:rsid w:val="00E75961"/>
    <w:rPr>
      <w:rFonts w:ascii="Courier New" w:hAnsi="Courier New"/>
    </w:rPr>
  </w:style>
  <w:style w:type="character" w:customStyle="1" w:styleId="WW8Num31z3">
    <w:name w:val="WW8Num31z3"/>
    <w:uiPriority w:val="99"/>
    <w:qFormat/>
    <w:rsid w:val="00E75961"/>
    <w:rPr>
      <w:rFonts w:ascii="Symbol" w:hAnsi="Symbol"/>
    </w:rPr>
  </w:style>
  <w:style w:type="character" w:customStyle="1" w:styleId="WW8Num32z0">
    <w:name w:val="WW8Num32z0"/>
    <w:uiPriority w:val="99"/>
    <w:qFormat/>
    <w:rsid w:val="00E75961"/>
  </w:style>
  <w:style w:type="character" w:customStyle="1" w:styleId="WW8Num32z1">
    <w:name w:val="WW8Num32z1"/>
    <w:uiPriority w:val="99"/>
    <w:qFormat/>
    <w:rsid w:val="00E75961"/>
    <w:rPr>
      <w:rFonts w:ascii="Courier New" w:hAnsi="Courier New"/>
    </w:rPr>
  </w:style>
  <w:style w:type="character" w:customStyle="1" w:styleId="WW8Num32z2">
    <w:name w:val="WW8Num32z2"/>
    <w:uiPriority w:val="99"/>
    <w:qFormat/>
    <w:rsid w:val="00E75961"/>
    <w:rPr>
      <w:rFonts w:ascii="Wingdings" w:hAnsi="Wingdings"/>
    </w:rPr>
  </w:style>
  <w:style w:type="character" w:customStyle="1" w:styleId="WW8Num32z3">
    <w:name w:val="WW8Num32z3"/>
    <w:uiPriority w:val="99"/>
    <w:qFormat/>
    <w:rsid w:val="00E75961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E75961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E75961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E75961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E7596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E75961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E75961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E75961"/>
    <w:rPr>
      <w:rFonts w:cs="Times New Roman"/>
    </w:rPr>
  </w:style>
  <w:style w:type="character" w:customStyle="1" w:styleId="WW8Num2z3">
    <w:name w:val="WW8Num2z3"/>
    <w:uiPriority w:val="99"/>
    <w:qFormat/>
    <w:rsid w:val="00E75961"/>
  </w:style>
  <w:style w:type="character" w:customStyle="1" w:styleId="WW8Num2z4">
    <w:name w:val="WW8Num2z4"/>
    <w:uiPriority w:val="99"/>
    <w:qFormat/>
    <w:rsid w:val="00E75961"/>
  </w:style>
  <w:style w:type="character" w:customStyle="1" w:styleId="WW8Num2z5">
    <w:name w:val="WW8Num2z5"/>
    <w:uiPriority w:val="99"/>
    <w:qFormat/>
    <w:rsid w:val="00E75961"/>
  </w:style>
  <w:style w:type="character" w:customStyle="1" w:styleId="WW8Num2z6">
    <w:name w:val="WW8Num2z6"/>
    <w:uiPriority w:val="99"/>
    <w:qFormat/>
    <w:rsid w:val="00E75961"/>
  </w:style>
  <w:style w:type="character" w:customStyle="1" w:styleId="WW8Num2z7">
    <w:name w:val="WW8Num2z7"/>
    <w:uiPriority w:val="99"/>
    <w:qFormat/>
    <w:rsid w:val="00E75961"/>
  </w:style>
  <w:style w:type="character" w:customStyle="1" w:styleId="WW8Num2z8">
    <w:name w:val="WW8Num2z8"/>
    <w:uiPriority w:val="99"/>
    <w:qFormat/>
    <w:rsid w:val="00E75961"/>
  </w:style>
  <w:style w:type="character" w:customStyle="1" w:styleId="WW8Num3z4">
    <w:name w:val="WW8Num3z4"/>
    <w:uiPriority w:val="99"/>
    <w:qFormat/>
    <w:rsid w:val="00E75961"/>
  </w:style>
  <w:style w:type="character" w:customStyle="1" w:styleId="WW8Num3z5">
    <w:name w:val="WW8Num3z5"/>
    <w:uiPriority w:val="99"/>
    <w:qFormat/>
    <w:rsid w:val="00E75961"/>
  </w:style>
  <w:style w:type="character" w:customStyle="1" w:styleId="WW8Num3z6">
    <w:name w:val="WW8Num3z6"/>
    <w:uiPriority w:val="99"/>
    <w:qFormat/>
    <w:rsid w:val="00E75961"/>
  </w:style>
  <w:style w:type="character" w:customStyle="1" w:styleId="WW8Num3z7">
    <w:name w:val="WW8Num3z7"/>
    <w:uiPriority w:val="99"/>
    <w:qFormat/>
    <w:rsid w:val="00E75961"/>
  </w:style>
  <w:style w:type="character" w:customStyle="1" w:styleId="WW8Num3z8">
    <w:name w:val="WW8Num3z8"/>
    <w:uiPriority w:val="99"/>
    <w:qFormat/>
    <w:rsid w:val="00E75961"/>
  </w:style>
  <w:style w:type="paragraph" w:customStyle="1" w:styleId="LO-Normal">
    <w:name w:val="LO-Normal"/>
    <w:uiPriority w:val="99"/>
    <w:qFormat/>
    <w:rsid w:val="00E75961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E75961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E75961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E75961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E75961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E75961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E75961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E75961"/>
    <w:rPr>
      <w:color w:val="666666"/>
    </w:rPr>
  </w:style>
  <w:style w:type="character" w:customStyle="1" w:styleId="FontStyle95">
    <w:name w:val="Font Style95"/>
    <w:uiPriority w:val="99"/>
    <w:qFormat/>
    <w:rsid w:val="00E75961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E75961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E75961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E75961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E75961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E75961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E75961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E75961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E75961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E75961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E75961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E75961"/>
    <w:rPr>
      <w:rFonts w:cs="Times New Roman"/>
    </w:rPr>
  </w:style>
  <w:style w:type="paragraph" w:customStyle="1" w:styleId="biblio">
    <w:name w:val="biblio"/>
    <w:basedOn w:val="a2"/>
    <w:uiPriority w:val="99"/>
    <w:qFormat/>
    <w:rsid w:val="00E75961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E75961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E75961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E75961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E75961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E75961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E75961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E75961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E75961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E75961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E75961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E75961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E75961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E75961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E75961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E75961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E75961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E75961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E75961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E75961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E75961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E75961"/>
  </w:style>
  <w:style w:type="character" w:customStyle="1" w:styleId="texttext1">
    <w:name w:val="texttext1"/>
    <w:uiPriority w:val="99"/>
    <w:qFormat/>
    <w:rsid w:val="00E75961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E75961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E75961"/>
    <w:rPr>
      <w:rFonts w:ascii="Times New Roman" w:hAnsi="Times New Roman"/>
    </w:rPr>
  </w:style>
  <w:style w:type="character" w:customStyle="1" w:styleId="textbf">
    <w:name w:val="textbf"/>
    <w:uiPriority w:val="99"/>
    <w:qFormat/>
    <w:rsid w:val="00E75961"/>
  </w:style>
  <w:style w:type="character" w:customStyle="1" w:styleId="textit">
    <w:name w:val="textit"/>
    <w:uiPriority w:val="99"/>
    <w:qFormat/>
    <w:rsid w:val="00E75961"/>
  </w:style>
  <w:style w:type="character" w:customStyle="1" w:styleId="textdoc1">
    <w:name w:val="textdoc1"/>
    <w:uiPriority w:val="99"/>
    <w:qFormat/>
    <w:rsid w:val="00E75961"/>
  </w:style>
  <w:style w:type="paragraph" w:customStyle="1" w:styleId="textdoc">
    <w:name w:val="textdoc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E75961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E75961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E75961"/>
  </w:style>
  <w:style w:type="paragraph" w:customStyle="1" w:styleId="normalrus">
    <w:name w:val="normalrus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E75961"/>
  </w:style>
  <w:style w:type="character" w:customStyle="1" w:styleId="num0">
    <w:name w:val="num0"/>
    <w:uiPriority w:val="99"/>
    <w:qFormat/>
    <w:rsid w:val="00E75961"/>
  </w:style>
  <w:style w:type="paragraph" w:customStyle="1" w:styleId="Style27">
    <w:name w:val="Style27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E75961"/>
  </w:style>
  <w:style w:type="character" w:customStyle="1" w:styleId="style80">
    <w:name w:val="style8"/>
    <w:uiPriority w:val="99"/>
    <w:qFormat/>
    <w:rsid w:val="00E75961"/>
  </w:style>
  <w:style w:type="paragraph" w:customStyle="1" w:styleId="ptx2">
    <w:name w:val="ptx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E75961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E75961"/>
    <w:rPr>
      <w:b/>
    </w:rPr>
  </w:style>
  <w:style w:type="character" w:customStyle="1" w:styleId="ListLabel1">
    <w:name w:val="ListLabel 1"/>
    <w:uiPriority w:val="99"/>
    <w:qFormat/>
    <w:rsid w:val="00E75961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E75961"/>
  </w:style>
  <w:style w:type="character" w:customStyle="1" w:styleId="ListLabel3">
    <w:name w:val="ListLabel 3"/>
    <w:uiPriority w:val="99"/>
    <w:qFormat/>
    <w:rsid w:val="00E75961"/>
    <w:rPr>
      <w:b/>
    </w:rPr>
  </w:style>
  <w:style w:type="character" w:customStyle="1" w:styleId="ListLabel4">
    <w:name w:val="ListLabel 4"/>
    <w:uiPriority w:val="99"/>
    <w:qFormat/>
    <w:rsid w:val="00E75961"/>
  </w:style>
  <w:style w:type="character" w:customStyle="1" w:styleId="ListLabel5">
    <w:name w:val="ListLabel 5"/>
    <w:uiPriority w:val="99"/>
    <w:qFormat/>
    <w:rsid w:val="00E75961"/>
    <w:rPr>
      <w:color w:val="00000A"/>
    </w:rPr>
  </w:style>
  <w:style w:type="character" w:customStyle="1" w:styleId="ListLabel6">
    <w:name w:val="ListLabel 6"/>
    <w:uiPriority w:val="99"/>
    <w:qFormat/>
    <w:rsid w:val="00E75961"/>
    <w:rPr>
      <w:sz w:val="20"/>
    </w:rPr>
  </w:style>
  <w:style w:type="character" w:customStyle="1" w:styleId="2ff9">
    <w:name w:val="Название Знак2"/>
    <w:uiPriority w:val="99"/>
    <w:qFormat/>
    <w:locked/>
    <w:rsid w:val="00E75961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E75961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E75961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E75961"/>
    <w:rPr>
      <w:sz w:val="24"/>
    </w:rPr>
  </w:style>
  <w:style w:type="character" w:customStyle="1" w:styleId="2ffc">
    <w:name w:val="Текст выноски Знак2"/>
    <w:uiPriority w:val="99"/>
    <w:qFormat/>
    <w:locked/>
    <w:rsid w:val="00E75961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E75961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E75961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E75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E75961"/>
  </w:style>
  <w:style w:type="character" w:customStyle="1" w:styleId="ft1846">
    <w:name w:val="ft1846"/>
    <w:uiPriority w:val="99"/>
    <w:qFormat/>
    <w:rsid w:val="00E75961"/>
  </w:style>
  <w:style w:type="character" w:customStyle="1" w:styleId="ft1850">
    <w:name w:val="ft1850"/>
    <w:uiPriority w:val="99"/>
    <w:qFormat/>
    <w:rsid w:val="00E75961"/>
  </w:style>
  <w:style w:type="character" w:customStyle="1" w:styleId="ft1994">
    <w:name w:val="ft1994"/>
    <w:uiPriority w:val="99"/>
    <w:qFormat/>
    <w:rsid w:val="00E75961"/>
  </w:style>
  <w:style w:type="character" w:customStyle="1" w:styleId="ft2006">
    <w:name w:val="ft2006"/>
    <w:uiPriority w:val="99"/>
    <w:qFormat/>
    <w:rsid w:val="00E75961"/>
  </w:style>
  <w:style w:type="character" w:customStyle="1" w:styleId="ft2181">
    <w:name w:val="ft2181"/>
    <w:uiPriority w:val="99"/>
    <w:qFormat/>
    <w:rsid w:val="00E75961"/>
  </w:style>
  <w:style w:type="character" w:customStyle="1" w:styleId="ft2193">
    <w:name w:val="ft2193"/>
    <w:uiPriority w:val="99"/>
    <w:qFormat/>
    <w:rsid w:val="00E75961"/>
  </w:style>
  <w:style w:type="character" w:customStyle="1" w:styleId="ft2205">
    <w:name w:val="ft2205"/>
    <w:uiPriority w:val="99"/>
    <w:qFormat/>
    <w:rsid w:val="00E75961"/>
  </w:style>
  <w:style w:type="character" w:customStyle="1" w:styleId="ft2213">
    <w:name w:val="ft2213"/>
    <w:uiPriority w:val="99"/>
    <w:qFormat/>
    <w:rsid w:val="00E75961"/>
  </w:style>
  <w:style w:type="character" w:customStyle="1" w:styleId="editsection">
    <w:name w:val="editsection"/>
    <w:uiPriority w:val="99"/>
    <w:qFormat/>
    <w:rsid w:val="00E75961"/>
  </w:style>
  <w:style w:type="paragraph" w:customStyle="1" w:styleId="-10-11">
    <w:name w:val="А-10-11"/>
    <w:basedOn w:val="a2"/>
    <w:uiPriority w:val="99"/>
    <w:qFormat/>
    <w:rsid w:val="00E75961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E75961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E75961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E75961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E7596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E75961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E75961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E75961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E75961"/>
  </w:style>
  <w:style w:type="character" w:customStyle="1" w:styleId="1113">
    <w:name w:val="Сильное выделение111"/>
    <w:uiPriority w:val="99"/>
    <w:qFormat/>
    <w:rsid w:val="00E75961"/>
    <w:rPr>
      <w:b/>
    </w:rPr>
  </w:style>
  <w:style w:type="paragraph" w:customStyle="1" w:styleId="HTML1a">
    <w:name w:val="Стандартный HTML1"/>
    <w:basedOn w:val="a2"/>
    <w:uiPriority w:val="99"/>
    <w:qFormat/>
    <w:rsid w:val="00E759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E75961"/>
  </w:style>
  <w:style w:type="character" w:customStyle="1" w:styleId="reference-text">
    <w:name w:val="reference-text"/>
    <w:uiPriority w:val="99"/>
    <w:qFormat/>
    <w:rsid w:val="00E75961"/>
  </w:style>
  <w:style w:type="paragraph" w:customStyle="1" w:styleId="snip1">
    <w:name w:val="snip1"/>
    <w:basedOn w:val="a2"/>
    <w:uiPriority w:val="99"/>
    <w:qFormat/>
    <w:rsid w:val="00E75961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E75961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E75961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E75961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E75961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E75961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E75961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E75961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E75961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E75961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E75961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E75961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E75961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E75961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E75961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E75961"/>
    <w:rPr>
      <w:b/>
      <w:sz w:val="28"/>
    </w:rPr>
  </w:style>
  <w:style w:type="character" w:customStyle="1" w:styleId="4120">
    <w:name w:val="Знак Знак412"/>
    <w:uiPriority w:val="99"/>
    <w:qFormat/>
    <w:locked/>
    <w:rsid w:val="00E75961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E75961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E75961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E75961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E75961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E75961"/>
    <w:rPr>
      <w:sz w:val="24"/>
    </w:rPr>
  </w:style>
  <w:style w:type="character" w:customStyle="1" w:styleId="5120">
    <w:name w:val="Знак Знак512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E75961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E75961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E75961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E75961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E75961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E75961"/>
    <w:rPr>
      <w:sz w:val="16"/>
    </w:rPr>
  </w:style>
  <w:style w:type="character" w:customStyle="1" w:styleId="502">
    <w:name w:val="Знак Знак502"/>
    <w:uiPriority w:val="99"/>
    <w:qFormat/>
    <w:locked/>
    <w:rsid w:val="00E75961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E75961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E75961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E75961"/>
    <w:rPr>
      <w:sz w:val="24"/>
      <w:lang w:val="ru-RU" w:eastAsia="ru-RU"/>
    </w:rPr>
  </w:style>
  <w:style w:type="character" w:customStyle="1" w:styleId="5210">
    <w:name w:val="Знак5 Знак21"/>
    <w:uiPriority w:val="99"/>
    <w:rsid w:val="00E75961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E75961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E75961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E75961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E75961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E75961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E75961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E75961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E75961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E75961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E75961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E75961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E75961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E75961"/>
    <w:rPr>
      <w:b/>
      <w:sz w:val="28"/>
    </w:rPr>
  </w:style>
  <w:style w:type="character" w:customStyle="1" w:styleId="4130">
    <w:name w:val="Знак Знак413"/>
    <w:uiPriority w:val="99"/>
    <w:qFormat/>
    <w:locked/>
    <w:rsid w:val="00E75961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E75961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E75961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E75961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E75961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E75961"/>
    <w:rPr>
      <w:sz w:val="24"/>
    </w:rPr>
  </w:style>
  <w:style w:type="character" w:customStyle="1" w:styleId="513">
    <w:name w:val="Знак Знак513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E75961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E75961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E75961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E75961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E75961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E75961"/>
    <w:rPr>
      <w:sz w:val="16"/>
    </w:rPr>
  </w:style>
  <w:style w:type="character" w:customStyle="1" w:styleId="503">
    <w:name w:val="Знак Знак503"/>
    <w:uiPriority w:val="99"/>
    <w:qFormat/>
    <w:locked/>
    <w:rsid w:val="00E75961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E75961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E75961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E75961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E75961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E75961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E75961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E75961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E75961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E75961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E75961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E75961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E75961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E75961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E75961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E75961"/>
    <w:rPr>
      <w:b/>
      <w:sz w:val="28"/>
    </w:rPr>
  </w:style>
  <w:style w:type="character" w:customStyle="1" w:styleId="4140">
    <w:name w:val="Знак Знак414"/>
    <w:uiPriority w:val="99"/>
    <w:qFormat/>
    <w:locked/>
    <w:rsid w:val="00E75961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E75961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E75961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E75961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E75961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E75961"/>
    <w:rPr>
      <w:sz w:val="24"/>
    </w:rPr>
  </w:style>
  <w:style w:type="character" w:customStyle="1" w:styleId="514">
    <w:name w:val="Знак Знак514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E75961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E75961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E75961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E75961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E75961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E75961"/>
    <w:rPr>
      <w:sz w:val="16"/>
    </w:rPr>
  </w:style>
  <w:style w:type="character" w:customStyle="1" w:styleId="504">
    <w:name w:val="Знак Знак504"/>
    <w:uiPriority w:val="99"/>
    <w:qFormat/>
    <w:locked/>
    <w:rsid w:val="00E75961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E75961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E75961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E75961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E75961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E75961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E75961"/>
    <w:rPr>
      <w:sz w:val="24"/>
    </w:rPr>
  </w:style>
  <w:style w:type="character" w:customStyle="1" w:styleId="77">
    <w:name w:val="Знак Знак77"/>
    <w:uiPriority w:val="99"/>
    <w:qFormat/>
    <w:rsid w:val="00E75961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E75961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E75961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E75961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E75961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E75961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E75961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E75961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E75961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E75961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E75961"/>
    <w:rPr>
      <w:b/>
      <w:sz w:val="28"/>
    </w:rPr>
  </w:style>
  <w:style w:type="character" w:customStyle="1" w:styleId="415">
    <w:name w:val="Знак Знак415"/>
    <w:uiPriority w:val="99"/>
    <w:qFormat/>
    <w:locked/>
    <w:rsid w:val="00E75961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E75961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E75961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E75961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E75961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E75961"/>
    <w:rPr>
      <w:sz w:val="24"/>
    </w:rPr>
  </w:style>
  <w:style w:type="character" w:customStyle="1" w:styleId="515">
    <w:name w:val="Знак Знак515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E75961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E75961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E75961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E75961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E75961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E75961"/>
    <w:rPr>
      <w:sz w:val="16"/>
    </w:rPr>
  </w:style>
  <w:style w:type="character" w:customStyle="1" w:styleId="505">
    <w:name w:val="Знак Знак505"/>
    <w:uiPriority w:val="99"/>
    <w:qFormat/>
    <w:locked/>
    <w:rsid w:val="00E75961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E75961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E75961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E75961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E75961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E75961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E75961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E75961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E75961"/>
    <w:rPr>
      <w:sz w:val="24"/>
    </w:rPr>
  </w:style>
  <w:style w:type="character" w:customStyle="1" w:styleId="780">
    <w:name w:val="Знак Знак78"/>
    <w:uiPriority w:val="99"/>
    <w:qFormat/>
    <w:rsid w:val="00E75961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E75961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E75961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E75961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E75961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E75961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E75961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E75961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E75961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E75961"/>
    <w:rPr>
      <w:b/>
      <w:sz w:val="28"/>
    </w:rPr>
  </w:style>
  <w:style w:type="character" w:customStyle="1" w:styleId="416">
    <w:name w:val="Знак Знак416"/>
    <w:uiPriority w:val="99"/>
    <w:qFormat/>
    <w:locked/>
    <w:rsid w:val="00E75961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E75961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E75961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E75961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E75961"/>
    <w:rPr>
      <w:sz w:val="24"/>
    </w:rPr>
  </w:style>
  <w:style w:type="character" w:customStyle="1" w:styleId="516">
    <w:name w:val="Знак Знак516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E75961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E75961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E75961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E75961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E75961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E75961"/>
    <w:rPr>
      <w:sz w:val="16"/>
    </w:rPr>
  </w:style>
  <w:style w:type="character" w:customStyle="1" w:styleId="506">
    <w:name w:val="Знак Знак506"/>
    <w:uiPriority w:val="99"/>
    <w:qFormat/>
    <w:locked/>
    <w:rsid w:val="00E75961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E75961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E75961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E75961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E75961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E75961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E75961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E7596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E75961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E75961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E7596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E7596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E7596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E7596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E7596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E7596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E7596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E75961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E75961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E75961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E75961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E75961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E75961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E75961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E7596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E7596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E75961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E75961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E75961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E75961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E75961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E7596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E7596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E75961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E75961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E75961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E75961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E75961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E75961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E75961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E75961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E75961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E75961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E75961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E75961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E75961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E75961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E75961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E75961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E75961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E75961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E7596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E75961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E75961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E75961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E75961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E75961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E75961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E75961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E75961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E75961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E75961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E75961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E75961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E7596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E75961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E75961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E7596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E75961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E75961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E75961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E75961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E75961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E75961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E75961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E75961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E75961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E75961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E75961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E75961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E75961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E75961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E75961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E75961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E75961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E75961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E75961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E75961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E7596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E75961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E75961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E75961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E75961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E7596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E75961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E75961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E75961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E75961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E75961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E75961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E75961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E75961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E75961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E75961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E75961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E75961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E75961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E75961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E75961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E75961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E75961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E75961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E7596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E7596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E7596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E7596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E75961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E75961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E75961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E75961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E75961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E75961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E7596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E7596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E7596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E7596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E7596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E7596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E7596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E7596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E7596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E75961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E75961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E75961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E7596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E7596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E7596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E7596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E7596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E75961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E75961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E75961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E7596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E7596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E7596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E7596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E7596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E7596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E7596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E75961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E7596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E75961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E7596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E75961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E75961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E75961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E75961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E75961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E75961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E75961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E75961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E75961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E75961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E7596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E75961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E75961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E75961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E75961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E75961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E75961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E75961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E7596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E75961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E75961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E75961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E75961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E75961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E75961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E75961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E75961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E75961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E75961"/>
    <w:rPr>
      <w:sz w:val="22"/>
    </w:rPr>
  </w:style>
  <w:style w:type="character" w:customStyle="1" w:styleId="useremail">
    <w:name w:val="useremail"/>
    <w:uiPriority w:val="99"/>
    <w:qFormat/>
    <w:rsid w:val="00E75961"/>
    <w:rPr>
      <w:b/>
      <w:color w:val="555555"/>
    </w:rPr>
  </w:style>
  <w:style w:type="character" w:customStyle="1" w:styleId="sel1">
    <w:name w:val="sel1"/>
    <w:basedOn w:val="a3"/>
    <w:uiPriority w:val="99"/>
    <w:qFormat/>
    <w:rsid w:val="00E75961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E75961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E75961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E75961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E75961"/>
    <w:rPr>
      <w:rFonts w:cs="Times New Roman"/>
    </w:rPr>
  </w:style>
  <w:style w:type="character" w:customStyle="1" w:styleId="at3">
    <w:name w:val="at3"/>
    <w:basedOn w:val="a3"/>
    <w:uiPriority w:val="99"/>
    <w:qFormat/>
    <w:rsid w:val="00E75961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E75961"/>
    <w:rPr>
      <w:rFonts w:cs="Times New Roman"/>
    </w:rPr>
  </w:style>
  <w:style w:type="character" w:customStyle="1" w:styleId="tooltipextranews">
    <w:name w:val="tooltip_extranews"/>
    <w:uiPriority w:val="99"/>
    <w:qFormat/>
    <w:rsid w:val="00E75961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E75961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E75961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E75961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E75961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E75961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E75961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E75961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E75961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E75961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E75961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E75961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E75961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E75961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E75961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E75961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E75961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E75961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E75961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E75961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E75961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E75961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E75961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E75961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E75961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E75961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E75961"/>
  </w:style>
  <w:style w:type="character" w:customStyle="1" w:styleId="WW-Absatz-Standardschriftart">
    <w:name w:val="WW-Absatz-Standardschriftart"/>
    <w:uiPriority w:val="99"/>
    <w:qFormat/>
    <w:rsid w:val="00E75961"/>
  </w:style>
  <w:style w:type="character" w:customStyle="1" w:styleId="FontStyle150">
    <w:name w:val="Font Style15"/>
    <w:basedOn w:val="1fff5"/>
    <w:uiPriority w:val="99"/>
    <w:qFormat/>
    <w:rsid w:val="00E75961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E75961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E75961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E75961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E75961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E75961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E75961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E75961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E75961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E75961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E75961"/>
    <w:rPr>
      <w:rFonts w:cs="Times New Roman"/>
    </w:rPr>
  </w:style>
  <w:style w:type="character" w:customStyle="1" w:styleId="mr1">
    <w:name w:val="mr1"/>
    <w:basedOn w:val="a3"/>
    <w:uiPriority w:val="99"/>
    <w:qFormat/>
    <w:rsid w:val="00E75961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E75961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E75961"/>
    <w:rPr>
      <w:rFonts w:cs="Times New Roman"/>
    </w:rPr>
  </w:style>
  <w:style w:type="character" w:customStyle="1" w:styleId="bod1">
    <w:name w:val="bod1"/>
    <w:basedOn w:val="a3"/>
    <w:uiPriority w:val="99"/>
    <w:qFormat/>
    <w:rsid w:val="00E75961"/>
    <w:rPr>
      <w:rFonts w:cs="Times New Roman"/>
    </w:rPr>
  </w:style>
  <w:style w:type="paragraph" w:customStyle="1" w:styleId="911">
    <w:name w:val="Знак91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E75961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E75961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E75961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E75961"/>
  </w:style>
  <w:style w:type="character" w:customStyle="1" w:styleId="contextualspellingandgrammarerror">
    <w:name w:val="contextualspellingandgrammarerror"/>
    <w:uiPriority w:val="99"/>
    <w:qFormat/>
    <w:rsid w:val="00E75961"/>
  </w:style>
  <w:style w:type="character" w:customStyle="1" w:styleId="normaltextrun1">
    <w:name w:val="normaltextrun1"/>
    <w:uiPriority w:val="99"/>
    <w:qFormat/>
    <w:rsid w:val="00E75961"/>
  </w:style>
  <w:style w:type="character" w:customStyle="1" w:styleId="eop">
    <w:name w:val="eop"/>
    <w:uiPriority w:val="99"/>
    <w:qFormat/>
    <w:rsid w:val="00E75961"/>
  </w:style>
  <w:style w:type="character" w:customStyle="1" w:styleId="NormalWebChar">
    <w:name w:val="Normal (Web) Char"/>
    <w:uiPriority w:val="99"/>
    <w:qFormat/>
    <w:locked/>
    <w:rsid w:val="00E75961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E75961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E75961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E75961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E75961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E75961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E75961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E75961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E75961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E75961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E75961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E7596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E75961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E75961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E75961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E75961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E75961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E75961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E75961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E75961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E75961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E75961"/>
    <w:rPr>
      <w:b/>
      <w:sz w:val="28"/>
    </w:rPr>
  </w:style>
  <w:style w:type="character" w:customStyle="1" w:styleId="86">
    <w:name w:val="Знак Знак86"/>
    <w:uiPriority w:val="99"/>
    <w:rsid w:val="00E75961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E7596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E7596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E7596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E75961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E7596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E7596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E7596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E75961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E75961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E75961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E75961"/>
  </w:style>
  <w:style w:type="character" w:customStyle="1" w:styleId="2310">
    <w:name w:val="Знак Знак23 Знак1"/>
    <w:uiPriority w:val="99"/>
    <w:locked/>
    <w:rsid w:val="00E75961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E75961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E75961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E75961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E75961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E75961"/>
    <w:rPr>
      <w:sz w:val="24"/>
    </w:rPr>
  </w:style>
  <w:style w:type="character" w:customStyle="1" w:styleId="518">
    <w:name w:val="Знак Знак518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E75961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E75961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E75961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E75961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E75961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E75961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E75961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E75961"/>
    <w:rPr>
      <w:sz w:val="16"/>
    </w:rPr>
  </w:style>
  <w:style w:type="character" w:customStyle="1" w:styleId="508">
    <w:name w:val="Знак Знак508"/>
    <w:uiPriority w:val="99"/>
    <w:qFormat/>
    <w:locked/>
    <w:rsid w:val="00E75961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E75961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E75961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E75961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E7596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E75961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E75961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E75961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E75961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E75961"/>
    <w:rPr>
      <w:color w:val="808080"/>
    </w:rPr>
  </w:style>
  <w:style w:type="character" w:customStyle="1" w:styleId="552">
    <w:name w:val="Знак Знак552"/>
    <w:uiPriority w:val="99"/>
    <w:qFormat/>
    <w:locked/>
    <w:rsid w:val="00E75961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E75961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E75961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E75961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E75961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E75961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E75961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E75961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E75961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E75961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E75961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E75961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E7596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E7596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E7596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E75961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E7596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E75961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E7596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E75961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E75961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E75961"/>
    <w:rPr>
      <w:b/>
      <w:sz w:val="28"/>
    </w:rPr>
  </w:style>
  <w:style w:type="character" w:customStyle="1" w:styleId="702">
    <w:name w:val="Знак Знак702"/>
    <w:uiPriority w:val="99"/>
    <w:qFormat/>
    <w:rsid w:val="00E75961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E75961"/>
    <w:rPr>
      <w:b/>
      <w:sz w:val="28"/>
    </w:rPr>
  </w:style>
  <w:style w:type="character" w:customStyle="1" w:styleId="682">
    <w:name w:val="Знак Знак682"/>
    <w:uiPriority w:val="99"/>
    <w:qFormat/>
    <w:rsid w:val="00E75961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E75961"/>
    <w:rPr>
      <w:b/>
    </w:rPr>
  </w:style>
  <w:style w:type="paragraph" w:customStyle="1" w:styleId="HTML21">
    <w:name w:val="Стандартный HTML2"/>
    <w:basedOn w:val="a2"/>
    <w:uiPriority w:val="99"/>
    <w:qFormat/>
    <w:rsid w:val="00E759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E75961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E75961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E75961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E75961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E75961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E75961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E75961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E75961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E7596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E75961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E75961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E75961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E75961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E75961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E75961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E75961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E75961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E75961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E7596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E7596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E7596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E75961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E7596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E7596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E7596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E75961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E75961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E75961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E75961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E75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E75961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E75961"/>
    <w:rPr>
      <w:sz w:val="24"/>
    </w:rPr>
  </w:style>
  <w:style w:type="character" w:customStyle="1" w:styleId="5170">
    <w:name w:val="Знак Знак517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E75961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E75961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E75961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E75961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E75961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E75961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E75961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E75961"/>
    <w:rPr>
      <w:sz w:val="16"/>
    </w:rPr>
  </w:style>
  <w:style w:type="character" w:customStyle="1" w:styleId="507">
    <w:name w:val="Знак Знак507"/>
    <w:uiPriority w:val="99"/>
    <w:qFormat/>
    <w:locked/>
    <w:rsid w:val="00E75961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E75961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E7596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E7596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E75961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E75961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E75961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E75961"/>
    <w:rPr>
      <w:color w:val="808080"/>
    </w:rPr>
  </w:style>
  <w:style w:type="character" w:customStyle="1" w:styleId="5510">
    <w:name w:val="Знак Знак551"/>
    <w:uiPriority w:val="99"/>
    <w:qFormat/>
    <w:locked/>
    <w:rsid w:val="00E75961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E75961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E75961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E75961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E75961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E75961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E75961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E75961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E75961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E75961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E75961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E75961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E7596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E7596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E7596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E75961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E7596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E75961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E7596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E75961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E75961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E75961"/>
    <w:rPr>
      <w:b/>
      <w:sz w:val="28"/>
    </w:rPr>
  </w:style>
  <w:style w:type="character" w:customStyle="1" w:styleId="701">
    <w:name w:val="Знак Знак701"/>
    <w:uiPriority w:val="99"/>
    <w:qFormat/>
    <w:rsid w:val="00E75961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E75961"/>
    <w:rPr>
      <w:b/>
      <w:sz w:val="28"/>
    </w:rPr>
  </w:style>
  <w:style w:type="character" w:customStyle="1" w:styleId="6810">
    <w:name w:val="Знак Знак681"/>
    <w:uiPriority w:val="99"/>
    <w:qFormat/>
    <w:rsid w:val="00E75961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E75961"/>
    <w:rPr>
      <w:b/>
    </w:rPr>
  </w:style>
  <w:style w:type="paragraph" w:customStyle="1" w:styleId="HTML31">
    <w:name w:val="Стандартный HTML3"/>
    <w:basedOn w:val="a2"/>
    <w:uiPriority w:val="99"/>
    <w:qFormat/>
    <w:rsid w:val="00E759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E75961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E75961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E75961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E75961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E75961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E75961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E7596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E7596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E7596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E75961"/>
    <w:rPr>
      <w:b/>
    </w:rPr>
  </w:style>
  <w:style w:type="character" w:customStyle="1" w:styleId="1115">
    <w:name w:val="Слабая ссылка111"/>
    <w:uiPriority w:val="99"/>
    <w:qFormat/>
    <w:rsid w:val="00E75961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E75961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E75961"/>
    <w:rPr>
      <w:b/>
      <w:smallCaps/>
      <w:spacing w:val="5"/>
    </w:rPr>
  </w:style>
  <w:style w:type="character" w:customStyle="1" w:styleId="3ff9">
    <w:name w:val="Замещающий текст3"/>
    <w:uiPriority w:val="99"/>
    <w:rsid w:val="00E75961"/>
    <w:rPr>
      <w:color w:val="808080"/>
    </w:rPr>
  </w:style>
  <w:style w:type="character" w:customStyle="1" w:styleId="1260">
    <w:name w:val="Знак1 Знак Знак26"/>
    <w:uiPriority w:val="99"/>
    <w:locked/>
    <w:rsid w:val="00E75961"/>
    <w:rPr>
      <w:sz w:val="24"/>
    </w:rPr>
  </w:style>
  <w:style w:type="character" w:customStyle="1" w:styleId="1272">
    <w:name w:val="Знак1 Знак Знак27"/>
    <w:uiPriority w:val="99"/>
    <w:locked/>
    <w:rsid w:val="00E75961"/>
    <w:rPr>
      <w:sz w:val="24"/>
    </w:rPr>
  </w:style>
  <w:style w:type="character" w:customStyle="1" w:styleId="7d">
    <w:name w:val="Без интервала Знак7"/>
    <w:uiPriority w:val="99"/>
    <w:locked/>
    <w:rsid w:val="00E75961"/>
    <w:rPr>
      <w:sz w:val="24"/>
      <w:lang w:eastAsia="en-US"/>
    </w:rPr>
  </w:style>
  <w:style w:type="character" w:customStyle="1" w:styleId="393">
    <w:name w:val="Знак Знак393"/>
    <w:uiPriority w:val="99"/>
    <w:rsid w:val="00E75961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E75961"/>
    <w:rPr>
      <w:b/>
      <w:sz w:val="28"/>
    </w:rPr>
  </w:style>
  <w:style w:type="character" w:customStyle="1" w:styleId="373">
    <w:name w:val="Знак Знак373"/>
    <w:uiPriority w:val="99"/>
    <w:rsid w:val="00E75961"/>
    <w:rPr>
      <w:b/>
      <w:i/>
      <w:sz w:val="26"/>
    </w:rPr>
  </w:style>
  <w:style w:type="character" w:customStyle="1" w:styleId="363">
    <w:name w:val="Знак Знак363"/>
    <w:uiPriority w:val="99"/>
    <w:rsid w:val="00E75961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E75961"/>
    <w:rPr>
      <w:sz w:val="24"/>
      <w:lang w:val="ru-RU" w:eastAsia="ru-RU"/>
    </w:rPr>
  </w:style>
  <w:style w:type="character" w:customStyle="1" w:styleId="3430">
    <w:name w:val="Знак Знак343"/>
    <w:uiPriority w:val="99"/>
    <w:rsid w:val="00E75961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E75961"/>
    <w:rPr>
      <w:sz w:val="16"/>
    </w:rPr>
  </w:style>
  <w:style w:type="character" w:customStyle="1" w:styleId="Heading122">
    <w:name w:val="Heading 12 Знак Знак2"/>
    <w:uiPriority w:val="99"/>
    <w:qFormat/>
    <w:rsid w:val="00E75961"/>
    <w:rPr>
      <w:rFonts w:ascii="Courier New" w:hAnsi="Courier New"/>
    </w:rPr>
  </w:style>
  <w:style w:type="character" w:customStyle="1" w:styleId="3140">
    <w:name w:val="Знак Знак314"/>
    <w:uiPriority w:val="99"/>
    <w:rsid w:val="00E75961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E75961"/>
    <w:rPr>
      <w:sz w:val="24"/>
    </w:rPr>
  </w:style>
  <w:style w:type="character" w:customStyle="1" w:styleId="293">
    <w:name w:val="Знак Знак293"/>
    <w:uiPriority w:val="99"/>
    <w:rsid w:val="00E75961"/>
    <w:rPr>
      <w:sz w:val="24"/>
    </w:rPr>
  </w:style>
  <w:style w:type="character" w:customStyle="1" w:styleId="7130">
    <w:name w:val="Знак Знак713"/>
    <w:uiPriority w:val="99"/>
    <w:rsid w:val="00E75961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E75961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E75961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E75961"/>
    <w:rPr>
      <w:rFonts w:ascii="Tahoma" w:hAnsi="Tahoma"/>
    </w:rPr>
  </w:style>
  <w:style w:type="character" w:customStyle="1" w:styleId="273">
    <w:name w:val="Знак Знак273"/>
    <w:uiPriority w:val="99"/>
    <w:qFormat/>
    <w:rsid w:val="00E75961"/>
    <w:rPr>
      <w:sz w:val="24"/>
    </w:rPr>
  </w:style>
  <w:style w:type="character" w:customStyle="1" w:styleId="1090">
    <w:name w:val="Знак Знак109"/>
    <w:uiPriority w:val="99"/>
    <w:locked/>
    <w:rsid w:val="00E75961"/>
    <w:rPr>
      <w:sz w:val="16"/>
      <w:lang w:val="ru-RU" w:eastAsia="ru-RU"/>
    </w:rPr>
  </w:style>
  <w:style w:type="character" w:customStyle="1" w:styleId="626">
    <w:name w:val="Знак Знак626"/>
    <w:uiPriority w:val="99"/>
    <w:rsid w:val="00E75961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E75961"/>
    <w:rPr>
      <w:sz w:val="24"/>
      <w:lang w:val="en-US"/>
    </w:rPr>
  </w:style>
  <w:style w:type="character" w:customStyle="1" w:styleId="1231">
    <w:name w:val="Знак Знак123"/>
    <w:uiPriority w:val="99"/>
    <w:rsid w:val="00E75961"/>
    <w:rPr>
      <w:sz w:val="16"/>
    </w:rPr>
  </w:style>
  <w:style w:type="character" w:customStyle="1" w:styleId="1350">
    <w:name w:val="Знак Знак135"/>
    <w:uiPriority w:val="99"/>
    <w:rsid w:val="00E75961"/>
    <w:rPr>
      <w:lang w:val="ru-RU" w:eastAsia="ru-RU"/>
    </w:rPr>
  </w:style>
  <w:style w:type="character" w:customStyle="1" w:styleId="16100">
    <w:name w:val="Знак Знак1610"/>
    <w:uiPriority w:val="99"/>
    <w:locked/>
    <w:rsid w:val="00E75961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E75961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E7596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E75961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E75961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E75961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E75961"/>
    <w:rPr>
      <w:rFonts w:ascii="Arial" w:hAnsi="Arial"/>
      <w:sz w:val="22"/>
    </w:rPr>
  </w:style>
  <w:style w:type="character" w:customStyle="1" w:styleId="199">
    <w:name w:val="Знак Знак199"/>
    <w:uiPriority w:val="99"/>
    <w:rsid w:val="00E75961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E75961"/>
    <w:rPr>
      <w:rFonts w:ascii="Courier New" w:hAnsi="Courier New"/>
    </w:rPr>
  </w:style>
  <w:style w:type="character" w:customStyle="1" w:styleId="179">
    <w:name w:val="Знак Знак179"/>
    <w:uiPriority w:val="99"/>
    <w:rsid w:val="00E75961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E75961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E75961"/>
    <w:rPr>
      <w:sz w:val="24"/>
    </w:rPr>
  </w:style>
  <w:style w:type="character" w:customStyle="1" w:styleId="5200">
    <w:name w:val="Знак Знак520"/>
    <w:uiPriority w:val="99"/>
    <w:rsid w:val="00E75961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E75961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E75961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E75961"/>
    <w:rPr>
      <w:b/>
      <w:sz w:val="28"/>
    </w:rPr>
  </w:style>
  <w:style w:type="character" w:customStyle="1" w:styleId="800">
    <w:name w:val="Знак Знак80"/>
    <w:uiPriority w:val="99"/>
    <w:rsid w:val="00E75961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E7596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E7596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E75961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E75961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E7596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E75961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E7596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E7596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E7596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E75961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E75961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E75961"/>
  </w:style>
  <w:style w:type="character" w:customStyle="1" w:styleId="2380">
    <w:name w:val="Знак Знак23 Знак8"/>
    <w:uiPriority w:val="99"/>
    <w:locked/>
    <w:rsid w:val="00E75961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E75961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E75961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E75961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E75961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E75961"/>
    <w:rPr>
      <w:sz w:val="24"/>
    </w:rPr>
  </w:style>
  <w:style w:type="character" w:customStyle="1" w:styleId="51100">
    <w:name w:val="Знак Знак5110"/>
    <w:uiPriority w:val="99"/>
    <w:locked/>
    <w:rsid w:val="00E75961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E75961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E75961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E75961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E75961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E75961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E75961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E75961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E75961"/>
    <w:rPr>
      <w:sz w:val="16"/>
    </w:rPr>
  </w:style>
  <w:style w:type="character" w:customStyle="1" w:styleId="509">
    <w:name w:val="Знак Знак509"/>
    <w:uiPriority w:val="99"/>
    <w:locked/>
    <w:rsid w:val="00E75961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E75961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E75961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E75961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E75961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E75961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E75961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E75961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E75961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E75961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E75961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E75961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E75961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E75961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E75961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E75961"/>
    <w:rPr>
      <w:lang w:val="ru-RU" w:eastAsia="ru-RU"/>
    </w:rPr>
  </w:style>
  <w:style w:type="character" w:customStyle="1" w:styleId="563">
    <w:name w:val="Знак Знак563"/>
    <w:uiPriority w:val="99"/>
    <w:locked/>
    <w:rsid w:val="00E75961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E75961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E7596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E7596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E7596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E75961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E7596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E75961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E7596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E75961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E75961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E75961"/>
    <w:rPr>
      <w:b/>
      <w:sz w:val="28"/>
    </w:rPr>
  </w:style>
  <w:style w:type="character" w:customStyle="1" w:styleId="703">
    <w:name w:val="Знак Знак703"/>
    <w:uiPriority w:val="99"/>
    <w:rsid w:val="00E75961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E75961"/>
    <w:rPr>
      <w:b/>
      <w:sz w:val="28"/>
    </w:rPr>
  </w:style>
  <w:style w:type="character" w:customStyle="1" w:styleId="683">
    <w:name w:val="Знак Знак683"/>
    <w:uiPriority w:val="99"/>
    <w:rsid w:val="00E75961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E759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E75961"/>
  </w:style>
  <w:style w:type="character" w:customStyle="1" w:styleId="HeaderChar2">
    <w:name w:val="Header Char2"/>
    <w:uiPriority w:val="99"/>
    <w:locked/>
    <w:rsid w:val="00E75961"/>
    <w:rPr>
      <w:sz w:val="24"/>
    </w:rPr>
  </w:style>
  <w:style w:type="character" w:customStyle="1" w:styleId="FooterChar2">
    <w:name w:val="Footer Char2"/>
    <w:uiPriority w:val="99"/>
    <w:locked/>
    <w:rsid w:val="00E75961"/>
    <w:rPr>
      <w:sz w:val="24"/>
    </w:rPr>
  </w:style>
  <w:style w:type="character" w:customStyle="1" w:styleId="EndnoteTextChar2">
    <w:name w:val="Endnote Text Char2"/>
    <w:uiPriority w:val="99"/>
    <w:locked/>
    <w:rsid w:val="00E75961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E75961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E75961"/>
    <w:rPr>
      <w:sz w:val="24"/>
      <w:lang w:val="en-US"/>
    </w:rPr>
  </w:style>
  <w:style w:type="character" w:customStyle="1" w:styleId="SubtitleChar2">
    <w:name w:val="Subtitle Char2"/>
    <w:uiPriority w:val="99"/>
    <w:locked/>
    <w:rsid w:val="00E75961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E75961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E75961"/>
    <w:rPr>
      <w:sz w:val="24"/>
    </w:rPr>
  </w:style>
  <w:style w:type="character" w:customStyle="1" w:styleId="BodyTextIndent2Char2">
    <w:name w:val="Body Text Indent 2 Char2"/>
    <w:uiPriority w:val="99"/>
    <w:locked/>
    <w:rsid w:val="00E75961"/>
    <w:rPr>
      <w:sz w:val="24"/>
    </w:rPr>
  </w:style>
  <w:style w:type="character" w:customStyle="1" w:styleId="BodyTextIndent3Char2">
    <w:name w:val="Body Text Indent 3 Char2"/>
    <w:uiPriority w:val="99"/>
    <w:locked/>
    <w:rsid w:val="00E75961"/>
    <w:rPr>
      <w:sz w:val="16"/>
    </w:rPr>
  </w:style>
  <w:style w:type="character" w:customStyle="1" w:styleId="DocumentMapChar2">
    <w:name w:val="Document Map Char2"/>
    <w:uiPriority w:val="99"/>
    <w:locked/>
    <w:rsid w:val="00E75961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E75961"/>
    <w:rPr>
      <w:sz w:val="16"/>
    </w:rPr>
  </w:style>
  <w:style w:type="character" w:customStyle="1" w:styleId="BalloonTextChar2">
    <w:name w:val="Balloon Text Char2"/>
    <w:uiPriority w:val="99"/>
    <w:locked/>
    <w:rsid w:val="00E75961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E75961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E75961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E75961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E75961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E75961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E7596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E75961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E7596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E75961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E75961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E75961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E7596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E75961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E75961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E75961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E75961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E75961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E75961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E75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E75961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E7596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E7596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E7596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E7596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E7596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E7596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E7596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E759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E75961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E75961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E75961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E75961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E75961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E75961"/>
    <w:rPr>
      <w:i/>
      <w:color w:val="808080"/>
    </w:rPr>
  </w:style>
  <w:style w:type="character" w:customStyle="1" w:styleId="DefaultParagraphFont1">
    <w:name w:val="Default Paragraph Font1"/>
    <w:uiPriority w:val="99"/>
    <w:rsid w:val="00E75961"/>
  </w:style>
  <w:style w:type="character" w:customStyle="1" w:styleId="PlaceholderText1">
    <w:name w:val="Placeholder Text1"/>
    <w:uiPriority w:val="99"/>
    <w:rsid w:val="00E75961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E75961"/>
    <w:rPr>
      <w:b/>
    </w:rPr>
  </w:style>
  <w:style w:type="character" w:customStyle="1" w:styleId="1102">
    <w:name w:val="Знак Знак110"/>
    <w:uiPriority w:val="99"/>
    <w:qFormat/>
    <w:rsid w:val="00E75961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E75961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E75961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E75961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E75961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E7596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E75961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E75961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E75961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E75961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E75961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E75961"/>
  </w:style>
  <w:style w:type="paragraph" w:customStyle="1" w:styleId="3ffb">
    <w:name w:val="Подзаголовок3"/>
    <w:basedOn w:val="a2"/>
    <w:uiPriority w:val="99"/>
    <w:qFormat/>
    <w:rsid w:val="00E75961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E75961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E75961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E75961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E75961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E75961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E75961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E75961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E75961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E75961"/>
    <w:rPr>
      <w:sz w:val="16"/>
    </w:rPr>
  </w:style>
  <w:style w:type="character" w:customStyle="1" w:styleId="1211">
    <w:name w:val="Знак Знак121"/>
    <w:uiPriority w:val="99"/>
    <w:qFormat/>
    <w:locked/>
    <w:rsid w:val="00E75961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E75961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E75961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E75961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E75961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E75961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E75961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E75961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E7596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E75961"/>
    <w:rPr>
      <w:b/>
      <w:i/>
      <w:color w:val="4F81BD"/>
    </w:rPr>
  </w:style>
  <w:style w:type="character" w:customStyle="1" w:styleId="2fffb">
    <w:name w:val="Слабая ссылка2"/>
    <w:uiPriority w:val="99"/>
    <w:rsid w:val="00E75961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E75961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E75961"/>
    <w:rPr>
      <w:b/>
      <w:smallCaps/>
      <w:spacing w:val="5"/>
    </w:rPr>
  </w:style>
  <w:style w:type="character" w:customStyle="1" w:styleId="4fc">
    <w:name w:val="Замещающий текст4"/>
    <w:uiPriority w:val="99"/>
    <w:rsid w:val="00E75961"/>
    <w:rPr>
      <w:color w:val="808080"/>
    </w:rPr>
  </w:style>
  <w:style w:type="character" w:customStyle="1" w:styleId="Heading4Char1">
    <w:name w:val="Heading 4 Char1"/>
    <w:uiPriority w:val="99"/>
    <w:locked/>
    <w:rsid w:val="00E75961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E75961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E75961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E75961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E75961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E75961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E75961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E75961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E75961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E75961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E75961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E75961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E75961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E75961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E75961"/>
    <w:rPr>
      <w:rFonts w:cs="Times New Roman"/>
    </w:rPr>
  </w:style>
  <w:style w:type="paragraph" w:customStyle="1" w:styleId="10d">
    <w:name w:val="Обычный10"/>
    <w:uiPriority w:val="99"/>
    <w:qFormat/>
    <w:rsid w:val="00E75961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E75961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E75961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E75961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E75961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E75961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E75961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E75961"/>
    <w:rPr>
      <w:sz w:val="24"/>
    </w:rPr>
  </w:style>
  <w:style w:type="character" w:customStyle="1" w:styleId="624">
    <w:name w:val="Знак Знак624"/>
    <w:uiPriority w:val="99"/>
    <w:locked/>
    <w:rsid w:val="00E75961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E75961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E75961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E75961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E75961"/>
    <w:rPr>
      <w:b/>
    </w:rPr>
  </w:style>
  <w:style w:type="character" w:customStyle="1" w:styleId="affffffffff">
    <w:name w:val="текст Знак Знак"/>
    <w:uiPriority w:val="99"/>
    <w:qFormat/>
    <w:rsid w:val="00E75961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E7596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E75961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E7596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E75961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E75961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E75961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E75961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E75961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E75961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E75961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E75961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E75961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E75961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E75961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E75961"/>
    <w:rPr>
      <w:rFonts w:cs="Times New Roman"/>
    </w:rPr>
  </w:style>
  <w:style w:type="character" w:customStyle="1" w:styleId="ft1067">
    <w:name w:val="ft1067"/>
    <w:basedOn w:val="a3"/>
    <w:uiPriority w:val="99"/>
    <w:qFormat/>
    <w:rsid w:val="00E75961"/>
    <w:rPr>
      <w:rFonts w:cs="Times New Roman"/>
    </w:rPr>
  </w:style>
  <w:style w:type="character" w:customStyle="1" w:styleId="ft1144">
    <w:name w:val="ft1144"/>
    <w:basedOn w:val="a3"/>
    <w:uiPriority w:val="99"/>
    <w:qFormat/>
    <w:rsid w:val="00E75961"/>
    <w:rPr>
      <w:rFonts w:cs="Times New Roman"/>
    </w:rPr>
  </w:style>
  <w:style w:type="character" w:customStyle="1" w:styleId="ft1207">
    <w:name w:val="ft1207"/>
    <w:basedOn w:val="a3"/>
    <w:uiPriority w:val="99"/>
    <w:qFormat/>
    <w:rsid w:val="00E75961"/>
    <w:rPr>
      <w:rFonts w:cs="Times New Roman"/>
    </w:rPr>
  </w:style>
  <w:style w:type="character" w:customStyle="1" w:styleId="ft1213">
    <w:name w:val="ft1213"/>
    <w:basedOn w:val="a3"/>
    <w:uiPriority w:val="99"/>
    <w:qFormat/>
    <w:rsid w:val="00E75961"/>
    <w:rPr>
      <w:rFonts w:cs="Times New Roman"/>
    </w:rPr>
  </w:style>
  <w:style w:type="character" w:customStyle="1" w:styleId="ft1214">
    <w:name w:val="ft1214"/>
    <w:basedOn w:val="a3"/>
    <w:uiPriority w:val="99"/>
    <w:qFormat/>
    <w:rsid w:val="00E75961"/>
    <w:rPr>
      <w:rFonts w:cs="Times New Roman"/>
    </w:rPr>
  </w:style>
  <w:style w:type="character" w:customStyle="1" w:styleId="ft1289">
    <w:name w:val="ft1289"/>
    <w:basedOn w:val="a3"/>
    <w:uiPriority w:val="99"/>
    <w:qFormat/>
    <w:rsid w:val="00E75961"/>
    <w:rPr>
      <w:rFonts w:cs="Times New Roman"/>
    </w:rPr>
  </w:style>
  <w:style w:type="character" w:customStyle="1" w:styleId="ft1311">
    <w:name w:val="ft1311"/>
    <w:basedOn w:val="a3"/>
    <w:uiPriority w:val="99"/>
    <w:qFormat/>
    <w:rsid w:val="00E75961"/>
    <w:rPr>
      <w:rFonts w:cs="Times New Roman"/>
    </w:rPr>
  </w:style>
  <w:style w:type="character" w:customStyle="1" w:styleId="ft3008">
    <w:name w:val="ft3008"/>
    <w:basedOn w:val="a3"/>
    <w:uiPriority w:val="99"/>
    <w:qFormat/>
    <w:rsid w:val="00E75961"/>
    <w:rPr>
      <w:rFonts w:cs="Times New Roman"/>
    </w:rPr>
  </w:style>
  <w:style w:type="character" w:customStyle="1" w:styleId="ft3181">
    <w:name w:val="ft3181"/>
    <w:basedOn w:val="a3"/>
    <w:uiPriority w:val="99"/>
    <w:qFormat/>
    <w:rsid w:val="00E75961"/>
    <w:rPr>
      <w:rFonts w:cs="Times New Roman"/>
    </w:rPr>
  </w:style>
  <w:style w:type="character" w:customStyle="1" w:styleId="ft722">
    <w:name w:val="ft722"/>
    <w:basedOn w:val="a3"/>
    <w:uiPriority w:val="99"/>
    <w:qFormat/>
    <w:rsid w:val="00E75961"/>
    <w:rPr>
      <w:rFonts w:cs="Times New Roman"/>
    </w:rPr>
  </w:style>
  <w:style w:type="character" w:customStyle="1" w:styleId="ft728">
    <w:name w:val="ft728"/>
    <w:basedOn w:val="a3"/>
    <w:uiPriority w:val="99"/>
    <w:qFormat/>
    <w:rsid w:val="00E75961"/>
    <w:rPr>
      <w:rFonts w:cs="Times New Roman"/>
    </w:rPr>
  </w:style>
  <w:style w:type="character" w:customStyle="1" w:styleId="ft730">
    <w:name w:val="ft730"/>
    <w:basedOn w:val="a3"/>
    <w:uiPriority w:val="99"/>
    <w:qFormat/>
    <w:rsid w:val="00E75961"/>
    <w:rPr>
      <w:rFonts w:cs="Times New Roman"/>
    </w:rPr>
  </w:style>
  <w:style w:type="character" w:customStyle="1" w:styleId="ft72">
    <w:name w:val="ft72"/>
    <w:basedOn w:val="a3"/>
    <w:uiPriority w:val="99"/>
    <w:qFormat/>
    <w:rsid w:val="00E75961"/>
    <w:rPr>
      <w:rFonts w:cs="Times New Roman"/>
    </w:rPr>
  </w:style>
  <w:style w:type="character" w:customStyle="1" w:styleId="ft731">
    <w:name w:val="ft731"/>
    <w:basedOn w:val="a3"/>
    <w:uiPriority w:val="99"/>
    <w:qFormat/>
    <w:rsid w:val="00E75961"/>
    <w:rPr>
      <w:rFonts w:cs="Times New Roman"/>
    </w:rPr>
  </w:style>
  <w:style w:type="character" w:customStyle="1" w:styleId="ft732">
    <w:name w:val="ft732"/>
    <w:basedOn w:val="a3"/>
    <w:uiPriority w:val="99"/>
    <w:qFormat/>
    <w:rsid w:val="00E75961"/>
    <w:rPr>
      <w:rFonts w:cs="Times New Roman"/>
    </w:rPr>
  </w:style>
  <w:style w:type="character" w:customStyle="1" w:styleId="ft735">
    <w:name w:val="ft735"/>
    <w:basedOn w:val="a3"/>
    <w:uiPriority w:val="99"/>
    <w:qFormat/>
    <w:rsid w:val="00E75961"/>
    <w:rPr>
      <w:rFonts w:cs="Times New Roman"/>
    </w:rPr>
  </w:style>
  <w:style w:type="character" w:customStyle="1" w:styleId="ft738">
    <w:name w:val="ft738"/>
    <w:basedOn w:val="a3"/>
    <w:uiPriority w:val="99"/>
    <w:qFormat/>
    <w:rsid w:val="00E75961"/>
    <w:rPr>
      <w:rFonts w:cs="Times New Roman"/>
    </w:rPr>
  </w:style>
  <w:style w:type="character" w:customStyle="1" w:styleId="ft747">
    <w:name w:val="ft747"/>
    <w:basedOn w:val="a3"/>
    <w:uiPriority w:val="99"/>
    <w:qFormat/>
    <w:rsid w:val="00E75961"/>
    <w:rPr>
      <w:rFonts w:cs="Times New Roman"/>
    </w:rPr>
  </w:style>
  <w:style w:type="character" w:customStyle="1" w:styleId="ft758">
    <w:name w:val="ft758"/>
    <w:basedOn w:val="a3"/>
    <w:uiPriority w:val="99"/>
    <w:qFormat/>
    <w:rsid w:val="00E75961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E75961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E75961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E75961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E75961"/>
    <w:rPr>
      <w:rFonts w:cs="Times New Roman"/>
    </w:rPr>
  </w:style>
  <w:style w:type="character" w:customStyle="1" w:styleId="ft2109">
    <w:name w:val="ft2109"/>
    <w:basedOn w:val="a3"/>
    <w:uiPriority w:val="99"/>
    <w:qFormat/>
    <w:rsid w:val="00E75961"/>
    <w:rPr>
      <w:rFonts w:cs="Times New Roman"/>
    </w:rPr>
  </w:style>
  <w:style w:type="character" w:customStyle="1" w:styleId="ft2121">
    <w:name w:val="ft2121"/>
    <w:basedOn w:val="a3"/>
    <w:uiPriority w:val="99"/>
    <w:qFormat/>
    <w:rsid w:val="00E75961"/>
    <w:rPr>
      <w:rFonts w:cs="Times New Roman"/>
    </w:rPr>
  </w:style>
  <w:style w:type="character" w:customStyle="1" w:styleId="ft2130">
    <w:name w:val="ft2130"/>
    <w:basedOn w:val="a3"/>
    <w:uiPriority w:val="99"/>
    <w:qFormat/>
    <w:rsid w:val="00E75961"/>
    <w:rPr>
      <w:rFonts w:cs="Times New Roman"/>
    </w:rPr>
  </w:style>
  <w:style w:type="character" w:customStyle="1" w:styleId="ft24421">
    <w:name w:val="ft24421"/>
    <w:uiPriority w:val="99"/>
    <w:qFormat/>
    <w:rsid w:val="00E75961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E75961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E75961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E75961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E75961"/>
    <w:rPr>
      <w:rFonts w:cs="Times New Roman"/>
    </w:rPr>
  </w:style>
  <w:style w:type="character" w:customStyle="1" w:styleId="rvts15">
    <w:name w:val="rvts15"/>
    <w:basedOn w:val="a3"/>
    <w:uiPriority w:val="99"/>
    <w:qFormat/>
    <w:rsid w:val="00E75961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E7596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E75961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E75961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E7596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E75961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E75961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E75961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E75961"/>
    <w:rPr>
      <w:rFonts w:cs="Times New Roman"/>
    </w:rPr>
  </w:style>
  <w:style w:type="character" w:customStyle="1" w:styleId="ft404">
    <w:name w:val="ft404"/>
    <w:basedOn w:val="a3"/>
    <w:uiPriority w:val="99"/>
    <w:qFormat/>
    <w:rsid w:val="00E75961"/>
    <w:rPr>
      <w:rFonts w:cs="Times New Roman"/>
    </w:rPr>
  </w:style>
  <w:style w:type="character" w:customStyle="1" w:styleId="ft2">
    <w:name w:val="ft2"/>
    <w:basedOn w:val="a3"/>
    <w:uiPriority w:val="99"/>
    <w:qFormat/>
    <w:rsid w:val="00E75961"/>
    <w:rPr>
      <w:rFonts w:cs="Times New Roman"/>
    </w:rPr>
  </w:style>
  <w:style w:type="character" w:customStyle="1" w:styleId="ft405">
    <w:name w:val="ft405"/>
    <w:basedOn w:val="a3"/>
    <w:uiPriority w:val="99"/>
    <w:qFormat/>
    <w:rsid w:val="00E75961"/>
    <w:rPr>
      <w:rFonts w:cs="Times New Roman"/>
    </w:rPr>
  </w:style>
  <w:style w:type="character" w:customStyle="1" w:styleId="ft407">
    <w:name w:val="ft407"/>
    <w:basedOn w:val="a3"/>
    <w:uiPriority w:val="99"/>
    <w:qFormat/>
    <w:rsid w:val="00E75961"/>
    <w:rPr>
      <w:rFonts w:cs="Times New Roman"/>
    </w:rPr>
  </w:style>
  <w:style w:type="character" w:customStyle="1" w:styleId="ft411">
    <w:name w:val="ft411"/>
    <w:basedOn w:val="a3"/>
    <w:uiPriority w:val="99"/>
    <w:qFormat/>
    <w:rsid w:val="00E75961"/>
    <w:rPr>
      <w:rFonts w:cs="Times New Roman"/>
    </w:rPr>
  </w:style>
  <w:style w:type="character" w:customStyle="1" w:styleId="ft416">
    <w:name w:val="ft416"/>
    <w:basedOn w:val="a3"/>
    <w:uiPriority w:val="99"/>
    <w:qFormat/>
    <w:rsid w:val="00E75961"/>
    <w:rPr>
      <w:rFonts w:cs="Times New Roman"/>
    </w:rPr>
  </w:style>
  <w:style w:type="character" w:customStyle="1" w:styleId="ft438">
    <w:name w:val="ft438"/>
    <w:basedOn w:val="a3"/>
    <w:uiPriority w:val="99"/>
    <w:qFormat/>
    <w:rsid w:val="00E75961"/>
    <w:rPr>
      <w:rFonts w:cs="Times New Roman"/>
    </w:rPr>
  </w:style>
  <w:style w:type="character" w:customStyle="1" w:styleId="ft461">
    <w:name w:val="ft461"/>
    <w:basedOn w:val="a3"/>
    <w:uiPriority w:val="99"/>
    <w:qFormat/>
    <w:rsid w:val="00E75961"/>
    <w:rPr>
      <w:rFonts w:cs="Times New Roman"/>
    </w:rPr>
  </w:style>
  <w:style w:type="character" w:customStyle="1" w:styleId="ft485">
    <w:name w:val="ft485"/>
    <w:basedOn w:val="a3"/>
    <w:uiPriority w:val="99"/>
    <w:qFormat/>
    <w:rsid w:val="00E75961"/>
    <w:rPr>
      <w:rFonts w:cs="Times New Roman"/>
    </w:rPr>
  </w:style>
  <w:style w:type="character" w:customStyle="1" w:styleId="ft507">
    <w:name w:val="ft507"/>
    <w:basedOn w:val="a3"/>
    <w:uiPriority w:val="99"/>
    <w:qFormat/>
    <w:rsid w:val="00E75961"/>
    <w:rPr>
      <w:rFonts w:cs="Times New Roman"/>
    </w:rPr>
  </w:style>
  <w:style w:type="character" w:customStyle="1" w:styleId="ft464">
    <w:name w:val="ft464"/>
    <w:basedOn w:val="a3"/>
    <w:uiPriority w:val="99"/>
    <w:qFormat/>
    <w:rsid w:val="00E75961"/>
    <w:rPr>
      <w:rFonts w:cs="Times New Roman"/>
    </w:rPr>
  </w:style>
  <w:style w:type="character" w:customStyle="1" w:styleId="ft515">
    <w:name w:val="ft515"/>
    <w:basedOn w:val="a3"/>
    <w:uiPriority w:val="99"/>
    <w:qFormat/>
    <w:rsid w:val="00E75961"/>
    <w:rPr>
      <w:rFonts w:cs="Times New Roman"/>
    </w:rPr>
  </w:style>
  <w:style w:type="character" w:customStyle="1" w:styleId="ft518">
    <w:name w:val="ft518"/>
    <w:basedOn w:val="a3"/>
    <w:uiPriority w:val="99"/>
    <w:qFormat/>
    <w:rsid w:val="00E75961"/>
    <w:rPr>
      <w:rFonts w:cs="Times New Roman"/>
    </w:rPr>
  </w:style>
  <w:style w:type="character" w:customStyle="1" w:styleId="ft521">
    <w:name w:val="ft521"/>
    <w:basedOn w:val="a3"/>
    <w:uiPriority w:val="99"/>
    <w:qFormat/>
    <w:rsid w:val="00E75961"/>
    <w:rPr>
      <w:rFonts w:cs="Times New Roman"/>
    </w:rPr>
  </w:style>
  <w:style w:type="character" w:customStyle="1" w:styleId="ft525">
    <w:name w:val="ft525"/>
    <w:basedOn w:val="a3"/>
    <w:uiPriority w:val="99"/>
    <w:qFormat/>
    <w:rsid w:val="00E75961"/>
    <w:rPr>
      <w:rFonts w:cs="Times New Roman"/>
    </w:rPr>
  </w:style>
  <w:style w:type="character" w:customStyle="1" w:styleId="ft549">
    <w:name w:val="ft549"/>
    <w:basedOn w:val="a3"/>
    <w:uiPriority w:val="99"/>
    <w:qFormat/>
    <w:rsid w:val="00E75961"/>
    <w:rPr>
      <w:rFonts w:cs="Times New Roman"/>
    </w:rPr>
  </w:style>
  <w:style w:type="character" w:customStyle="1" w:styleId="ft554">
    <w:name w:val="ft554"/>
    <w:basedOn w:val="a3"/>
    <w:uiPriority w:val="99"/>
    <w:qFormat/>
    <w:rsid w:val="00E75961"/>
    <w:rPr>
      <w:rFonts w:cs="Times New Roman"/>
    </w:rPr>
  </w:style>
  <w:style w:type="character" w:customStyle="1" w:styleId="ft557">
    <w:name w:val="ft557"/>
    <w:basedOn w:val="a3"/>
    <w:uiPriority w:val="99"/>
    <w:qFormat/>
    <w:rsid w:val="00E75961"/>
    <w:rPr>
      <w:rFonts w:cs="Times New Roman"/>
    </w:rPr>
  </w:style>
  <w:style w:type="character" w:customStyle="1" w:styleId="ft561">
    <w:name w:val="ft561"/>
    <w:basedOn w:val="a3"/>
    <w:uiPriority w:val="99"/>
    <w:qFormat/>
    <w:rsid w:val="00E75961"/>
    <w:rPr>
      <w:rFonts w:cs="Times New Roman"/>
    </w:rPr>
  </w:style>
  <w:style w:type="character" w:customStyle="1" w:styleId="ft565">
    <w:name w:val="ft565"/>
    <w:basedOn w:val="a3"/>
    <w:uiPriority w:val="99"/>
    <w:qFormat/>
    <w:rsid w:val="00E75961"/>
    <w:rPr>
      <w:rFonts w:cs="Times New Roman"/>
    </w:rPr>
  </w:style>
  <w:style w:type="character" w:customStyle="1" w:styleId="ft570">
    <w:name w:val="ft570"/>
    <w:basedOn w:val="a3"/>
    <w:uiPriority w:val="99"/>
    <w:qFormat/>
    <w:rsid w:val="00E75961"/>
    <w:rPr>
      <w:rFonts w:cs="Times New Roman"/>
    </w:rPr>
  </w:style>
  <w:style w:type="character" w:customStyle="1" w:styleId="ft594">
    <w:name w:val="ft594"/>
    <w:basedOn w:val="a3"/>
    <w:uiPriority w:val="99"/>
    <w:qFormat/>
    <w:rsid w:val="00E75961"/>
    <w:rPr>
      <w:rFonts w:cs="Times New Roman"/>
    </w:rPr>
  </w:style>
  <w:style w:type="character" w:customStyle="1" w:styleId="ft600">
    <w:name w:val="ft600"/>
    <w:basedOn w:val="a3"/>
    <w:uiPriority w:val="99"/>
    <w:qFormat/>
    <w:rsid w:val="00E75961"/>
    <w:rPr>
      <w:rFonts w:cs="Times New Roman"/>
    </w:rPr>
  </w:style>
  <w:style w:type="character" w:customStyle="1" w:styleId="ft625">
    <w:name w:val="ft625"/>
    <w:basedOn w:val="a3"/>
    <w:uiPriority w:val="99"/>
    <w:qFormat/>
    <w:rsid w:val="00E75961"/>
    <w:rPr>
      <w:rFonts w:cs="Times New Roman"/>
    </w:rPr>
  </w:style>
  <w:style w:type="character" w:customStyle="1" w:styleId="ft646">
    <w:name w:val="ft646"/>
    <w:basedOn w:val="a3"/>
    <w:uiPriority w:val="99"/>
    <w:qFormat/>
    <w:rsid w:val="00E75961"/>
    <w:rPr>
      <w:rFonts w:cs="Times New Roman"/>
    </w:rPr>
  </w:style>
  <w:style w:type="character" w:customStyle="1" w:styleId="ft648">
    <w:name w:val="ft648"/>
    <w:basedOn w:val="a3"/>
    <w:uiPriority w:val="99"/>
    <w:qFormat/>
    <w:rsid w:val="00E75961"/>
    <w:rPr>
      <w:rFonts w:cs="Times New Roman"/>
    </w:rPr>
  </w:style>
  <w:style w:type="character" w:customStyle="1" w:styleId="ft650">
    <w:name w:val="ft650"/>
    <w:basedOn w:val="a3"/>
    <w:uiPriority w:val="99"/>
    <w:qFormat/>
    <w:rsid w:val="00E75961"/>
    <w:rPr>
      <w:rFonts w:cs="Times New Roman"/>
    </w:rPr>
  </w:style>
  <w:style w:type="character" w:customStyle="1" w:styleId="ft651">
    <w:name w:val="ft651"/>
    <w:basedOn w:val="a3"/>
    <w:uiPriority w:val="99"/>
    <w:qFormat/>
    <w:rsid w:val="00E75961"/>
    <w:rPr>
      <w:rFonts w:cs="Times New Roman"/>
    </w:rPr>
  </w:style>
  <w:style w:type="character" w:customStyle="1" w:styleId="ft654">
    <w:name w:val="ft654"/>
    <w:basedOn w:val="a3"/>
    <w:uiPriority w:val="99"/>
    <w:qFormat/>
    <w:rsid w:val="00E75961"/>
    <w:rPr>
      <w:rFonts w:cs="Times New Roman"/>
    </w:rPr>
  </w:style>
  <w:style w:type="character" w:customStyle="1" w:styleId="ft655">
    <w:name w:val="ft655"/>
    <w:basedOn w:val="a3"/>
    <w:uiPriority w:val="99"/>
    <w:qFormat/>
    <w:rsid w:val="00E75961"/>
    <w:rPr>
      <w:rFonts w:cs="Times New Roman"/>
    </w:rPr>
  </w:style>
  <w:style w:type="character" w:customStyle="1" w:styleId="ft674">
    <w:name w:val="ft674"/>
    <w:basedOn w:val="a3"/>
    <w:uiPriority w:val="99"/>
    <w:qFormat/>
    <w:rsid w:val="00E75961"/>
    <w:rPr>
      <w:rFonts w:cs="Times New Roman"/>
    </w:rPr>
  </w:style>
  <w:style w:type="character" w:customStyle="1" w:styleId="ft698">
    <w:name w:val="ft698"/>
    <w:basedOn w:val="a3"/>
    <w:uiPriority w:val="99"/>
    <w:qFormat/>
    <w:rsid w:val="00E75961"/>
    <w:rPr>
      <w:rFonts w:cs="Times New Roman"/>
    </w:rPr>
  </w:style>
  <w:style w:type="character" w:customStyle="1" w:styleId="ft709">
    <w:name w:val="ft709"/>
    <w:basedOn w:val="a3"/>
    <w:uiPriority w:val="99"/>
    <w:qFormat/>
    <w:rsid w:val="00E75961"/>
    <w:rPr>
      <w:rFonts w:cs="Times New Roman"/>
    </w:rPr>
  </w:style>
  <w:style w:type="character" w:customStyle="1" w:styleId="ft723">
    <w:name w:val="ft723"/>
    <w:basedOn w:val="a3"/>
    <w:uiPriority w:val="99"/>
    <w:qFormat/>
    <w:rsid w:val="00E75961"/>
    <w:rPr>
      <w:rFonts w:cs="Times New Roman"/>
    </w:rPr>
  </w:style>
  <w:style w:type="character" w:customStyle="1" w:styleId="ft746">
    <w:name w:val="ft746"/>
    <w:basedOn w:val="a3"/>
    <w:uiPriority w:val="99"/>
    <w:qFormat/>
    <w:rsid w:val="00E75961"/>
    <w:rPr>
      <w:rFonts w:cs="Times New Roman"/>
    </w:rPr>
  </w:style>
  <w:style w:type="character" w:customStyle="1" w:styleId="ft770">
    <w:name w:val="ft770"/>
    <w:basedOn w:val="a3"/>
    <w:uiPriority w:val="99"/>
    <w:qFormat/>
    <w:rsid w:val="00E75961"/>
    <w:rPr>
      <w:rFonts w:cs="Times New Roman"/>
    </w:rPr>
  </w:style>
  <w:style w:type="character" w:customStyle="1" w:styleId="ft772">
    <w:name w:val="ft772"/>
    <w:basedOn w:val="a3"/>
    <w:uiPriority w:val="99"/>
    <w:qFormat/>
    <w:rsid w:val="00E75961"/>
    <w:rPr>
      <w:rFonts w:cs="Times New Roman"/>
    </w:rPr>
  </w:style>
  <w:style w:type="character" w:customStyle="1" w:styleId="ft774">
    <w:name w:val="ft774"/>
    <w:basedOn w:val="a3"/>
    <w:uiPriority w:val="99"/>
    <w:qFormat/>
    <w:rsid w:val="00E75961"/>
    <w:rPr>
      <w:rFonts w:cs="Times New Roman"/>
    </w:rPr>
  </w:style>
  <w:style w:type="character" w:customStyle="1" w:styleId="ft777">
    <w:name w:val="ft777"/>
    <w:basedOn w:val="a3"/>
    <w:uiPriority w:val="99"/>
    <w:qFormat/>
    <w:rsid w:val="00E75961"/>
    <w:rPr>
      <w:rFonts w:cs="Times New Roman"/>
    </w:rPr>
  </w:style>
  <w:style w:type="character" w:customStyle="1" w:styleId="ft778">
    <w:name w:val="ft778"/>
    <w:basedOn w:val="a3"/>
    <w:uiPriority w:val="99"/>
    <w:qFormat/>
    <w:rsid w:val="00E75961"/>
    <w:rPr>
      <w:rFonts w:cs="Times New Roman"/>
    </w:rPr>
  </w:style>
  <w:style w:type="character" w:customStyle="1" w:styleId="ft780">
    <w:name w:val="ft780"/>
    <w:basedOn w:val="a3"/>
    <w:uiPriority w:val="99"/>
    <w:qFormat/>
    <w:rsid w:val="00E75961"/>
    <w:rPr>
      <w:rFonts w:cs="Times New Roman"/>
    </w:rPr>
  </w:style>
  <w:style w:type="character" w:customStyle="1" w:styleId="ft794">
    <w:name w:val="ft794"/>
    <w:basedOn w:val="a3"/>
    <w:uiPriority w:val="99"/>
    <w:qFormat/>
    <w:rsid w:val="00E75961"/>
    <w:rPr>
      <w:rFonts w:cs="Times New Roman"/>
    </w:rPr>
  </w:style>
  <w:style w:type="character" w:customStyle="1" w:styleId="ft813">
    <w:name w:val="ft813"/>
    <w:basedOn w:val="a3"/>
    <w:uiPriority w:val="99"/>
    <w:qFormat/>
    <w:rsid w:val="00E75961"/>
    <w:rPr>
      <w:rFonts w:cs="Times New Roman"/>
    </w:rPr>
  </w:style>
  <w:style w:type="character" w:customStyle="1" w:styleId="ft845">
    <w:name w:val="ft845"/>
    <w:basedOn w:val="a3"/>
    <w:uiPriority w:val="99"/>
    <w:qFormat/>
    <w:rsid w:val="00E75961"/>
    <w:rPr>
      <w:rFonts w:cs="Times New Roman"/>
    </w:rPr>
  </w:style>
  <w:style w:type="character" w:customStyle="1" w:styleId="ft846">
    <w:name w:val="ft846"/>
    <w:basedOn w:val="a3"/>
    <w:uiPriority w:val="99"/>
    <w:qFormat/>
    <w:rsid w:val="00E75961"/>
    <w:rPr>
      <w:rFonts w:cs="Times New Roman"/>
    </w:rPr>
  </w:style>
  <w:style w:type="character" w:customStyle="1" w:styleId="ft869">
    <w:name w:val="ft869"/>
    <w:basedOn w:val="a3"/>
    <w:uiPriority w:val="99"/>
    <w:qFormat/>
    <w:rsid w:val="00E75961"/>
    <w:rPr>
      <w:rFonts w:cs="Times New Roman"/>
    </w:rPr>
  </w:style>
  <w:style w:type="character" w:customStyle="1" w:styleId="ft345">
    <w:name w:val="ft345"/>
    <w:basedOn w:val="a3"/>
    <w:uiPriority w:val="99"/>
    <w:qFormat/>
    <w:rsid w:val="00E75961"/>
    <w:rPr>
      <w:rFonts w:cs="Times New Roman"/>
    </w:rPr>
  </w:style>
  <w:style w:type="character" w:customStyle="1" w:styleId="ft348">
    <w:name w:val="ft348"/>
    <w:basedOn w:val="a3"/>
    <w:uiPriority w:val="99"/>
    <w:qFormat/>
    <w:rsid w:val="00E75961"/>
    <w:rPr>
      <w:rFonts w:cs="Times New Roman"/>
    </w:rPr>
  </w:style>
  <w:style w:type="character" w:customStyle="1" w:styleId="ft350">
    <w:name w:val="ft350"/>
    <w:basedOn w:val="a3"/>
    <w:uiPriority w:val="99"/>
    <w:qFormat/>
    <w:rsid w:val="00E75961"/>
    <w:rPr>
      <w:rFonts w:cs="Times New Roman"/>
    </w:rPr>
  </w:style>
  <w:style w:type="character" w:customStyle="1" w:styleId="ft351">
    <w:name w:val="ft351"/>
    <w:basedOn w:val="a3"/>
    <w:uiPriority w:val="99"/>
    <w:qFormat/>
    <w:rsid w:val="00E75961"/>
    <w:rPr>
      <w:rFonts w:cs="Times New Roman"/>
    </w:rPr>
  </w:style>
  <w:style w:type="character" w:customStyle="1" w:styleId="ft353">
    <w:name w:val="ft353"/>
    <w:basedOn w:val="a3"/>
    <w:uiPriority w:val="99"/>
    <w:qFormat/>
    <w:rsid w:val="00E75961"/>
    <w:rPr>
      <w:rFonts w:cs="Times New Roman"/>
    </w:rPr>
  </w:style>
  <w:style w:type="character" w:customStyle="1" w:styleId="ft355">
    <w:name w:val="ft355"/>
    <w:basedOn w:val="a3"/>
    <w:uiPriority w:val="99"/>
    <w:qFormat/>
    <w:rsid w:val="00E75961"/>
    <w:rPr>
      <w:rFonts w:cs="Times New Roman"/>
    </w:rPr>
  </w:style>
  <w:style w:type="character" w:customStyle="1" w:styleId="ft372">
    <w:name w:val="ft372"/>
    <w:basedOn w:val="a3"/>
    <w:uiPriority w:val="99"/>
    <w:qFormat/>
    <w:rsid w:val="00E75961"/>
    <w:rPr>
      <w:rFonts w:cs="Times New Roman"/>
    </w:rPr>
  </w:style>
  <w:style w:type="character" w:customStyle="1" w:styleId="ft219">
    <w:name w:val="ft219"/>
    <w:basedOn w:val="a3"/>
    <w:uiPriority w:val="99"/>
    <w:qFormat/>
    <w:rsid w:val="00E75961"/>
    <w:rPr>
      <w:rFonts w:cs="Times New Roman"/>
    </w:rPr>
  </w:style>
  <w:style w:type="character" w:customStyle="1" w:styleId="ft255">
    <w:name w:val="ft255"/>
    <w:basedOn w:val="a3"/>
    <w:uiPriority w:val="99"/>
    <w:qFormat/>
    <w:rsid w:val="00E75961"/>
    <w:rPr>
      <w:rFonts w:cs="Times New Roman"/>
    </w:rPr>
  </w:style>
  <w:style w:type="character" w:customStyle="1" w:styleId="ft264">
    <w:name w:val="ft264"/>
    <w:basedOn w:val="a3"/>
    <w:uiPriority w:val="99"/>
    <w:qFormat/>
    <w:rsid w:val="00E75961"/>
    <w:rPr>
      <w:rFonts w:cs="Times New Roman"/>
    </w:rPr>
  </w:style>
  <w:style w:type="character" w:customStyle="1" w:styleId="ft269">
    <w:name w:val="ft269"/>
    <w:basedOn w:val="a3"/>
    <w:uiPriority w:val="99"/>
    <w:qFormat/>
    <w:rsid w:val="00E75961"/>
    <w:rPr>
      <w:rFonts w:cs="Times New Roman"/>
    </w:rPr>
  </w:style>
  <w:style w:type="character" w:customStyle="1" w:styleId="ft292">
    <w:name w:val="ft292"/>
    <w:basedOn w:val="a3"/>
    <w:uiPriority w:val="99"/>
    <w:qFormat/>
    <w:rsid w:val="00E75961"/>
    <w:rPr>
      <w:rFonts w:cs="Times New Roman"/>
    </w:rPr>
  </w:style>
  <w:style w:type="character" w:customStyle="1" w:styleId="ft300">
    <w:name w:val="ft300"/>
    <w:basedOn w:val="a3"/>
    <w:uiPriority w:val="99"/>
    <w:qFormat/>
    <w:rsid w:val="00E75961"/>
    <w:rPr>
      <w:rFonts w:cs="Times New Roman"/>
    </w:rPr>
  </w:style>
  <w:style w:type="character" w:customStyle="1" w:styleId="ft308">
    <w:name w:val="ft308"/>
    <w:basedOn w:val="a3"/>
    <w:uiPriority w:val="99"/>
    <w:qFormat/>
    <w:rsid w:val="00E75961"/>
    <w:rPr>
      <w:rFonts w:cs="Times New Roman"/>
    </w:rPr>
  </w:style>
  <w:style w:type="character" w:customStyle="1" w:styleId="ft334">
    <w:name w:val="ft334"/>
    <w:basedOn w:val="a3"/>
    <w:uiPriority w:val="99"/>
    <w:qFormat/>
    <w:rsid w:val="00E75961"/>
    <w:rPr>
      <w:rFonts w:cs="Times New Roman"/>
    </w:rPr>
  </w:style>
  <w:style w:type="character" w:customStyle="1" w:styleId="ft346">
    <w:name w:val="ft346"/>
    <w:basedOn w:val="a3"/>
    <w:uiPriority w:val="99"/>
    <w:qFormat/>
    <w:rsid w:val="00E75961"/>
    <w:rPr>
      <w:rFonts w:cs="Times New Roman"/>
    </w:rPr>
  </w:style>
  <w:style w:type="character" w:customStyle="1" w:styleId="ft3">
    <w:name w:val="ft3"/>
    <w:basedOn w:val="a3"/>
    <w:uiPriority w:val="99"/>
    <w:qFormat/>
    <w:rsid w:val="00E75961"/>
    <w:rPr>
      <w:rFonts w:cs="Times New Roman"/>
    </w:rPr>
  </w:style>
  <w:style w:type="character" w:customStyle="1" w:styleId="ft381">
    <w:name w:val="ft381"/>
    <w:basedOn w:val="a3"/>
    <w:uiPriority w:val="99"/>
    <w:qFormat/>
    <w:rsid w:val="00E75961"/>
    <w:rPr>
      <w:rFonts w:cs="Times New Roman"/>
    </w:rPr>
  </w:style>
  <w:style w:type="character" w:customStyle="1" w:styleId="ft391">
    <w:name w:val="ft391"/>
    <w:basedOn w:val="a3"/>
    <w:uiPriority w:val="99"/>
    <w:qFormat/>
    <w:rsid w:val="00E75961"/>
    <w:rPr>
      <w:rFonts w:cs="Times New Roman"/>
    </w:rPr>
  </w:style>
  <w:style w:type="character" w:customStyle="1" w:styleId="ft397">
    <w:name w:val="ft397"/>
    <w:basedOn w:val="a3"/>
    <w:uiPriority w:val="99"/>
    <w:qFormat/>
    <w:rsid w:val="00E75961"/>
    <w:rPr>
      <w:rFonts w:cs="Times New Roman"/>
    </w:rPr>
  </w:style>
  <w:style w:type="character" w:customStyle="1" w:styleId="ft176">
    <w:name w:val="ft176"/>
    <w:basedOn w:val="a3"/>
    <w:uiPriority w:val="99"/>
    <w:qFormat/>
    <w:rsid w:val="00E75961"/>
    <w:rPr>
      <w:rFonts w:cs="Times New Roman"/>
    </w:rPr>
  </w:style>
  <w:style w:type="character" w:customStyle="1" w:styleId="ft410">
    <w:name w:val="ft410"/>
    <w:basedOn w:val="a3"/>
    <w:uiPriority w:val="99"/>
    <w:qFormat/>
    <w:rsid w:val="00E75961"/>
    <w:rPr>
      <w:rFonts w:cs="Times New Roman"/>
    </w:rPr>
  </w:style>
  <w:style w:type="character" w:customStyle="1" w:styleId="ft421">
    <w:name w:val="ft421"/>
    <w:basedOn w:val="a3"/>
    <w:uiPriority w:val="99"/>
    <w:qFormat/>
    <w:rsid w:val="00E75961"/>
    <w:rPr>
      <w:rFonts w:cs="Times New Roman"/>
    </w:rPr>
  </w:style>
  <w:style w:type="character" w:customStyle="1" w:styleId="ft467">
    <w:name w:val="ft467"/>
    <w:basedOn w:val="a3"/>
    <w:uiPriority w:val="99"/>
    <w:qFormat/>
    <w:rsid w:val="00E75961"/>
    <w:rPr>
      <w:rFonts w:cs="Times New Roman"/>
    </w:rPr>
  </w:style>
  <w:style w:type="character" w:customStyle="1" w:styleId="ft479">
    <w:name w:val="ft479"/>
    <w:basedOn w:val="a3"/>
    <w:uiPriority w:val="99"/>
    <w:qFormat/>
    <w:rsid w:val="00E75961"/>
    <w:rPr>
      <w:rFonts w:cs="Times New Roman"/>
    </w:rPr>
  </w:style>
  <w:style w:type="character" w:customStyle="1" w:styleId="ft578">
    <w:name w:val="ft578"/>
    <w:basedOn w:val="a3"/>
    <w:uiPriority w:val="99"/>
    <w:qFormat/>
    <w:rsid w:val="00E75961"/>
    <w:rPr>
      <w:rFonts w:cs="Times New Roman"/>
    </w:rPr>
  </w:style>
  <w:style w:type="character" w:customStyle="1" w:styleId="ft624">
    <w:name w:val="ft624"/>
    <w:basedOn w:val="a3"/>
    <w:uiPriority w:val="99"/>
    <w:qFormat/>
    <w:rsid w:val="00E75961"/>
    <w:rPr>
      <w:rFonts w:cs="Times New Roman"/>
    </w:rPr>
  </w:style>
  <w:style w:type="character" w:customStyle="1" w:styleId="ft631">
    <w:name w:val="ft631"/>
    <w:basedOn w:val="a3"/>
    <w:uiPriority w:val="99"/>
    <w:qFormat/>
    <w:rsid w:val="00E75961"/>
    <w:rPr>
      <w:rFonts w:cs="Times New Roman"/>
    </w:rPr>
  </w:style>
  <w:style w:type="character" w:customStyle="1" w:styleId="ft679">
    <w:name w:val="ft679"/>
    <w:basedOn w:val="a3"/>
    <w:uiPriority w:val="99"/>
    <w:qFormat/>
    <w:rsid w:val="00E75961"/>
    <w:rPr>
      <w:rFonts w:cs="Times New Roman"/>
    </w:rPr>
  </w:style>
  <w:style w:type="character" w:customStyle="1" w:styleId="ft725">
    <w:name w:val="ft725"/>
    <w:basedOn w:val="a3"/>
    <w:uiPriority w:val="99"/>
    <w:qFormat/>
    <w:rsid w:val="00E75961"/>
    <w:rPr>
      <w:rFonts w:cs="Times New Roman"/>
    </w:rPr>
  </w:style>
  <w:style w:type="character" w:customStyle="1" w:styleId="ft769">
    <w:name w:val="ft769"/>
    <w:basedOn w:val="a3"/>
    <w:uiPriority w:val="99"/>
    <w:qFormat/>
    <w:rsid w:val="00E75961"/>
    <w:rPr>
      <w:rFonts w:cs="Times New Roman"/>
    </w:rPr>
  </w:style>
  <w:style w:type="character" w:customStyle="1" w:styleId="ft819">
    <w:name w:val="ft819"/>
    <w:basedOn w:val="a3"/>
    <w:uiPriority w:val="99"/>
    <w:qFormat/>
    <w:rsid w:val="00E75961"/>
    <w:rPr>
      <w:rFonts w:cs="Times New Roman"/>
    </w:rPr>
  </w:style>
  <w:style w:type="character" w:customStyle="1" w:styleId="ft877">
    <w:name w:val="ft877"/>
    <w:basedOn w:val="a3"/>
    <w:uiPriority w:val="99"/>
    <w:qFormat/>
    <w:rsid w:val="00E75961"/>
    <w:rPr>
      <w:rFonts w:cs="Times New Roman"/>
    </w:rPr>
  </w:style>
  <w:style w:type="character" w:customStyle="1" w:styleId="ft275">
    <w:name w:val="ft275"/>
    <w:basedOn w:val="a3"/>
    <w:uiPriority w:val="99"/>
    <w:qFormat/>
    <w:rsid w:val="00E75961"/>
    <w:rPr>
      <w:rFonts w:cs="Times New Roman"/>
    </w:rPr>
  </w:style>
  <w:style w:type="character" w:customStyle="1" w:styleId="ft935">
    <w:name w:val="ft935"/>
    <w:basedOn w:val="a3"/>
    <w:uiPriority w:val="99"/>
    <w:qFormat/>
    <w:rsid w:val="00E75961"/>
    <w:rPr>
      <w:rFonts w:cs="Times New Roman"/>
    </w:rPr>
  </w:style>
  <w:style w:type="character" w:customStyle="1" w:styleId="ft969">
    <w:name w:val="ft969"/>
    <w:basedOn w:val="a3"/>
    <w:uiPriority w:val="99"/>
    <w:qFormat/>
    <w:rsid w:val="00E75961"/>
    <w:rPr>
      <w:rFonts w:cs="Times New Roman"/>
    </w:rPr>
  </w:style>
  <w:style w:type="character" w:customStyle="1" w:styleId="ft1010">
    <w:name w:val="ft1010"/>
    <w:basedOn w:val="a3"/>
    <w:uiPriority w:val="99"/>
    <w:qFormat/>
    <w:rsid w:val="00E75961"/>
    <w:rPr>
      <w:rFonts w:cs="Times New Roman"/>
    </w:rPr>
  </w:style>
  <w:style w:type="character" w:customStyle="1" w:styleId="ft1058">
    <w:name w:val="ft1058"/>
    <w:basedOn w:val="a3"/>
    <w:uiPriority w:val="99"/>
    <w:qFormat/>
    <w:rsid w:val="00E75961"/>
    <w:rPr>
      <w:rFonts w:cs="Times New Roman"/>
    </w:rPr>
  </w:style>
  <w:style w:type="character" w:customStyle="1" w:styleId="ft1101">
    <w:name w:val="ft1101"/>
    <w:basedOn w:val="a3"/>
    <w:uiPriority w:val="99"/>
    <w:qFormat/>
    <w:rsid w:val="00E75961"/>
    <w:rPr>
      <w:rFonts w:cs="Times New Roman"/>
    </w:rPr>
  </w:style>
  <w:style w:type="character" w:customStyle="1" w:styleId="ft1162">
    <w:name w:val="ft1162"/>
    <w:basedOn w:val="a3"/>
    <w:uiPriority w:val="99"/>
    <w:qFormat/>
    <w:rsid w:val="00E75961"/>
    <w:rPr>
      <w:rFonts w:cs="Times New Roman"/>
    </w:rPr>
  </w:style>
  <w:style w:type="character" w:customStyle="1" w:styleId="ft1197">
    <w:name w:val="ft1197"/>
    <w:basedOn w:val="a3"/>
    <w:uiPriority w:val="99"/>
    <w:qFormat/>
    <w:rsid w:val="00E75961"/>
    <w:rPr>
      <w:rFonts w:cs="Times New Roman"/>
    </w:rPr>
  </w:style>
  <w:style w:type="character" w:customStyle="1" w:styleId="ft1248">
    <w:name w:val="ft1248"/>
    <w:basedOn w:val="a3"/>
    <w:uiPriority w:val="99"/>
    <w:qFormat/>
    <w:rsid w:val="00E75961"/>
    <w:rPr>
      <w:rFonts w:cs="Times New Roman"/>
    </w:rPr>
  </w:style>
  <w:style w:type="character" w:customStyle="1" w:styleId="ft1293">
    <w:name w:val="ft1293"/>
    <w:basedOn w:val="a3"/>
    <w:uiPriority w:val="99"/>
    <w:qFormat/>
    <w:rsid w:val="00E75961"/>
    <w:rPr>
      <w:rFonts w:cs="Times New Roman"/>
    </w:rPr>
  </w:style>
  <w:style w:type="character" w:customStyle="1" w:styleId="ft1308">
    <w:name w:val="ft1308"/>
    <w:basedOn w:val="a3"/>
    <w:uiPriority w:val="99"/>
    <w:qFormat/>
    <w:rsid w:val="00E75961"/>
    <w:rPr>
      <w:rFonts w:cs="Times New Roman"/>
    </w:rPr>
  </w:style>
  <w:style w:type="character" w:customStyle="1" w:styleId="ft1366">
    <w:name w:val="ft1366"/>
    <w:basedOn w:val="a3"/>
    <w:uiPriority w:val="99"/>
    <w:qFormat/>
    <w:rsid w:val="00E75961"/>
    <w:rPr>
      <w:rFonts w:cs="Times New Roman"/>
    </w:rPr>
  </w:style>
  <w:style w:type="character" w:customStyle="1" w:styleId="ft1377">
    <w:name w:val="ft1377"/>
    <w:basedOn w:val="a3"/>
    <w:uiPriority w:val="99"/>
    <w:qFormat/>
    <w:rsid w:val="00E75961"/>
    <w:rPr>
      <w:rFonts w:cs="Times New Roman"/>
    </w:rPr>
  </w:style>
  <w:style w:type="character" w:customStyle="1" w:styleId="ft1380">
    <w:name w:val="ft1380"/>
    <w:basedOn w:val="a3"/>
    <w:uiPriority w:val="99"/>
    <w:qFormat/>
    <w:rsid w:val="00E75961"/>
    <w:rPr>
      <w:rFonts w:cs="Times New Roman"/>
    </w:rPr>
  </w:style>
  <w:style w:type="character" w:customStyle="1" w:styleId="ft1389">
    <w:name w:val="ft1389"/>
    <w:basedOn w:val="a3"/>
    <w:uiPriority w:val="99"/>
    <w:qFormat/>
    <w:rsid w:val="00E75961"/>
    <w:rPr>
      <w:rFonts w:cs="Times New Roman"/>
    </w:rPr>
  </w:style>
  <w:style w:type="character" w:customStyle="1" w:styleId="ft1393">
    <w:name w:val="ft1393"/>
    <w:basedOn w:val="a3"/>
    <w:uiPriority w:val="99"/>
    <w:qFormat/>
    <w:rsid w:val="00E75961"/>
    <w:rPr>
      <w:rFonts w:cs="Times New Roman"/>
    </w:rPr>
  </w:style>
  <w:style w:type="character" w:customStyle="1" w:styleId="ft1400">
    <w:name w:val="ft1400"/>
    <w:basedOn w:val="a3"/>
    <w:uiPriority w:val="99"/>
    <w:qFormat/>
    <w:rsid w:val="00E75961"/>
    <w:rPr>
      <w:rFonts w:cs="Times New Roman"/>
    </w:rPr>
  </w:style>
  <w:style w:type="character" w:customStyle="1" w:styleId="ft1407">
    <w:name w:val="ft1407"/>
    <w:basedOn w:val="a3"/>
    <w:uiPriority w:val="99"/>
    <w:qFormat/>
    <w:rsid w:val="00E75961"/>
    <w:rPr>
      <w:rFonts w:cs="Times New Roman"/>
    </w:rPr>
  </w:style>
  <w:style w:type="character" w:customStyle="1" w:styleId="ft1410">
    <w:name w:val="ft1410"/>
    <w:basedOn w:val="a3"/>
    <w:uiPriority w:val="99"/>
    <w:qFormat/>
    <w:rsid w:val="00E75961"/>
    <w:rPr>
      <w:rFonts w:cs="Times New Roman"/>
    </w:rPr>
  </w:style>
  <w:style w:type="character" w:customStyle="1" w:styleId="ft1427">
    <w:name w:val="ft1427"/>
    <w:basedOn w:val="a3"/>
    <w:uiPriority w:val="99"/>
    <w:qFormat/>
    <w:rsid w:val="00E75961"/>
    <w:rPr>
      <w:rFonts w:cs="Times New Roman"/>
    </w:rPr>
  </w:style>
  <w:style w:type="character" w:customStyle="1" w:styleId="ft1478">
    <w:name w:val="ft1478"/>
    <w:basedOn w:val="a3"/>
    <w:uiPriority w:val="99"/>
    <w:qFormat/>
    <w:rsid w:val="00E75961"/>
    <w:rPr>
      <w:rFonts w:cs="Times New Roman"/>
    </w:rPr>
  </w:style>
  <w:style w:type="character" w:customStyle="1" w:styleId="ft1533">
    <w:name w:val="ft1533"/>
    <w:basedOn w:val="a3"/>
    <w:uiPriority w:val="99"/>
    <w:qFormat/>
    <w:rsid w:val="00E75961"/>
    <w:rPr>
      <w:rFonts w:cs="Times New Roman"/>
    </w:rPr>
  </w:style>
  <w:style w:type="character" w:customStyle="1" w:styleId="ft1586">
    <w:name w:val="ft1586"/>
    <w:basedOn w:val="a3"/>
    <w:uiPriority w:val="99"/>
    <w:qFormat/>
    <w:rsid w:val="00E75961"/>
    <w:rPr>
      <w:rFonts w:cs="Times New Roman"/>
    </w:rPr>
  </w:style>
  <w:style w:type="character" w:customStyle="1" w:styleId="ft1627">
    <w:name w:val="ft1627"/>
    <w:basedOn w:val="a3"/>
    <w:uiPriority w:val="99"/>
    <w:qFormat/>
    <w:rsid w:val="00E75961"/>
    <w:rPr>
      <w:rFonts w:cs="Times New Roman"/>
    </w:rPr>
  </w:style>
  <w:style w:type="character" w:customStyle="1" w:styleId="ft1634">
    <w:name w:val="ft1634"/>
    <w:basedOn w:val="a3"/>
    <w:uiPriority w:val="99"/>
    <w:qFormat/>
    <w:rsid w:val="00E75961"/>
    <w:rPr>
      <w:rFonts w:cs="Times New Roman"/>
    </w:rPr>
  </w:style>
  <w:style w:type="character" w:customStyle="1" w:styleId="ft1638">
    <w:name w:val="ft1638"/>
    <w:basedOn w:val="a3"/>
    <w:uiPriority w:val="99"/>
    <w:qFormat/>
    <w:rsid w:val="00E75961"/>
    <w:rPr>
      <w:rFonts w:cs="Times New Roman"/>
    </w:rPr>
  </w:style>
  <w:style w:type="character" w:customStyle="1" w:styleId="ft1643">
    <w:name w:val="ft1643"/>
    <w:basedOn w:val="a3"/>
    <w:uiPriority w:val="99"/>
    <w:qFormat/>
    <w:rsid w:val="00E75961"/>
    <w:rPr>
      <w:rFonts w:cs="Times New Roman"/>
    </w:rPr>
  </w:style>
  <w:style w:type="character" w:customStyle="1" w:styleId="ft1659">
    <w:name w:val="ft1659"/>
    <w:basedOn w:val="a3"/>
    <w:uiPriority w:val="99"/>
    <w:qFormat/>
    <w:rsid w:val="00E75961"/>
    <w:rPr>
      <w:rFonts w:cs="Times New Roman"/>
    </w:rPr>
  </w:style>
  <w:style w:type="character" w:customStyle="1" w:styleId="ft1665">
    <w:name w:val="ft1665"/>
    <w:basedOn w:val="a3"/>
    <w:uiPriority w:val="99"/>
    <w:qFormat/>
    <w:rsid w:val="00E75961"/>
    <w:rPr>
      <w:rFonts w:cs="Times New Roman"/>
    </w:rPr>
  </w:style>
  <w:style w:type="character" w:customStyle="1" w:styleId="ft1711">
    <w:name w:val="ft1711"/>
    <w:basedOn w:val="a3"/>
    <w:uiPriority w:val="99"/>
    <w:qFormat/>
    <w:rsid w:val="00E75961"/>
    <w:rPr>
      <w:rFonts w:cs="Times New Roman"/>
    </w:rPr>
  </w:style>
  <w:style w:type="character" w:customStyle="1" w:styleId="ft1757">
    <w:name w:val="ft1757"/>
    <w:basedOn w:val="a3"/>
    <w:uiPriority w:val="99"/>
    <w:qFormat/>
    <w:rsid w:val="00E75961"/>
    <w:rPr>
      <w:rFonts w:cs="Times New Roman"/>
    </w:rPr>
  </w:style>
  <w:style w:type="character" w:customStyle="1" w:styleId="ft1804">
    <w:name w:val="ft1804"/>
    <w:basedOn w:val="a3"/>
    <w:uiPriority w:val="99"/>
    <w:qFormat/>
    <w:rsid w:val="00E75961"/>
    <w:rPr>
      <w:rFonts w:cs="Times New Roman"/>
    </w:rPr>
  </w:style>
  <w:style w:type="character" w:customStyle="1" w:styleId="ft1855">
    <w:name w:val="ft1855"/>
    <w:basedOn w:val="a3"/>
    <w:uiPriority w:val="99"/>
    <w:qFormat/>
    <w:rsid w:val="00E75961"/>
    <w:rPr>
      <w:rFonts w:cs="Times New Roman"/>
    </w:rPr>
  </w:style>
  <w:style w:type="character" w:customStyle="1" w:styleId="ft1883">
    <w:name w:val="ft1883"/>
    <w:basedOn w:val="a3"/>
    <w:uiPriority w:val="99"/>
    <w:qFormat/>
    <w:rsid w:val="00E75961"/>
    <w:rPr>
      <w:rFonts w:cs="Times New Roman"/>
    </w:rPr>
  </w:style>
  <w:style w:type="character" w:customStyle="1" w:styleId="ft1937">
    <w:name w:val="ft1937"/>
    <w:basedOn w:val="a3"/>
    <w:uiPriority w:val="99"/>
    <w:qFormat/>
    <w:rsid w:val="00E75961"/>
    <w:rPr>
      <w:rFonts w:cs="Times New Roman"/>
    </w:rPr>
  </w:style>
  <w:style w:type="character" w:customStyle="1" w:styleId="ft1983">
    <w:name w:val="ft1983"/>
    <w:basedOn w:val="a3"/>
    <w:uiPriority w:val="99"/>
    <w:qFormat/>
    <w:rsid w:val="00E75961"/>
    <w:rPr>
      <w:rFonts w:cs="Times New Roman"/>
    </w:rPr>
  </w:style>
  <w:style w:type="character" w:customStyle="1" w:styleId="ft2028">
    <w:name w:val="ft2028"/>
    <w:basedOn w:val="a3"/>
    <w:uiPriority w:val="99"/>
    <w:qFormat/>
    <w:rsid w:val="00E75961"/>
    <w:rPr>
      <w:rFonts w:cs="Times New Roman"/>
    </w:rPr>
  </w:style>
  <w:style w:type="character" w:customStyle="1" w:styleId="ft2049">
    <w:name w:val="ft2049"/>
    <w:basedOn w:val="a3"/>
    <w:uiPriority w:val="99"/>
    <w:qFormat/>
    <w:rsid w:val="00E75961"/>
    <w:rPr>
      <w:rFonts w:cs="Times New Roman"/>
    </w:rPr>
  </w:style>
  <w:style w:type="character" w:customStyle="1" w:styleId="ft2096">
    <w:name w:val="ft2096"/>
    <w:basedOn w:val="a3"/>
    <w:uiPriority w:val="99"/>
    <w:qFormat/>
    <w:rsid w:val="00E75961"/>
    <w:rPr>
      <w:rFonts w:cs="Times New Roman"/>
    </w:rPr>
  </w:style>
  <w:style w:type="character" w:customStyle="1" w:styleId="ft2144">
    <w:name w:val="ft2144"/>
    <w:basedOn w:val="a3"/>
    <w:uiPriority w:val="99"/>
    <w:qFormat/>
    <w:rsid w:val="00E75961"/>
    <w:rPr>
      <w:rFonts w:cs="Times New Roman"/>
    </w:rPr>
  </w:style>
  <w:style w:type="character" w:customStyle="1" w:styleId="ft2234">
    <w:name w:val="ft2234"/>
    <w:basedOn w:val="a3"/>
    <w:uiPriority w:val="99"/>
    <w:qFormat/>
    <w:rsid w:val="00E75961"/>
    <w:rPr>
      <w:rFonts w:cs="Times New Roman"/>
    </w:rPr>
  </w:style>
  <w:style w:type="character" w:customStyle="1" w:styleId="ft2289">
    <w:name w:val="ft2289"/>
    <w:basedOn w:val="a3"/>
    <w:uiPriority w:val="99"/>
    <w:qFormat/>
    <w:rsid w:val="00E75961"/>
    <w:rPr>
      <w:rFonts w:cs="Times New Roman"/>
    </w:rPr>
  </w:style>
  <w:style w:type="character" w:customStyle="1" w:styleId="ft1884">
    <w:name w:val="ft1884"/>
    <w:basedOn w:val="a3"/>
    <w:uiPriority w:val="99"/>
    <w:qFormat/>
    <w:rsid w:val="00E75961"/>
    <w:rPr>
      <w:rFonts w:cs="Times New Roman"/>
    </w:rPr>
  </w:style>
  <w:style w:type="character" w:customStyle="1" w:styleId="ft2343">
    <w:name w:val="ft2343"/>
    <w:basedOn w:val="a3"/>
    <w:uiPriority w:val="99"/>
    <w:qFormat/>
    <w:rsid w:val="00E75961"/>
    <w:rPr>
      <w:rFonts w:cs="Times New Roman"/>
    </w:rPr>
  </w:style>
  <w:style w:type="character" w:customStyle="1" w:styleId="ft2392">
    <w:name w:val="ft2392"/>
    <w:basedOn w:val="a3"/>
    <w:uiPriority w:val="99"/>
    <w:qFormat/>
    <w:rsid w:val="00E75961"/>
    <w:rPr>
      <w:rFonts w:cs="Times New Roman"/>
    </w:rPr>
  </w:style>
  <w:style w:type="character" w:customStyle="1" w:styleId="ft2439">
    <w:name w:val="ft2439"/>
    <w:basedOn w:val="a3"/>
    <w:uiPriority w:val="99"/>
    <w:qFormat/>
    <w:rsid w:val="00E75961"/>
    <w:rPr>
      <w:rFonts w:cs="Times New Roman"/>
    </w:rPr>
  </w:style>
  <w:style w:type="character" w:customStyle="1" w:styleId="ft2489">
    <w:name w:val="ft2489"/>
    <w:basedOn w:val="a3"/>
    <w:uiPriority w:val="99"/>
    <w:qFormat/>
    <w:rsid w:val="00E75961"/>
    <w:rPr>
      <w:rFonts w:cs="Times New Roman"/>
    </w:rPr>
  </w:style>
  <w:style w:type="character" w:customStyle="1" w:styleId="ft2500">
    <w:name w:val="ft2500"/>
    <w:basedOn w:val="a3"/>
    <w:uiPriority w:val="99"/>
    <w:qFormat/>
    <w:rsid w:val="00E75961"/>
    <w:rPr>
      <w:rFonts w:cs="Times New Roman"/>
    </w:rPr>
  </w:style>
  <w:style w:type="character" w:customStyle="1" w:styleId="ft2555">
    <w:name w:val="ft2555"/>
    <w:basedOn w:val="a3"/>
    <w:uiPriority w:val="99"/>
    <w:qFormat/>
    <w:rsid w:val="00E75961"/>
    <w:rPr>
      <w:rFonts w:cs="Times New Roman"/>
    </w:rPr>
  </w:style>
  <w:style w:type="character" w:customStyle="1" w:styleId="ft2562">
    <w:name w:val="ft2562"/>
    <w:basedOn w:val="a3"/>
    <w:uiPriority w:val="99"/>
    <w:qFormat/>
    <w:rsid w:val="00E75961"/>
    <w:rPr>
      <w:rFonts w:cs="Times New Roman"/>
    </w:rPr>
  </w:style>
  <w:style w:type="character" w:customStyle="1" w:styleId="ft2569">
    <w:name w:val="ft2569"/>
    <w:basedOn w:val="a3"/>
    <w:uiPriority w:val="99"/>
    <w:qFormat/>
    <w:rsid w:val="00E75961"/>
    <w:rPr>
      <w:rFonts w:cs="Times New Roman"/>
    </w:rPr>
  </w:style>
  <w:style w:type="character" w:customStyle="1" w:styleId="ft2572">
    <w:name w:val="ft2572"/>
    <w:basedOn w:val="a3"/>
    <w:uiPriority w:val="99"/>
    <w:qFormat/>
    <w:rsid w:val="00E75961"/>
    <w:rPr>
      <w:rFonts w:cs="Times New Roman"/>
    </w:rPr>
  </w:style>
  <w:style w:type="character" w:customStyle="1" w:styleId="ft2581">
    <w:name w:val="ft2581"/>
    <w:basedOn w:val="a3"/>
    <w:uiPriority w:val="99"/>
    <w:qFormat/>
    <w:rsid w:val="00E75961"/>
    <w:rPr>
      <w:rFonts w:cs="Times New Roman"/>
    </w:rPr>
  </w:style>
  <w:style w:type="character" w:customStyle="1" w:styleId="ft2590">
    <w:name w:val="ft2590"/>
    <w:basedOn w:val="a3"/>
    <w:uiPriority w:val="99"/>
    <w:qFormat/>
    <w:rsid w:val="00E75961"/>
    <w:rPr>
      <w:rFonts w:cs="Times New Roman"/>
    </w:rPr>
  </w:style>
  <w:style w:type="character" w:customStyle="1" w:styleId="ft2624">
    <w:name w:val="ft2624"/>
    <w:basedOn w:val="a3"/>
    <w:uiPriority w:val="99"/>
    <w:qFormat/>
    <w:rsid w:val="00E75961"/>
    <w:rPr>
      <w:rFonts w:cs="Times New Roman"/>
    </w:rPr>
  </w:style>
  <w:style w:type="character" w:customStyle="1" w:styleId="ft2669">
    <w:name w:val="ft2669"/>
    <w:basedOn w:val="a3"/>
    <w:uiPriority w:val="99"/>
    <w:qFormat/>
    <w:rsid w:val="00E75961"/>
    <w:rPr>
      <w:rFonts w:cs="Times New Roman"/>
    </w:rPr>
  </w:style>
  <w:style w:type="character" w:customStyle="1" w:styleId="ft2679">
    <w:name w:val="ft2679"/>
    <w:basedOn w:val="a3"/>
    <w:uiPriority w:val="99"/>
    <w:qFormat/>
    <w:rsid w:val="00E75961"/>
    <w:rPr>
      <w:rFonts w:cs="Times New Roman"/>
    </w:rPr>
  </w:style>
  <w:style w:type="character" w:customStyle="1" w:styleId="ft2716">
    <w:name w:val="ft2716"/>
    <w:basedOn w:val="a3"/>
    <w:uiPriority w:val="99"/>
    <w:qFormat/>
    <w:rsid w:val="00E75961"/>
    <w:rPr>
      <w:rFonts w:cs="Times New Roman"/>
    </w:rPr>
  </w:style>
  <w:style w:type="character" w:customStyle="1" w:styleId="ft2726">
    <w:name w:val="ft2726"/>
    <w:basedOn w:val="a3"/>
    <w:uiPriority w:val="99"/>
    <w:qFormat/>
    <w:rsid w:val="00E75961"/>
    <w:rPr>
      <w:rFonts w:cs="Times New Roman"/>
    </w:rPr>
  </w:style>
  <w:style w:type="character" w:customStyle="1" w:styleId="ft2773">
    <w:name w:val="ft2773"/>
    <w:basedOn w:val="a3"/>
    <w:uiPriority w:val="99"/>
    <w:qFormat/>
    <w:rsid w:val="00E75961"/>
    <w:rPr>
      <w:rFonts w:cs="Times New Roman"/>
    </w:rPr>
  </w:style>
  <w:style w:type="character" w:customStyle="1" w:styleId="ft2782">
    <w:name w:val="ft2782"/>
    <w:basedOn w:val="a3"/>
    <w:uiPriority w:val="99"/>
    <w:qFormat/>
    <w:rsid w:val="00E75961"/>
    <w:rPr>
      <w:rFonts w:cs="Times New Roman"/>
    </w:rPr>
  </w:style>
  <w:style w:type="character" w:customStyle="1" w:styleId="ft2828">
    <w:name w:val="ft2828"/>
    <w:basedOn w:val="a3"/>
    <w:uiPriority w:val="99"/>
    <w:qFormat/>
    <w:rsid w:val="00E75961"/>
    <w:rPr>
      <w:rFonts w:cs="Times New Roman"/>
    </w:rPr>
  </w:style>
  <w:style w:type="character" w:customStyle="1" w:styleId="ft2877">
    <w:name w:val="ft2877"/>
    <w:basedOn w:val="a3"/>
    <w:uiPriority w:val="99"/>
    <w:qFormat/>
    <w:rsid w:val="00E75961"/>
    <w:rPr>
      <w:rFonts w:cs="Times New Roman"/>
    </w:rPr>
  </w:style>
  <w:style w:type="character" w:customStyle="1" w:styleId="ft2921">
    <w:name w:val="ft2921"/>
    <w:basedOn w:val="a3"/>
    <w:uiPriority w:val="99"/>
    <w:qFormat/>
    <w:rsid w:val="00E75961"/>
    <w:rPr>
      <w:rFonts w:cs="Times New Roman"/>
    </w:rPr>
  </w:style>
  <w:style w:type="character" w:customStyle="1" w:styleId="ft2927">
    <w:name w:val="ft2927"/>
    <w:basedOn w:val="a3"/>
    <w:uiPriority w:val="99"/>
    <w:qFormat/>
    <w:rsid w:val="00E75961"/>
    <w:rPr>
      <w:rFonts w:cs="Times New Roman"/>
    </w:rPr>
  </w:style>
  <w:style w:type="character" w:customStyle="1" w:styleId="ft2935">
    <w:name w:val="ft2935"/>
    <w:basedOn w:val="a3"/>
    <w:uiPriority w:val="99"/>
    <w:qFormat/>
    <w:rsid w:val="00E75961"/>
    <w:rPr>
      <w:rFonts w:cs="Times New Roman"/>
    </w:rPr>
  </w:style>
  <w:style w:type="character" w:customStyle="1" w:styleId="ft2943">
    <w:name w:val="ft2943"/>
    <w:basedOn w:val="a3"/>
    <w:uiPriority w:val="99"/>
    <w:qFormat/>
    <w:rsid w:val="00E75961"/>
    <w:rPr>
      <w:rFonts w:cs="Times New Roman"/>
    </w:rPr>
  </w:style>
  <w:style w:type="character" w:customStyle="1" w:styleId="ft2952">
    <w:name w:val="ft2952"/>
    <w:basedOn w:val="a3"/>
    <w:uiPriority w:val="99"/>
    <w:qFormat/>
    <w:rsid w:val="00E75961"/>
    <w:rPr>
      <w:rFonts w:cs="Times New Roman"/>
    </w:rPr>
  </w:style>
  <w:style w:type="character" w:customStyle="1" w:styleId="ft2954">
    <w:name w:val="ft2954"/>
    <w:basedOn w:val="a3"/>
    <w:uiPriority w:val="99"/>
    <w:qFormat/>
    <w:rsid w:val="00E75961"/>
    <w:rPr>
      <w:rFonts w:cs="Times New Roman"/>
    </w:rPr>
  </w:style>
  <w:style w:type="character" w:customStyle="1" w:styleId="ft2955">
    <w:name w:val="ft2955"/>
    <w:basedOn w:val="a3"/>
    <w:uiPriority w:val="99"/>
    <w:qFormat/>
    <w:rsid w:val="00E75961"/>
    <w:rPr>
      <w:rFonts w:cs="Times New Roman"/>
    </w:rPr>
  </w:style>
  <w:style w:type="character" w:customStyle="1" w:styleId="ft2962">
    <w:name w:val="ft2962"/>
    <w:basedOn w:val="a3"/>
    <w:uiPriority w:val="99"/>
    <w:qFormat/>
    <w:rsid w:val="00E75961"/>
    <w:rPr>
      <w:rFonts w:cs="Times New Roman"/>
    </w:rPr>
  </w:style>
  <w:style w:type="character" w:customStyle="1" w:styleId="ft2968">
    <w:name w:val="ft2968"/>
    <w:basedOn w:val="a3"/>
    <w:uiPriority w:val="99"/>
    <w:qFormat/>
    <w:rsid w:val="00E75961"/>
    <w:rPr>
      <w:rFonts w:cs="Times New Roman"/>
    </w:rPr>
  </w:style>
  <w:style w:type="character" w:customStyle="1" w:styleId="ft2973">
    <w:name w:val="ft2973"/>
    <w:basedOn w:val="a3"/>
    <w:uiPriority w:val="99"/>
    <w:qFormat/>
    <w:rsid w:val="00E75961"/>
    <w:rPr>
      <w:rFonts w:cs="Times New Roman"/>
    </w:rPr>
  </w:style>
  <w:style w:type="character" w:customStyle="1" w:styleId="ft2974">
    <w:name w:val="ft2974"/>
    <w:basedOn w:val="a3"/>
    <w:uiPriority w:val="99"/>
    <w:qFormat/>
    <w:rsid w:val="00E75961"/>
    <w:rPr>
      <w:rFonts w:cs="Times New Roman"/>
    </w:rPr>
  </w:style>
  <w:style w:type="character" w:customStyle="1" w:styleId="ft2976">
    <w:name w:val="ft2976"/>
    <w:basedOn w:val="a3"/>
    <w:uiPriority w:val="99"/>
    <w:qFormat/>
    <w:rsid w:val="00E75961"/>
    <w:rPr>
      <w:rFonts w:cs="Times New Roman"/>
    </w:rPr>
  </w:style>
  <w:style w:type="character" w:customStyle="1" w:styleId="ft2985">
    <w:name w:val="ft2985"/>
    <w:basedOn w:val="a3"/>
    <w:uiPriority w:val="99"/>
    <w:qFormat/>
    <w:rsid w:val="00E75961"/>
    <w:rPr>
      <w:rFonts w:cs="Times New Roman"/>
    </w:rPr>
  </w:style>
  <w:style w:type="character" w:customStyle="1" w:styleId="ft3002">
    <w:name w:val="ft3002"/>
    <w:basedOn w:val="a3"/>
    <w:uiPriority w:val="99"/>
    <w:qFormat/>
    <w:rsid w:val="00E75961"/>
    <w:rPr>
      <w:rFonts w:cs="Times New Roman"/>
    </w:rPr>
  </w:style>
  <w:style w:type="character" w:customStyle="1" w:styleId="ft3037">
    <w:name w:val="ft3037"/>
    <w:basedOn w:val="a3"/>
    <w:uiPriority w:val="99"/>
    <w:qFormat/>
    <w:rsid w:val="00E75961"/>
    <w:rPr>
      <w:rFonts w:cs="Times New Roman"/>
    </w:rPr>
  </w:style>
  <w:style w:type="character" w:customStyle="1" w:styleId="ft3084">
    <w:name w:val="ft3084"/>
    <w:basedOn w:val="a3"/>
    <w:uiPriority w:val="99"/>
    <w:qFormat/>
    <w:rsid w:val="00E75961"/>
    <w:rPr>
      <w:rFonts w:cs="Times New Roman"/>
    </w:rPr>
  </w:style>
  <w:style w:type="character" w:customStyle="1" w:styleId="ft3127">
    <w:name w:val="ft3127"/>
    <w:basedOn w:val="a3"/>
    <w:uiPriority w:val="99"/>
    <w:qFormat/>
    <w:rsid w:val="00E75961"/>
    <w:rPr>
      <w:rFonts w:cs="Times New Roman"/>
    </w:rPr>
  </w:style>
  <w:style w:type="character" w:customStyle="1" w:styleId="ft3156">
    <w:name w:val="ft3156"/>
    <w:basedOn w:val="a3"/>
    <w:uiPriority w:val="99"/>
    <w:qFormat/>
    <w:rsid w:val="00E75961"/>
    <w:rPr>
      <w:rFonts w:cs="Times New Roman"/>
    </w:rPr>
  </w:style>
  <w:style w:type="character" w:customStyle="1" w:styleId="ft3206">
    <w:name w:val="ft3206"/>
    <w:basedOn w:val="a3"/>
    <w:uiPriority w:val="99"/>
    <w:qFormat/>
    <w:rsid w:val="00E75961"/>
    <w:rPr>
      <w:rFonts w:cs="Times New Roman"/>
    </w:rPr>
  </w:style>
  <w:style w:type="character" w:customStyle="1" w:styleId="ft3264">
    <w:name w:val="ft3264"/>
    <w:basedOn w:val="a3"/>
    <w:uiPriority w:val="99"/>
    <w:qFormat/>
    <w:rsid w:val="00E75961"/>
    <w:rPr>
      <w:rFonts w:cs="Times New Roman"/>
    </w:rPr>
  </w:style>
  <w:style w:type="character" w:customStyle="1" w:styleId="ft3315">
    <w:name w:val="ft3315"/>
    <w:basedOn w:val="a3"/>
    <w:uiPriority w:val="99"/>
    <w:qFormat/>
    <w:rsid w:val="00E75961"/>
    <w:rPr>
      <w:rFonts w:cs="Times New Roman"/>
    </w:rPr>
  </w:style>
  <w:style w:type="character" w:customStyle="1" w:styleId="ft3373">
    <w:name w:val="ft3373"/>
    <w:basedOn w:val="a3"/>
    <w:uiPriority w:val="99"/>
    <w:qFormat/>
    <w:rsid w:val="00E75961"/>
    <w:rPr>
      <w:rFonts w:cs="Times New Roman"/>
    </w:rPr>
  </w:style>
  <w:style w:type="character" w:customStyle="1" w:styleId="ft3432">
    <w:name w:val="ft3432"/>
    <w:basedOn w:val="a3"/>
    <w:uiPriority w:val="99"/>
    <w:qFormat/>
    <w:rsid w:val="00E75961"/>
    <w:rPr>
      <w:rFonts w:cs="Times New Roman"/>
    </w:rPr>
  </w:style>
  <w:style w:type="character" w:customStyle="1" w:styleId="ft3489">
    <w:name w:val="ft3489"/>
    <w:basedOn w:val="a3"/>
    <w:uiPriority w:val="99"/>
    <w:qFormat/>
    <w:rsid w:val="00E75961"/>
    <w:rPr>
      <w:rFonts w:cs="Times New Roman"/>
    </w:rPr>
  </w:style>
  <w:style w:type="character" w:customStyle="1" w:styleId="ft3546">
    <w:name w:val="ft3546"/>
    <w:basedOn w:val="a3"/>
    <w:uiPriority w:val="99"/>
    <w:qFormat/>
    <w:rsid w:val="00E75961"/>
    <w:rPr>
      <w:rFonts w:cs="Times New Roman"/>
    </w:rPr>
  </w:style>
  <w:style w:type="character" w:customStyle="1" w:styleId="ft3608">
    <w:name w:val="ft3608"/>
    <w:basedOn w:val="a3"/>
    <w:uiPriority w:val="99"/>
    <w:qFormat/>
    <w:rsid w:val="00E75961"/>
    <w:rPr>
      <w:rFonts w:cs="Times New Roman"/>
    </w:rPr>
  </w:style>
  <w:style w:type="character" w:customStyle="1" w:styleId="ft3651">
    <w:name w:val="ft3651"/>
    <w:basedOn w:val="a3"/>
    <w:uiPriority w:val="99"/>
    <w:qFormat/>
    <w:rsid w:val="00E75961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E75961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E75961"/>
    <w:rPr>
      <w:rFonts w:cs="Times New Roman"/>
    </w:rPr>
  </w:style>
  <w:style w:type="character" w:customStyle="1" w:styleId="1142">
    <w:name w:val="Знак Знак114"/>
    <w:uiPriority w:val="99"/>
    <w:locked/>
    <w:rsid w:val="00E75961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E7596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E75961"/>
  </w:style>
  <w:style w:type="character" w:customStyle="1" w:styleId="ft9274">
    <w:name w:val="ft9274"/>
    <w:uiPriority w:val="99"/>
    <w:qFormat/>
    <w:rsid w:val="00E75961"/>
  </w:style>
  <w:style w:type="character" w:customStyle="1" w:styleId="ft9282">
    <w:name w:val="ft9282"/>
    <w:uiPriority w:val="99"/>
    <w:qFormat/>
    <w:rsid w:val="00E75961"/>
  </w:style>
  <w:style w:type="character" w:customStyle="1" w:styleId="ft9284">
    <w:name w:val="ft9284"/>
    <w:uiPriority w:val="99"/>
    <w:qFormat/>
    <w:rsid w:val="00E75961"/>
  </w:style>
  <w:style w:type="character" w:customStyle="1" w:styleId="ft9287">
    <w:name w:val="ft9287"/>
    <w:uiPriority w:val="99"/>
    <w:qFormat/>
    <w:rsid w:val="00E75961"/>
  </w:style>
  <w:style w:type="character" w:customStyle="1" w:styleId="ft9293">
    <w:name w:val="ft9293"/>
    <w:uiPriority w:val="99"/>
    <w:qFormat/>
    <w:rsid w:val="00E75961"/>
  </w:style>
  <w:style w:type="character" w:customStyle="1" w:styleId="ft9299">
    <w:name w:val="ft9299"/>
    <w:uiPriority w:val="99"/>
    <w:qFormat/>
    <w:rsid w:val="00E75961"/>
  </w:style>
  <w:style w:type="character" w:customStyle="1" w:styleId="ft9306">
    <w:name w:val="ft9306"/>
    <w:uiPriority w:val="99"/>
    <w:qFormat/>
    <w:rsid w:val="00E75961"/>
  </w:style>
  <w:style w:type="character" w:customStyle="1" w:styleId="ft8849">
    <w:name w:val="ft8849"/>
    <w:uiPriority w:val="99"/>
    <w:qFormat/>
    <w:rsid w:val="00E75961"/>
  </w:style>
  <w:style w:type="character" w:customStyle="1" w:styleId="ft9312">
    <w:name w:val="ft9312"/>
    <w:uiPriority w:val="99"/>
    <w:qFormat/>
    <w:rsid w:val="00E75961"/>
  </w:style>
  <w:style w:type="character" w:customStyle="1" w:styleId="ft9316">
    <w:name w:val="ft9316"/>
    <w:uiPriority w:val="99"/>
    <w:qFormat/>
    <w:rsid w:val="00E75961"/>
  </w:style>
  <w:style w:type="character" w:customStyle="1" w:styleId="ft9324">
    <w:name w:val="ft9324"/>
    <w:uiPriority w:val="99"/>
    <w:qFormat/>
    <w:rsid w:val="00E75961"/>
  </w:style>
  <w:style w:type="character" w:customStyle="1" w:styleId="ft9330">
    <w:name w:val="ft9330"/>
    <w:uiPriority w:val="99"/>
    <w:qFormat/>
    <w:rsid w:val="00E75961"/>
  </w:style>
  <w:style w:type="character" w:customStyle="1" w:styleId="18100">
    <w:name w:val="Знак Знак1810"/>
    <w:uiPriority w:val="99"/>
    <w:rsid w:val="00E75961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E75961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E75961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E75961"/>
    <w:rPr>
      <w:rFonts w:ascii="Wingdings" w:hAnsi="Wingdings"/>
    </w:rPr>
  </w:style>
  <w:style w:type="character" w:customStyle="1" w:styleId="WW8Num39z0">
    <w:name w:val="WW8Num39z0"/>
    <w:uiPriority w:val="99"/>
    <w:qFormat/>
    <w:rsid w:val="00E75961"/>
    <w:rPr>
      <w:rFonts w:ascii="Wingdings" w:hAnsi="Wingdings"/>
    </w:rPr>
  </w:style>
  <w:style w:type="character" w:customStyle="1" w:styleId="WW8Num42z0">
    <w:name w:val="WW8Num42z0"/>
    <w:uiPriority w:val="99"/>
    <w:qFormat/>
    <w:rsid w:val="00E75961"/>
    <w:rPr>
      <w:rFonts w:ascii="Wingdings" w:hAnsi="Wingdings"/>
    </w:rPr>
  </w:style>
  <w:style w:type="character" w:customStyle="1" w:styleId="WW8Num44z0">
    <w:name w:val="WW8Num44z0"/>
    <w:uiPriority w:val="99"/>
    <w:qFormat/>
    <w:rsid w:val="00E75961"/>
    <w:rPr>
      <w:rFonts w:ascii="Wingdings" w:hAnsi="Wingdings"/>
    </w:rPr>
  </w:style>
  <w:style w:type="character" w:customStyle="1" w:styleId="WW8Num44z1">
    <w:name w:val="WW8Num44z1"/>
    <w:uiPriority w:val="99"/>
    <w:qFormat/>
    <w:rsid w:val="00E75961"/>
    <w:rPr>
      <w:rFonts w:ascii="Courier New" w:hAnsi="Courier New"/>
    </w:rPr>
  </w:style>
  <w:style w:type="character" w:customStyle="1" w:styleId="WW8Num44z3">
    <w:name w:val="WW8Num44z3"/>
    <w:uiPriority w:val="99"/>
    <w:qFormat/>
    <w:rsid w:val="00E75961"/>
    <w:rPr>
      <w:rFonts w:ascii="Symbol" w:hAnsi="Symbol"/>
    </w:rPr>
  </w:style>
  <w:style w:type="character" w:customStyle="1" w:styleId="WW8Num47z0">
    <w:name w:val="WW8Num47z0"/>
    <w:uiPriority w:val="99"/>
    <w:qFormat/>
    <w:rsid w:val="00E75961"/>
    <w:rPr>
      <w:rFonts w:ascii="Wingdings" w:hAnsi="Wingdings"/>
    </w:rPr>
  </w:style>
  <w:style w:type="character" w:customStyle="1" w:styleId="WW8Num47z1">
    <w:name w:val="WW8Num47z1"/>
    <w:uiPriority w:val="99"/>
    <w:qFormat/>
    <w:rsid w:val="00E75961"/>
    <w:rPr>
      <w:rFonts w:ascii="Courier New" w:hAnsi="Courier New"/>
    </w:rPr>
  </w:style>
  <w:style w:type="character" w:customStyle="1" w:styleId="WW8Num47z3">
    <w:name w:val="WW8Num47z3"/>
    <w:uiPriority w:val="99"/>
    <w:qFormat/>
    <w:rsid w:val="00E75961"/>
    <w:rPr>
      <w:rFonts w:ascii="Symbol" w:hAnsi="Symbol"/>
    </w:rPr>
  </w:style>
  <w:style w:type="character" w:customStyle="1" w:styleId="WW8Num50z0">
    <w:name w:val="WW8Num50z0"/>
    <w:uiPriority w:val="99"/>
    <w:qFormat/>
    <w:rsid w:val="00E75961"/>
    <w:rPr>
      <w:rFonts w:ascii="Wingdings" w:hAnsi="Wingdings"/>
    </w:rPr>
  </w:style>
  <w:style w:type="character" w:customStyle="1" w:styleId="WW8Num51z0">
    <w:name w:val="WW8Num51z0"/>
    <w:uiPriority w:val="99"/>
    <w:qFormat/>
    <w:rsid w:val="00E75961"/>
    <w:rPr>
      <w:rFonts w:ascii="Wingdings" w:hAnsi="Wingdings"/>
    </w:rPr>
  </w:style>
  <w:style w:type="character" w:customStyle="1" w:styleId="WW8Num52z0">
    <w:name w:val="WW8Num52z0"/>
    <w:uiPriority w:val="99"/>
    <w:qFormat/>
    <w:rsid w:val="00E75961"/>
    <w:rPr>
      <w:rFonts w:ascii="Symbol" w:hAnsi="Symbol"/>
    </w:rPr>
  </w:style>
  <w:style w:type="character" w:customStyle="1" w:styleId="WW8Num53z0">
    <w:name w:val="WW8Num53z0"/>
    <w:uiPriority w:val="99"/>
    <w:qFormat/>
    <w:rsid w:val="00E75961"/>
    <w:rPr>
      <w:rFonts w:ascii="Wingdings" w:hAnsi="Wingdings"/>
    </w:rPr>
  </w:style>
  <w:style w:type="character" w:customStyle="1" w:styleId="WW8Num53z1">
    <w:name w:val="WW8Num53z1"/>
    <w:uiPriority w:val="99"/>
    <w:qFormat/>
    <w:rsid w:val="00E75961"/>
    <w:rPr>
      <w:rFonts w:ascii="Courier New" w:hAnsi="Courier New"/>
    </w:rPr>
  </w:style>
  <w:style w:type="character" w:customStyle="1" w:styleId="WW8Num53z3">
    <w:name w:val="WW8Num53z3"/>
    <w:uiPriority w:val="99"/>
    <w:qFormat/>
    <w:rsid w:val="00E75961"/>
    <w:rPr>
      <w:rFonts w:ascii="Symbol" w:hAnsi="Symbol"/>
    </w:rPr>
  </w:style>
  <w:style w:type="character" w:customStyle="1" w:styleId="WW8Num55z0">
    <w:name w:val="WW8Num55z0"/>
    <w:uiPriority w:val="99"/>
    <w:qFormat/>
    <w:rsid w:val="00E75961"/>
    <w:rPr>
      <w:rFonts w:ascii="Symbol" w:hAnsi="Symbol"/>
    </w:rPr>
  </w:style>
  <w:style w:type="character" w:customStyle="1" w:styleId="WW8Num56z0">
    <w:name w:val="WW8Num56z0"/>
    <w:uiPriority w:val="99"/>
    <w:qFormat/>
    <w:rsid w:val="00E75961"/>
    <w:rPr>
      <w:rFonts w:ascii="Symbol" w:hAnsi="Symbol"/>
    </w:rPr>
  </w:style>
  <w:style w:type="character" w:customStyle="1" w:styleId="WW8Num59z0">
    <w:name w:val="WW8Num59z0"/>
    <w:uiPriority w:val="99"/>
    <w:qFormat/>
    <w:rsid w:val="00E75961"/>
    <w:rPr>
      <w:rFonts w:ascii="Symbol" w:hAnsi="Symbol"/>
    </w:rPr>
  </w:style>
  <w:style w:type="character" w:customStyle="1" w:styleId="WW8Num63z0">
    <w:name w:val="WW8Num63z0"/>
    <w:uiPriority w:val="99"/>
    <w:qFormat/>
    <w:rsid w:val="00E75961"/>
    <w:rPr>
      <w:rFonts w:ascii="Symbol" w:hAnsi="Symbol"/>
    </w:rPr>
  </w:style>
  <w:style w:type="character" w:customStyle="1" w:styleId="WW8Num66z0">
    <w:name w:val="WW8Num66z0"/>
    <w:uiPriority w:val="99"/>
    <w:qFormat/>
    <w:rsid w:val="00E75961"/>
    <w:rPr>
      <w:rFonts w:ascii="Symbol" w:hAnsi="Symbol"/>
    </w:rPr>
  </w:style>
  <w:style w:type="character" w:customStyle="1" w:styleId="WW8Num69z1">
    <w:name w:val="WW8Num69z1"/>
    <w:uiPriority w:val="99"/>
    <w:qFormat/>
    <w:rsid w:val="00E75961"/>
    <w:rPr>
      <w:rFonts w:ascii="Wingdings" w:hAnsi="Wingdings"/>
    </w:rPr>
  </w:style>
  <w:style w:type="character" w:customStyle="1" w:styleId="WW8Num72z0">
    <w:name w:val="WW8Num72z0"/>
    <w:uiPriority w:val="99"/>
    <w:qFormat/>
    <w:rsid w:val="00E75961"/>
    <w:rPr>
      <w:rFonts w:ascii="Symbol" w:hAnsi="Symbol"/>
    </w:rPr>
  </w:style>
  <w:style w:type="character" w:customStyle="1" w:styleId="WW8Num72z1">
    <w:name w:val="WW8Num72z1"/>
    <w:uiPriority w:val="99"/>
    <w:qFormat/>
    <w:rsid w:val="00E75961"/>
    <w:rPr>
      <w:rFonts w:ascii="Courier New" w:hAnsi="Courier New"/>
    </w:rPr>
  </w:style>
  <w:style w:type="character" w:customStyle="1" w:styleId="WW8Num72z2">
    <w:name w:val="WW8Num72z2"/>
    <w:uiPriority w:val="99"/>
    <w:qFormat/>
    <w:rsid w:val="00E75961"/>
    <w:rPr>
      <w:rFonts w:ascii="Wingdings" w:hAnsi="Wingdings"/>
    </w:rPr>
  </w:style>
  <w:style w:type="character" w:customStyle="1" w:styleId="WW8Num74z0">
    <w:name w:val="WW8Num74z0"/>
    <w:uiPriority w:val="99"/>
    <w:qFormat/>
    <w:rsid w:val="00E75961"/>
    <w:rPr>
      <w:rFonts w:ascii="Symbol" w:hAnsi="Symbol"/>
    </w:rPr>
  </w:style>
  <w:style w:type="character" w:customStyle="1" w:styleId="WW8Num75z0">
    <w:name w:val="WW8Num75z0"/>
    <w:uiPriority w:val="99"/>
    <w:qFormat/>
    <w:rsid w:val="00E75961"/>
    <w:rPr>
      <w:rFonts w:ascii="Wingdings" w:hAnsi="Wingdings"/>
    </w:rPr>
  </w:style>
  <w:style w:type="character" w:customStyle="1" w:styleId="WW8Num75z1">
    <w:name w:val="WW8Num75z1"/>
    <w:uiPriority w:val="99"/>
    <w:qFormat/>
    <w:rsid w:val="00E75961"/>
    <w:rPr>
      <w:rFonts w:ascii="Courier New" w:hAnsi="Courier New"/>
    </w:rPr>
  </w:style>
  <w:style w:type="character" w:customStyle="1" w:styleId="WW8Num75z3">
    <w:name w:val="WW8Num75z3"/>
    <w:uiPriority w:val="99"/>
    <w:qFormat/>
    <w:rsid w:val="00E75961"/>
    <w:rPr>
      <w:rFonts w:ascii="Symbol" w:hAnsi="Symbol"/>
    </w:rPr>
  </w:style>
  <w:style w:type="character" w:customStyle="1" w:styleId="WW8Num77z0">
    <w:name w:val="WW8Num77z0"/>
    <w:uiPriority w:val="99"/>
    <w:qFormat/>
    <w:rsid w:val="00E75961"/>
    <w:rPr>
      <w:rFonts w:ascii="Symbol" w:hAnsi="Symbol"/>
    </w:rPr>
  </w:style>
  <w:style w:type="character" w:customStyle="1" w:styleId="WW8Num78z0">
    <w:name w:val="WW8Num78z0"/>
    <w:uiPriority w:val="99"/>
    <w:qFormat/>
    <w:rsid w:val="00E75961"/>
    <w:rPr>
      <w:rFonts w:ascii="Wingdings" w:hAnsi="Wingdings"/>
    </w:rPr>
  </w:style>
  <w:style w:type="character" w:customStyle="1" w:styleId="WW8Num78z1">
    <w:name w:val="WW8Num78z1"/>
    <w:uiPriority w:val="99"/>
    <w:qFormat/>
    <w:rsid w:val="00E75961"/>
    <w:rPr>
      <w:rFonts w:ascii="Courier New" w:hAnsi="Courier New"/>
    </w:rPr>
  </w:style>
  <w:style w:type="character" w:customStyle="1" w:styleId="WW8Num78z3">
    <w:name w:val="WW8Num78z3"/>
    <w:uiPriority w:val="99"/>
    <w:qFormat/>
    <w:rsid w:val="00E75961"/>
    <w:rPr>
      <w:rFonts w:ascii="Symbol" w:hAnsi="Symbol"/>
    </w:rPr>
  </w:style>
  <w:style w:type="character" w:customStyle="1" w:styleId="WW8Num79z0">
    <w:name w:val="WW8Num79z0"/>
    <w:uiPriority w:val="99"/>
    <w:qFormat/>
    <w:rsid w:val="00E75961"/>
    <w:rPr>
      <w:rFonts w:ascii="Symbol" w:hAnsi="Symbol"/>
    </w:rPr>
  </w:style>
  <w:style w:type="character" w:customStyle="1" w:styleId="WW8Num86z0">
    <w:name w:val="WW8Num86z0"/>
    <w:uiPriority w:val="99"/>
    <w:qFormat/>
    <w:rsid w:val="00E75961"/>
    <w:rPr>
      <w:rFonts w:ascii="Wingdings" w:hAnsi="Wingdings"/>
    </w:rPr>
  </w:style>
  <w:style w:type="character" w:customStyle="1" w:styleId="WW8Num86z1">
    <w:name w:val="WW8Num86z1"/>
    <w:uiPriority w:val="99"/>
    <w:qFormat/>
    <w:rsid w:val="00E75961"/>
    <w:rPr>
      <w:rFonts w:ascii="Courier New" w:hAnsi="Courier New"/>
    </w:rPr>
  </w:style>
  <w:style w:type="character" w:customStyle="1" w:styleId="WW8Num86z3">
    <w:name w:val="WW8Num86z3"/>
    <w:uiPriority w:val="99"/>
    <w:qFormat/>
    <w:rsid w:val="00E75961"/>
    <w:rPr>
      <w:rFonts w:ascii="Symbol" w:hAnsi="Symbol"/>
    </w:rPr>
  </w:style>
  <w:style w:type="character" w:customStyle="1" w:styleId="WW8Num87z0">
    <w:name w:val="WW8Num87z0"/>
    <w:uiPriority w:val="99"/>
    <w:qFormat/>
    <w:rsid w:val="00E75961"/>
    <w:rPr>
      <w:rFonts w:ascii="Symbol" w:hAnsi="Symbol"/>
    </w:rPr>
  </w:style>
  <w:style w:type="character" w:customStyle="1" w:styleId="WW8Num89z0">
    <w:name w:val="WW8Num89z0"/>
    <w:uiPriority w:val="99"/>
    <w:qFormat/>
    <w:rsid w:val="00E75961"/>
    <w:rPr>
      <w:rFonts w:ascii="Symbol" w:hAnsi="Symbol"/>
    </w:rPr>
  </w:style>
  <w:style w:type="character" w:customStyle="1" w:styleId="WW8Num90z0">
    <w:name w:val="WW8Num90z0"/>
    <w:uiPriority w:val="99"/>
    <w:qFormat/>
    <w:rsid w:val="00E75961"/>
    <w:rPr>
      <w:rFonts w:ascii="Symbol" w:hAnsi="Symbol"/>
    </w:rPr>
  </w:style>
  <w:style w:type="character" w:customStyle="1" w:styleId="WW8Num92z0">
    <w:name w:val="WW8Num92z0"/>
    <w:uiPriority w:val="99"/>
    <w:qFormat/>
    <w:rsid w:val="00E75961"/>
    <w:rPr>
      <w:rFonts w:ascii="Symbol" w:hAnsi="Symbol"/>
    </w:rPr>
  </w:style>
  <w:style w:type="character" w:customStyle="1" w:styleId="WW8Num93z0">
    <w:name w:val="WW8Num93z0"/>
    <w:uiPriority w:val="99"/>
    <w:qFormat/>
    <w:rsid w:val="00E75961"/>
    <w:rPr>
      <w:rFonts w:ascii="Wingdings" w:hAnsi="Wingdings"/>
    </w:rPr>
  </w:style>
  <w:style w:type="character" w:customStyle="1" w:styleId="WW8Num93z1">
    <w:name w:val="WW8Num93z1"/>
    <w:uiPriority w:val="99"/>
    <w:qFormat/>
    <w:rsid w:val="00E75961"/>
    <w:rPr>
      <w:rFonts w:ascii="Courier New" w:hAnsi="Courier New"/>
    </w:rPr>
  </w:style>
  <w:style w:type="character" w:customStyle="1" w:styleId="WW8Num93z3">
    <w:name w:val="WW8Num93z3"/>
    <w:uiPriority w:val="99"/>
    <w:qFormat/>
    <w:rsid w:val="00E75961"/>
    <w:rPr>
      <w:rFonts w:ascii="Symbol" w:hAnsi="Symbol"/>
    </w:rPr>
  </w:style>
  <w:style w:type="character" w:customStyle="1" w:styleId="WW8Num94z0">
    <w:name w:val="WW8Num94z0"/>
    <w:uiPriority w:val="99"/>
    <w:qFormat/>
    <w:rsid w:val="00E75961"/>
    <w:rPr>
      <w:rFonts w:ascii="Symbol" w:hAnsi="Symbol"/>
    </w:rPr>
  </w:style>
  <w:style w:type="character" w:customStyle="1" w:styleId="WW8Num97z0">
    <w:name w:val="WW8Num97z0"/>
    <w:uiPriority w:val="99"/>
    <w:qFormat/>
    <w:rsid w:val="00E75961"/>
    <w:rPr>
      <w:rFonts w:ascii="Symbol" w:hAnsi="Symbol"/>
    </w:rPr>
  </w:style>
  <w:style w:type="character" w:customStyle="1" w:styleId="WW8Num99z0">
    <w:name w:val="WW8Num99z0"/>
    <w:uiPriority w:val="99"/>
    <w:qFormat/>
    <w:rsid w:val="00E75961"/>
    <w:rPr>
      <w:rFonts w:ascii="Symbol" w:hAnsi="Symbol"/>
    </w:rPr>
  </w:style>
  <w:style w:type="character" w:customStyle="1" w:styleId="WW8Num101z0">
    <w:name w:val="WW8Num101z0"/>
    <w:uiPriority w:val="99"/>
    <w:qFormat/>
    <w:rsid w:val="00E75961"/>
    <w:rPr>
      <w:rFonts w:ascii="Symbol" w:hAnsi="Symbol"/>
    </w:rPr>
  </w:style>
  <w:style w:type="character" w:customStyle="1" w:styleId="WW8Num104z0">
    <w:name w:val="WW8Num104z0"/>
    <w:uiPriority w:val="99"/>
    <w:qFormat/>
    <w:rsid w:val="00E75961"/>
    <w:rPr>
      <w:rFonts w:ascii="Symbol" w:hAnsi="Symbol"/>
    </w:rPr>
  </w:style>
  <w:style w:type="character" w:customStyle="1" w:styleId="WW8Num107z0">
    <w:name w:val="WW8Num107z0"/>
    <w:uiPriority w:val="99"/>
    <w:qFormat/>
    <w:rsid w:val="00E75961"/>
    <w:rPr>
      <w:rFonts w:ascii="Symbol" w:hAnsi="Symbol"/>
    </w:rPr>
  </w:style>
  <w:style w:type="character" w:customStyle="1" w:styleId="WW8Num109z0">
    <w:name w:val="WW8Num109z0"/>
    <w:uiPriority w:val="99"/>
    <w:qFormat/>
    <w:rsid w:val="00E75961"/>
    <w:rPr>
      <w:rFonts w:ascii="Symbol" w:hAnsi="Symbol"/>
    </w:rPr>
  </w:style>
  <w:style w:type="character" w:customStyle="1" w:styleId="WW8Num112z1">
    <w:name w:val="WW8Num112z1"/>
    <w:uiPriority w:val="99"/>
    <w:qFormat/>
    <w:rsid w:val="00E75961"/>
    <w:rPr>
      <w:color w:val="000000"/>
    </w:rPr>
  </w:style>
  <w:style w:type="character" w:customStyle="1" w:styleId="WW8Num114z0">
    <w:name w:val="WW8Num114z0"/>
    <w:uiPriority w:val="99"/>
    <w:qFormat/>
    <w:rsid w:val="00E75961"/>
    <w:rPr>
      <w:rFonts w:ascii="Symbol" w:hAnsi="Symbol"/>
    </w:rPr>
  </w:style>
  <w:style w:type="character" w:customStyle="1" w:styleId="WW8Num117z0">
    <w:name w:val="WW8Num117z0"/>
    <w:uiPriority w:val="99"/>
    <w:qFormat/>
    <w:rsid w:val="00E75961"/>
    <w:rPr>
      <w:rFonts w:ascii="Symbol" w:hAnsi="Symbol"/>
    </w:rPr>
  </w:style>
  <w:style w:type="character" w:customStyle="1" w:styleId="WW8Num118z0">
    <w:name w:val="WW8Num118z0"/>
    <w:uiPriority w:val="99"/>
    <w:qFormat/>
    <w:rsid w:val="00E75961"/>
    <w:rPr>
      <w:rFonts w:ascii="Wingdings" w:hAnsi="Wingdings"/>
    </w:rPr>
  </w:style>
  <w:style w:type="character" w:customStyle="1" w:styleId="WW8Num118z1">
    <w:name w:val="WW8Num118z1"/>
    <w:uiPriority w:val="99"/>
    <w:qFormat/>
    <w:rsid w:val="00E75961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E75961"/>
    <w:rPr>
      <w:rFonts w:ascii="Symbol" w:hAnsi="Symbol"/>
    </w:rPr>
  </w:style>
  <w:style w:type="character" w:customStyle="1" w:styleId="WW8Num120z0">
    <w:name w:val="WW8Num120z0"/>
    <w:uiPriority w:val="99"/>
    <w:qFormat/>
    <w:rsid w:val="00E75961"/>
    <w:rPr>
      <w:rFonts w:ascii="Symbol" w:hAnsi="Symbol"/>
    </w:rPr>
  </w:style>
  <w:style w:type="character" w:customStyle="1" w:styleId="WW8Num121z0">
    <w:name w:val="WW8Num121z0"/>
    <w:uiPriority w:val="99"/>
    <w:qFormat/>
    <w:rsid w:val="00E75961"/>
    <w:rPr>
      <w:rFonts w:ascii="Symbol" w:hAnsi="Symbol"/>
    </w:rPr>
  </w:style>
  <w:style w:type="character" w:customStyle="1" w:styleId="WW8Num124z0">
    <w:name w:val="WW8Num124z0"/>
    <w:uiPriority w:val="99"/>
    <w:qFormat/>
    <w:rsid w:val="00E75961"/>
    <w:rPr>
      <w:rFonts w:ascii="Symbol" w:hAnsi="Symbol"/>
    </w:rPr>
  </w:style>
  <w:style w:type="character" w:customStyle="1" w:styleId="WW8Num125z0">
    <w:name w:val="WW8Num125z0"/>
    <w:uiPriority w:val="99"/>
    <w:qFormat/>
    <w:rsid w:val="00E75961"/>
    <w:rPr>
      <w:rFonts w:ascii="Wingdings" w:hAnsi="Wingdings"/>
    </w:rPr>
  </w:style>
  <w:style w:type="character" w:customStyle="1" w:styleId="WW8Num125z1">
    <w:name w:val="WW8Num125z1"/>
    <w:uiPriority w:val="99"/>
    <w:qFormat/>
    <w:rsid w:val="00E75961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E75961"/>
    <w:rPr>
      <w:rFonts w:ascii="Symbol" w:hAnsi="Symbol"/>
    </w:rPr>
  </w:style>
  <w:style w:type="character" w:customStyle="1" w:styleId="WW8Num126z0">
    <w:name w:val="WW8Num126z0"/>
    <w:uiPriority w:val="99"/>
    <w:qFormat/>
    <w:rsid w:val="00E75961"/>
    <w:rPr>
      <w:rFonts w:ascii="Symbol" w:hAnsi="Symbol"/>
    </w:rPr>
  </w:style>
  <w:style w:type="character" w:customStyle="1" w:styleId="WW8Num127z0">
    <w:name w:val="WW8Num127z0"/>
    <w:uiPriority w:val="99"/>
    <w:qFormat/>
    <w:rsid w:val="00E75961"/>
    <w:rPr>
      <w:rFonts w:ascii="Symbol" w:hAnsi="Symbol"/>
    </w:rPr>
  </w:style>
  <w:style w:type="character" w:customStyle="1" w:styleId="WW8Num130z0">
    <w:name w:val="WW8Num130z0"/>
    <w:uiPriority w:val="99"/>
    <w:qFormat/>
    <w:rsid w:val="00E75961"/>
    <w:rPr>
      <w:rFonts w:ascii="Symbol" w:hAnsi="Symbol"/>
    </w:rPr>
  </w:style>
  <w:style w:type="character" w:customStyle="1" w:styleId="WW8Num131z0">
    <w:name w:val="WW8Num131z0"/>
    <w:uiPriority w:val="99"/>
    <w:qFormat/>
    <w:rsid w:val="00E75961"/>
    <w:rPr>
      <w:rFonts w:ascii="Symbol" w:hAnsi="Symbol"/>
    </w:rPr>
  </w:style>
  <w:style w:type="character" w:customStyle="1" w:styleId="WW8Num132z0">
    <w:name w:val="WW8Num132z0"/>
    <w:uiPriority w:val="99"/>
    <w:qFormat/>
    <w:rsid w:val="00E75961"/>
    <w:rPr>
      <w:rFonts w:ascii="Symbol" w:hAnsi="Symbol"/>
    </w:rPr>
  </w:style>
  <w:style w:type="character" w:customStyle="1" w:styleId="WW8Num134z0">
    <w:name w:val="WW8Num134z0"/>
    <w:uiPriority w:val="99"/>
    <w:qFormat/>
    <w:rsid w:val="00E75961"/>
    <w:rPr>
      <w:rFonts w:ascii="Wingdings" w:hAnsi="Wingdings"/>
    </w:rPr>
  </w:style>
  <w:style w:type="character" w:customStyle="1" w:styleId="WW8Num136z0">
    <w:name w:val="WW8Num136z0"/>
    <w:uiPriority w:val="99"/>
    <w:qFormat/>
    <w:rsid w:val="00E75961"/>
    <w:rPr>
      <w:rFonts w:ascii="Symbol" w:hAnsi="Symbol"/>
    </w:rPr>
  </w:style>
  <w:style w:type="character" w:customStyle="1" w:styleId="WW8Num139z0">
    <w:name w:val="WW8Num139z0"/>
    <w:uiPriority w:val="99"/>
    <w:qFormat/>
    <w:rsid w:val="00E75961"/>
    <w:rPr>
      <w:rFonts w:ascii="Symbol" w:hAnsi="Symbol"/>
    </w:rPr>
  </w:style>
  <w:style w:type="character" w:customStyle="1" w:styleId="WW8Num143z0">
    <w:name w:val="WW8Num143z0"/>
    <w:uiPriority w:val="99"/>
    <w:qFormat/>
    <w:rsid w:val="00E75961"/>
    <w:rPr>
      <w:rFonts w:ascii="Symbol" w:hAnsi="Symbol"/>
    </w:rPr>
  </w:style>
  <w:style w:type="character" w:customStyle="1" w:styleId="WW8Num144z0">
    <w:name w:val="WW8Num144z0"/>
    <w:uiPriority w:val="99"/>
    <w:qFormat/>
    <w:rsid w:val="00E75961"/>
    <w:rPr>
      <w:rFonts w:ascii="Symbol" w:hAnsi="Symbol"/>
    </w:rPr>
  </w:style>
  <w:style w:type="character" w:customStyle="1" w:styleId="WW8Num145z0">
    <w:name w:val="WW8Num145z0"/>
    <w:uiPriority w:val="99"/>
    <w:qFormat/>
    <w:rsid w:val="00E75961"/>
    <w:rPr>
      <w:rFonts w:ascii="Symbol" w:hAnsi="Symbol"/>
    </w:rPr>
  </w:style>
  <w:style w:type="character" w:customStyle="1" w:styleId="WW8Num146z0">
    <w:name w:val="WW8Num146z0"/>
    <w:uiPriority w:val="99"/>
    <w:qFormat/>
    <w:rsid w:val="00E75961"/>
    <w:rPr>
      <w:rFonts w:ascii="Symbol" w:hAnsi="Symbol"/>
    </w:rPr>
  </w:style>
  <w:style w:type="character" w:customStyle="1" w:styleId="WW8Num147z0">
    <w:name w:val="WW8Num147z0"/>
    <w:uiPriority w:val="99"/>
    <w:qFormat/>
    <w:rsid w:val="00E75961"/>
    <w:rPr>
      <w:rFonts w:ascii="Wingdings" w:hAnsi="Wingdings"/>
    </w:rPr>
  </w:style>
  <w:style w:type="character" w:customStyle="1" w:styleId="WW8Num147z1">
    <w:name w:val="WW8Num147z1"/>
    <w:uiPriority w:val="99"/>
    <w:qFormat/>
    <w:rsid w:val="00E75961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E75961"/>
    <w:rPr>
      <w:rFonts w:ascii="Symbol" w:hAnsi="Symbol"/>
    </w:rPr>
  </w:style>
  <w:style w:type="character" w:customStyle="1" w:styleId="WW8Num150z0">
    <w:name w:val="WW8Num150z0"/>
    <w:uiPriority w:val="99"/>
    <w:qFormat/>
    <w:rsid w:val="00E75961"/>
    <w:rPr>
      <w:rFonts w:ascii="Symbol" w:hAnsi="Symbol"/>
    </w:rPr>
  </w:style>
  <w:style w:type="character" w:customStyle="1" w:styleId="WW8Num157z0">
    <w:name w:val="WW8Num157z0"/>
    <w:uiPriority w:val="99"/>
    <w:qFormat/>
    <w:rsid w:val="00E75961"/>
    <w:rPr>
      <w:rFonts w:ascii="Symbol" w:hAnsi="Symbol"/>
    </w:rPr>
  </w:style>
  <w:style w:type="character" w:customStyle="1" w:styleId="WW8Num159z0">
    <w:name w:val="WW8Num159z0"/>
    <w:uiPriority w:val="99"/>
    <w:qFormat/>
    <w:rsid w:val="00E75961"/>
    <w:rPr>
      <w:rFonts w:ascii="Symbol" w:hAnsi="Symbol"/>
    </w:rPr>
  </w:style>
  <w:style w:type="character" w:customStyle="1" w:styleId="WW8Num160z0">
    <w:name w:val="WW8Num160z0"/>
    <w:uiPriority w:val="99"/>
    <w:qFormat/>
    <w:rsid w:val="00E75961"/>
    <w:rPr>
      <w:rFonts w:ascii="Symbol" w:hAnsi="Symbol"/>
    </w:rPr>
  </w:style>
  <w:style w:type="character" w:customStyle="1" w:styleId="WW8Num162z0">
    <w:name w:val="WW8Num162z0"/>
    <w:uiPriority w:val="99"/>
    <w:qFormat/>
    <w:rsid w:val="00E75961"/>
    <w:rPr>
      <w:rFonts w:ascii="Symbol" w:hAnsi="Symbol"/>
    </w:rPr>
  </w:style>
  <w:style w:type="character" w:customStyle="1" w:styleId="WW8Num163z0">
    <w:name w:val="WW8Num163z0"/>
    <w:uiPriority w:val="99"/>
    <w:qFormat/>
    <w:rsid w:val="00E75961"/>
    <w:rPr>
      <w:rFonts w:ascii="Symbol" w:hAnsi="Symbol"/>
    </w:rPr>
  </w:style>
  <w:style w:type="character" w:customStyle="1" w:styleId="WW8Num164z0">
    <w:name w:val="WW8Num164z0"/>
    <w:uiPriority w:val="99"/>
    <w:qFormat/>
    <w:rsid w:val="00E75961"/>
    <w:rPr>
      <w:rFonts w:ascii="Wingdings" w:hAnsi="Wingdings"/>
    </w:rPr>
  </w:style>
  <w:style w:type="character" w:customStyle="1" w:styleId="WW8Num164z1">
    <w:name w:val="WW8Num164z1"/>
    <w:uiPriority w:val="99"/>
    <w:qFormat/>
    <w:rsid w:val="00E75961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E75961"/>
    <w:rPr>
      <w:rFonts w:ascii="Symbol" w:hAnsi="Symbol"/>
    </w:rPr>
  </w:style>
  <w:style w:type="character" w:customStyle="1" w:styleId="WW8Num168z0">
    <w:name w:val="WW8Num168z0"/>
    <w:uiPriority w:val="99"/>
    <w:qFormat/>
    <w:rsid w:val="00E75961"/>
    <w:rPr>
      <w:rFonts w:ascii="Symbol" w:hAnsi="Symbol"/>
    </w:rPr>
  </w:style>
  <w:style w:type="character" w:customStyle="1" w:styleId="WW8Num169z0">
    <w:name w:val="WW8Num169z0"/>
    <w:uiPriority w:val="99"/>
    <w:qFormat/>
    <w:rsid w:val="00E75961"/>
    <w:rPr>
      <w:rFonts w:ascii="Symbol" w:hAnsi="Symbol"/>
    </w:rPr>
  </w:style>
  <w:style w:type="character" w:customStyle="1" w:styleId="WW8Num170z0">
    <w:name w:val="WW8Num170z0"/>
    <w:uiPriority w:val="99"/>
    <w:qFormat/>
    <w:rsid w:val="00E75961"/>
    <w:rPr>
      <w:rFonts w:ascii="Symbol" w:hAnsi="Symbol"/>
    </w:rPr>
  </w:style>
  <w:style w:type="character" w:customStyle="1" w:styleId="WW8Num174z0">
    <w:name w:val="WW8Num174z0"/>
    <w:uiPriority w:val="99"/>
    <w:qFormat/>
    <w:rsid w:val="00E75961"/>
    <w:rPr>
      <w:rFonts w:ascii="Symbol" w:hAnsi="Symbol"/>
    </w:rPr>
  </w:style>
  <w:style w:type="character" w:customStyle="1" w:styleId="WW8Num177z0">
    <w:name w:val="WW8Num177z0"/>
    <w:uiPriority w:val="99"/>
    <w:qFormat/>
    <w:rsid w:val="00E75961"/>
    <w:rPr>
      <w:rFonts w:ascii="Symbol" w:hAnsi="Symbol"/>
    </w:rPr>
  </w:style>
  <w:style w:type="character" w:customStyle="1" w:styleId="WW8Num178z0">
    <w:name w:val="WW8Num178z0"/>
    <w:uiPriority w:val="99"/>
    <w:qFormat/>
    <w:rsid w:val="00E75961"/>
    <w:rPr>
      <w:rFonts w:ascii="Symbol" w:hAnsi="Symbol"/>
    </w:rPr>
  </w:style>
  <w:style w:type="character" w:customStyle="1" w:styleId="WW8Num182z0">
    <w:name w:val="WW8Num182z0"/>
    <w:uiPriority w:val="99"/>
    <w:qFormat/>
    <w:rsid w:val="00E75961"/>
    <w:rPr>
      <w:rFonts w:ascii="Symbol" w:hAnsi="Symbol"/>
    </w:rPr>
  </w:style>
  <w:style w:type="character" w:customStyle="1" w:styleId="WW8Num37z0">
    <w:name w:val="WW8Num37z0"/>
    <w:uiPriority w:val="99"/>
    <w:qFormat/>
    <w:rsid w:val="00E75961"/>
    <w:rPr>
      <w:rFonts w:ascii="Wingdings" w:hAnsi="Wingdings"/>
    </w:rPr>
  </w:style>
  <w:style w:type="character" w:customStyle="1" w:styleId="WW8Num38z0">
    <w:name w:val="WW8Num38z0"/>
    <w:uiPriority w:val="99"/>
    <w:qFormat/>
    <w:rsid w:val="00E75961"/>
    <w:rPr>
      <w:rFonts w:ascii="Wingdings" w:hAnsi="Wingdings"/>
    </w:rPr>
  </w:style>
  <w:style w:type="character" w:customStyle="1" w:styleId="WW8Num40z0">
    <w:name w:val="WW8Num40z0"/>
    <w:uiPriority w:val="99"/>
    <w:qFormat/>
    <w:rsid w:val="00E75961"/>
    <w:rPr>
      <w:rFonts w:ascii="Wingdings" w:hAnsi="Wingdings"/>
    </w:rPr>
  </w:style>
  <w:style w:type="character" w:customStyle="1" w:styleId="WW8Num41z0">
    <w:name w:val="WW8Num41z0"/>
    <w:uiPriority w:val="99"/>
    <w:qFormat/>
    <w:rsid w:val="00E75961"/>
    <w:rPr>
      <w:rFonts w:ascii="Wingdings" w:hAnsi="Wingdings"/>
    </w:rPr>
  </w:style>
  <w:style w:type="character" w:customStyle="1" w:styleId="WW8Num43z0">
    <w:name w:val="WW8Num43z0"/>
    <w:uiPriority w:val="99"/>
    <w:qFormat/>
    <w:rsid w:val="00E75961"/>
    <w:rPr>
      <w:rFonts w:ascii="Wingdings" w:hAnsi="Wingdings"/>
    </w:rPr>
  </w:style>
  <w:style w:type="character" w:customStyle="1" w:styleId="WW8Num20z1">
    <w:name w:val="WW8Num20z1"/>
    <w:uiPriority w:val="99"/>
    <w:qFormat/>
    <w:rsid w:val="00E75961"/>
    <w:rPr>
      <w:rFonts w:ascii="Courier New" w:hAnsi="Courier New"/>
    </w:rPr>
  </w:style>
  <w:style w:type="character" w:customStyle="1" w:styleId="WW8Num20z3">
    <w:name w:val="WW8Num20z3"/>
    <w:uiPriority w:val="99"/>
    <w:qFormat/>
    <w:rsid w:val="00E75961"/>
    <w:rPr>
      <w:rFonts w:ascii="Symbol" w:hAnsi="Symbol"/>
    </w:rPr>
  </w:style>
  <w:style w:type="character" w:customStyle="1" w:styleId="WW8Num26z3">
    <w:name w:val="WW8Num26z3"/>
    <w:uiPriority w:val="99"/>
    <w:qFormat/>
    <w:rsid w:val="00E75961"/>
    <w:rPr>
      <w:rFonts w:ascii="Symbol" w:hAnsi="Symbol"/>
    </w:rPr>
  </w:style>
  <w:style w:type="character" w:customStyle="1" w:styleId="WW8Num33z0">
    <w:name w:val="WW8Num33z0"/>
    <w:uiPriority w:val="99"/>
    <w:qFormat/>
    <w:rsid w:val="00E75961"/>
    <w:rPr>
      <w:rFonts w:ascii="Wingdings" w:hAnsi="Wingdings"/>
    </w:rPr>
  </w:style>
  <w:style w:type="character" w:customStyle="1" w:styleId="WW8Num33z3">
    <w:name w:val="WW8Num33z3"/>
    <w:uiPriority w:val="99"/>
    <w:qFormat/>
    <w:rsid w:val="00E75961"/>
    <w:rPr>
      <w:rFonts w:ascii="Symbol" w:hAnsi="Symbol"/>
    </w:rPr>
  </w:style>
  <w:style w:type="character" w:customStyle="1" w:styleId="WW8Num33z4">
    <w:name w:val="WW8Num33z4"/>
    <w:uiPriority w:val="99"/>
    <w:qFormat/>
    <w:rsid w:val="00E75961"/>
    <w:rPr>
      <w:rFonts w:ascii="Courier New" w:hAnsi="Courier New"/>
    </w:rPr>
  </w:style>
  <w:style w:type="character" w:customStyle="1" w:styleId="WW8Num34z0">
    <w:name w:val="WW8Num34z0"/>
    <w:uiPriority w:val="99"/>
    <w:qFormat/>
    <w:rsid w:val="00E75961"/>
    <w:rPr>
      <w:rFonts w:ascii="Wingdings" w:hAnsi="Wingdings"/>
    </w:rPr>
  </w:style>
  <w:style w:type="character" w:customStyle="1" w:styleId="WW8Num34z1">
    <w:name w:val="WW8Num34z1"/>
    <w:uiPriority w:val="99"/>
    <w:qFormat/>
    <w:rsid w:val="00E75961"/>
    <w:rPr>
      <w:rFonts w:ascii="Courier New" w:hAnsi="Courier New"/>
    </w:rPr>
  </w:style>
  <w:style w:type="character" w:customStyle="1" w:styleId="WW8Num34z3">
    <w:name w:val="WW8Num34z3"/>
    <w:uiPriority w:val="99"/>
    <w:qFormat/>
    <w:rsid w:val="00E75961"/>
    <w:rPr>
      <w:rFonts w:ascii="Symbol" w:hAnsi="Symbol"/>
    </w:rPr>
  </w:style>
  <w:style w:type="character" w:customStyle="1" w:styleId="WW8Num35z0">
    <w:name w:val="WW8Num35z0"/>
    <w:uiPriority w:val="99"/>
    <w:qFormat/>
    <w:rsid w:val="00E75961"/>
    <w:rPr>
      <w:rFonts w:ascii="Wingdings" w:hAnsi="Wingdings"/>
    </w:rPr>
  </w:style>
  <w:style w:type="character" w:customStyle="1" w:styleId="WW8Num35z1">
    <w:name w:val="WW8Num35z1"/>
    <w:uiPriority w:val="99"/>
    <w:qFormat/>
    <w:rsid w:val="00E75961"/>
    <w:rPr>
      <w:rFonts w:ascii="Courier New" w:hAnsi="Courier New"/>
    </w:rPr>
  </w:style>
  <w:style w:type="character" w:customStyle="1" w:styleId="WW8Num35z3">
    <w:name w:val="WW8Num35z3"/>
    <w:uiPriority w:val="99"/>
    <w:qFormat/>
    <w:rsid w:val="00E75961"/>
    <w:rPr>
      <w:rFonts w:ascii="Symbol" w:hAnsi="Symbol"/>
    </w:rPr>
  </w:style>
  <w:style w:type="character" w:customStyle="1" w:styleId="WW8Num36z1">
    <w:name w:val="WW8Num36z1"/>
    <w:uiPriority w:val="99"/>
    <w:qFormat/>
    <w:rsid w:val="00E75961"/>
    <w:rPr>
      <w:rFonts w:ascii="Courier New" w:hAnsi="Courier New"/>
    </w:rPr>
  </w:style>
  <w:style w:type="character" w:customStyle="1" w:styleId="WW8Num36z3">
    <w:name w:val="WW8Num36z3"/>
    <w:uiPriority w:val="99"/>
    <w:qFormat/>
    <w:rsid w:val="00E75961"/>
    <w:rPr>
      <w:rFonts w:ascii="Symbol" w:hAnsi="Symbol"/>
    </w:rPr>
  </w:style>
  <w:style w:type="character" w:customStyle="1" w:styleId="WW8Num37z1">
    <w:name w:val="WW8Num37z1"/>
    <w:uiPriority w:val="99"/>
    <w:qFormat/>
    <w:rsid w:val="00E75961"/>
    <w:rPr>
      <w:rFonts w:ascii="Courier New" w:hAnsi="Courier New"/>
    </w:rPr>
  </w:style>
  <w:style w:type="character" w:customStyle="1" w:styleId="WW8Num37z3">
    <w:name w:val="WW8Num37z3"/>
    <w:uiPriority w:val="99"/>
    <w:qFormat/>
    <w:rsid w:val="00E75961"/>
    <w:rPr>
      <w:rFonts w:ascii="Symbol" w:hAnsi="Symbol"/>
    </w:rPr>
  </w:style>
  <w:style w:type="character" w:customStyle="1" w:styleId="WW8Num39z1">
    <w:name w:val="WW8Num39z1"/>
    <w:uiPriority w:val="99"/>
    <w:qFormat/>
    <w:rsid w:val="00E75961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E75961"/>
    <w:rPr>
      <w:rFonts w:ascii="Symbol" w:hAnsi="Symbol"/>
    </w:rPr>
  </w:style>
  <w:style w:type="character" w:customStyle="1" w:styleId="WW8Num39z4">
    <w:name w:val="WW8Num39z4"/>
    <w:uiPriority w:val="99"/>
    <w:qFormat/>
    <w:rsid w:val="00E75961"/>
    <w:rPr>
      <w:rFonts w:ascii="Courier New" w:hAnsi="Courier New"/>
    </w:rPr>
  </w:style>
  <w:style w:type="character" w:customStyle="1" w:styleId="WW8Num42z1">
    <w:name w:val="WW8Num42z1"/>
    <w:uiPriority w:val="99"/>
    <w:qFormat/>
    <w:rsid w:val="00E75961"/>
    <w:rPr>
      <w:rFonts w:ascii="Courier New" w:hAnsi="Courier New"/>
    </w:rPr>
  </w:style>
  <w:style w:type="character" w:customStyle="1" w:styleId="WW8Num42z3">
    <w:name w:val="WW8Num42z3"/>
    <w:uiPriority w:val="99"/>
    <w:qFormat/>
    <w:rsid w:val="00E75961"/>
    <w:rPr>
      <w:rFonts w:ascii="Symbol" w:hAnsi="Symbol"/>
    </w:rPr>
  </w:style>
  <w:style w:type="character" w:customStyle="1" w:styleId="WW8Num45z0">
    <w:name w:val="WW8Num45z0"/>
    <w:uiPriority w:val="99"/>
    <w:qFormat/>
    <w:rsid w:val="00E75961"/>
    <w:rPr>
      <w:rFonts w:ascii="Wingdings" w:hAnsi="Wingdings"/>
    </w:rPr>
  </w:style>
  <w:style w:type="character" w:customStyle="1" w:styleId="WW8Num45z1">
    <w:name w:val="WW8Num45z1"/>
    <w:uiPriority w:val="99"/>
    <w:qFormat/>
    <w:rsid w:val="00E75961"/>
    <w:rPr>
      <w:rFonts w:ascii="Courier New" w:hAnsi="Courier New"/>
    </w:rPr>
  </w:style>
  <w:style w:type="character" w:customStyle="1" w:styleId="WW8Num45z3">
    <w:name w:val="WW8Num45z3"/>
    <w:uiPriority w:val="99"/>
    <w:qFormat/>
    <w:rsid w:val="00E75961"/>
    <w:rPr>
      <w:rFonts w:ascii="Symbol" w:hAnsi="Symbol"/>
    </w:rPr>
  </w:style>
  <w:style w:type="character" w:customStyle="1" w:styleId="WW8Num46z0">
    <w:name w:val="WW8Num46z0"/>
    <w:uiPriority w:val="99"/>
    <w:qFormat/>
    <w:rsid w:val="00E75961"/>
    <w:rPr>
      <w:rFonts w:ascii="Wingdings" w:hAnsi="Wingdings"/>
    </w:rPr>
  </w:style>
  <w:style w:type="character" w:customStyle="1" w:styleId="WW8Num46z1">
    <w:name w:val="WW8Num46z1"/>
    <w:uiPriority w:val="99"/>
    <w:qFormat/>
    <w:rsid w:val="00E75961"/>
    <w:rPr>
      <w:rFonts w:ascii="Courier New" w:hAnsi="Courier New"/>
    </w:rPr>
  </w:style>
  <w:style w:type="character" w:customStyle="1" w:styleId="WW8Num46z3">
    <w:name w:val="WW8Num46z3"/>
    <w:uiPriority w:val="99"/>
    <w:qFormat/>
    <w:rsid w:val="00E75961"/>
    <w:rPr>
      <w:rFonts w:ascii="Symbol" w:hAnsi="Symbol"/>
    </w:rPr>
  </w:style>
  <w:style w:type="character" w:customStyle="1" w:styleId="WW8Num48z0">
    <w:name w:val="WW8Num48z0"/>
    <w:uiPriority w:val="99"/>
    <w:qFormat/>
    <w:rsid w:val="00E75961"/>
    <w:rPr>
      <w:rFonts w:ascii="Wingdings" w:hAnsi="Wingdings"/>
    </w:rPr>
  </w:style>
  <w:style w:type="character" w:customStyle="1" w:styleId="WW8Num48z1">
    <w:name w:val="WW8Num48z1"/>
    <w:uiPriority w:val="99"/>
    <w:qFormat/>
    <w:rsid w:val="00E75961"/>
    <w:rPr>
      <w:rFonts w:ascii="Courier New" w:hAnsi="Courier New"/>
    </w:rPr>
  </w:style>
  <w:style w:type="character" w:customStyle="1" w:styleId="WW8Num48z3">
    <w:name w:val="WW8Num48z3"/>
    <w:uiPriority w:val="99"/>
    <w:qFormat/>
    <w:rsid w:val="00E75961"/>
    <w:rPr>
      <w:rFonts w:ascii="Symbol" w:hAnsi="Symbol"/>
    </w:rPr>
  </w:style>
  <w:style w:type="character" w:customStyle="1" w:styleId="WW8Num49z0">
    <w:name w:val="WW8Num49z0"/>
    <w:uiPriority w:val="99"/>
    <w:qFormat/>
    <w:rsid w:val="00E75961"/>
    <w:rPr>
      <w:rFonts w:ascii="Wingdings" w:hAnsi="Wingdings"/>
    </w:rPr>
  </w:style>
  <w:style w:type="character" w:customStyle="1" w:styleId="WW8Num49z1">
    <w:name w:val="WW8Num49z1"/>
    <w:uiPriority w:val="99"/>
    <w:qFormat/>
    <w:rsid w:val="00E75961"/>
    <w:rPr>
      <w:rFonts w:ascii="Courier New" w:hAnsi="Courier New"/>
    </w:rPr>
  </w:style>
  <w:style w:type="character" w:customStyle="1" w:styleId="WW8Num49z3">
    <w:name w:val="WW8Num49z3"/>
    <w:uiPriority w:val="99"/>
    <w:qFormat/>
    <w:rsid w:val="00E75961"/>
    <w:rPr>
      <w:rFonts w:ascii="Symbol" w:hAnsi="Symbol"/>
    </w:rPr>
  </w:style>
  <w:style w:type="character" w:customStyle="1" w:styleId="WW8Num50z1">
    <w:name w:val="WW8Num50z1"/>
    <w:uiPriority w:val="99"/>
    <w:qFormat/>
    <w:rsid w:val="00E75961"/>
    <w:rPr>
      <w:rFonts w:ascii="Courier New" w:hAnsi="Courier New"/>
    </w:rPr>
  </w:style>
  <w:style w:type="character" w:customStyle="1" w:styleId="WW8Num50z3">
    <w:name w:val="WW8Num50z3"/>
    <w:uiPriority w:val="99"/>
    <w:qFormat/>
    <w:rsid w:val="00E75961"/>
    <w:rPr>
      <w:rFonts w:ascii="Symbol" w:hAnsi="Symbol"/>
    </w:rPr>
  </w:style>
  <w:style w:type="character" w:customStyle="1" w:styleId="WW8Num51z1">
    <w:name w:val="WW8Num51z1"/>
    <w:uiPriority w:val="99"/>
    <w:qFormat/>
    <w:rsid w:val="00E75961"/>
    <w:rPr>
      <w:rFonts w:ascii="Courier New" w:hAnsi="Courier New"/>
    </w:rPr>
  </w:style>
  <w:style w:type="character" w:customStyle="1" w:styleId="WW8Num51z3">
    <w:name w:val="WW8Num51z3"/>
    <w:uiPriority w:val="99"/>
    <w:qFormat/>
    <w:rsid w:val="00E75961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E75961"/>
  </w:style>
  <w:style w:type="character" w:customStyle="1" w:styleId="FontStyle1600">
    <w:name w:val="Font Style160"/>
    <w:uiPriority w:val="99"/>
    <w:qFormat/>
    <w:rsid w:val="00E75961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E75961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E75961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E75961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E7596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E75961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E75961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E75961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E75961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E75961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E75961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E75961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E75961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E75961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E75961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E75961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E75961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E75961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E75961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E75961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E75961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E75961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E75961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E75961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E75961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E75961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E75961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E75961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E75961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E75961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E75961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E75961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E75961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E75961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E75961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E75961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E75961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E75961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E75961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E75961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E75961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E75961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E75961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E75961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E75961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E75961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E75961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E75961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E75961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E75961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E75961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E75961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E75961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E75961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E75961"/>
    <w:rPr>
      <w:rFonts w:cs="Times New Roman"/>
    </w:rPr>
  </w:style>
  <w:style w:type="character" w:customStyle="1" w:styleId="c8">
    <w:name w:val="c8"/>
    <w:basedOn w:val="a3"/>
    <w:uiPriority w:val="99"/>
    <w:qFormat/>
    <w:rsid w:val="00E75961"/>
    <w:rPr>
      <w:rFonts w:cs="Times New Roman"/>
    </w:rPr>
  </w:style>
  <w:style w:type="character" w:customStyle="1" w:styleId="FontStyle805">
    <w:name w:val="Font Style805"/>
    <w:uiPriority w:val="99"/>
    <w:qFormat/>
    <w:rsid w:val="00E75961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E75961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E75961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E75961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E75961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E75961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E75961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E75961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E75961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E75961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E75961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E7596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E75961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E75961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E75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E7596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E75961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E7596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E759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E75961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E75961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E75961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E7596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E7596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E75961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E75961"/>
  </w:style>
  <w:style w:type="character" w:customStyle="1" w:styleId="11ff6">
    <w:name w:val="Слабое выделение11"/>
    <w:uiPriority w:val="99"/>
    <w:qFormat/>
    <w:rsid w:val="00E75961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E75961"/>
    <w:rPr>
      <w:b/>
    </w:rPr>
  </w:style>
  <w:style w:type="character" w:customStyle="1" w:styleId="mathjax1">
    <w:name w:val="mathjax1"/>
    <w:uiPriority w:val="99"/>
    <w:qFormat/>
    <w:rsid w:val="00E75961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E75961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E75961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E75961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E75961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E75961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E75961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E75961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E75961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E75961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E75961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E75961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E75961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E75961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E75961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E75961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E75961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E75961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E75961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E75961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E75961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E75961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E75961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E75961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E75961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E75961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E75961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E75961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E75961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E75961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E75961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E75961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E75961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E75961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E75961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E75961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E75961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E75961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E75961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E75961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E75961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E75961"/>
    <w:rPr>
      <w:rFonts w:cs="Times New Roman"/>
    </w:rPr>
  </w:style>
  <w:style w:type="character" w:customStyle="1" w:styleId="WW8Num24z4">
    <w:name w:val="WW8Num24z4"/>
    <w:uiPriority w:val="99"/>
    <w:rsid w:val="00E75961"/>
  </w:style>
  <w:style w:type="character" w:customStyle="1" w:styleId="WW8Num24z5">
    <w:name w:val="WW8Num24z5"/>
    <w:uiPriority w:val="99"/>
    <w:rsid w:val="00E75961"/>
  </w:style>
  <w:style w:type="character" w:customStyle="1" w:styleId="WW8Num24z6">
    <w:name w:val="WW8Num24z6"/>
    <w:uiPriority w:val="99"/>
    <w:rsid w:val="00E75961"/>
  </w:style>
  <w:style w:type="character" w:customStyle="1" w:styleId="WW8Num24z7">
    <w:name w:val="WW8Num24z7"/>
    <w:uiPriority w:val="99"/>
    <w:rsid w:val="00E75961"/>
  </w:style>
  <w:style w:type="character" w:customStyle="1" w:styleId="WW8Num24z8">
    <w:name w:val="WW8Num24z8"/>
    <w:uiPriority w:val="99"/>
    <w:rsid w:val="00E75961"/>
  </w:style>
  <w:style w:type="character" w:customStyle="1" w:styleId="WW8Num25z4">
    <w:name w:val="WW8Num25z4"/>
    <w:uiPriority w:val="99"/>
    <w:rsid w:val="00E75961"/>
  </w:style>
  <w:style w:type="character" w:customStyle="1" w:styleId="WW8Num25z5">
    <w:name w:val="WW8Num25z5"/>
    <w:uiPriority w:val="99"/>
    <w:rsid w:val="00E75961"/>
  </w:style>
  <w:style w:type="character" w:customStyle="1" w:styleId="WW8Num25z6">
    <w:name w:val="WW8Num25z6"/>
    <w:uiPriority w:val="99"/>
    <w:rsid w:val="00E75961"/>
  </w:style>
  <w:style w:type="character" w:customStyle="1" w:styleId="WW8Num25z7">
    <w:name w:val="WW8Num25z7"/>
    <w:uiPriority w:val="99"/>
    <w:rsid w:val="00E75961"/>
  </w:style>
  <w:style w:type="character" w:customStyle="1" w:styleId="WW8Num25z8">
    <w:name w:val="WW8Num25z8"/>
    <w:uiPriority w:val="99"/>
    <w:rsid w:val="00E75961"/>
  </w:style>
  <w:style w:type="character" w:customStyle="1" w:styleId="WW8Num30z2">
    <w:name w:val="WW8Num30z2"/>
    <w:uiPriority w:val="99"/>
    <w:rsid w:val="00E75961"/>
  </w:style>
  <w:style w:type="character" w:customStyle="1" w:styleId="WW8Num30z4">
    <w:name w:val="WW8Num30z4"/>
    <w:uiPriority w:val="99"/>
    <w:rsid w:val="00E75961"/>
  </w:style>
  <w:style w:type="character" w:customStyle="1" w:styleId="WW8Num30z5">
    <w:name w:val="WW8Num30z5"/>
    <w:uiPriority w:val="99"/>
    <w:rsid w:val="00E75961"/>
  </w:style>
  <w:style w:type="character" w:customStyle="1" w:styleId="WW8Num30z6">
    <w:name w:val="WW8Num30z6"/>
    <w:uiPriority w:val="99"/>
    <w:rsid w:val="00E75961"/>
  </w:style>
  <w:style w:type="character" w:customStyle="1" w:styleId="WW8Num30z7">
    <w:name w:val="WW8Num30z7"/>
    <w:uiPriority w:val="99"/>
    <w:rsid w:val="00E75961"/>
  </w:style>
  <w:style w:type="character" w:customStyle="1" w:styleId="WW8Num30z8">
    <w:name w:val="WW8Num30z8"/>
    <w:uiPriority w:val="99"/>
    <w:rsid w:val="00E75961"/>
  </w:style>
  <w:style w:type="character" w:customStyle="1" w:styleId="WW8Num32z4">
    <w:name w:val="WW8Num32z4"/>
    <w:uiPriority w:val="99"/>
    <w:rsid w:val="00E75961"/>
  </w:style>
  <w:style w:type="character" w:customStyle="1" w:styleId="WW8Num32z5">
    <w:name w:val="WW8Num32z5"/>
    <w:uiPriority w:val="99"/>
    <w:rsid w:val="00E75961"/>
  </w:style>
  <w:style w:type="character" w:customStyle="1" w:styleId="WW8Num32z6">
    <w:name w:val="WW8Num32z6"/>
    <w:uiPriority w:val="99"/>
    <w:rsid w:val="00E75961"/>
  </w:style>
  <w:style w:type="character" w:customStyle="1" w:styleId="WW8Num32z7">
    <w:name w:val="WW8Num32z7"/>
    <w:uiPriority w:val="99"/>
    <w:rsid w:val="00E75961"/>
  </w:style>
  <w:style w:type="character" w:customStyle="1" w:styleId="WW8Num32z8">
    <w:name w:val="WW8Num32z8"/>
    <w:uiPriority w:val="99"/>
    <w:rsid w:val="00E75961"/>
  </w:style>
  <w:style w:type="character" w:customStyle="1" w:styleId="WW8Num33z1">
    <w:name w:val="WW8Num33z1"/>
    <w:uiPriority w:val="99"/>
    <w:rsid w:val="00E75961"/>
  </w:style>
  <w:style w:type="character" w:customStyle="1" w:styleId="WW8Num33z2">
    <w:name w:val="WW8Num33z2"/>
    <w:uiPriority w:val="99"/>
    <w:rsid w:val="00E75961"/>
  </w:style>
  <w:style w:type="character" w:customStyle="1" w:styleId="WW8Num33z5">
    <w:name w:val="WW8Num33z5"/>
    <w:uiPriority w:val="99"/>
    <w:rsid w:val="00E75961"/>
  </w:style>
  <w:style w:type="character" w:customStyle="1" w:styleId="WW8Num33z6">
    <w:name w:val="WW8Num33z6"/>
    <w:uiPriority w:val="99"/>
    <w:rsid w:val="00E75961"/>
  </w:style>
  <w:style w:type="character" w:customStyle="1" w:styleId="WW8Num33z7">
    <w:name w:val="WW8Num33z7"/>
    <w:uiPriority w:val="99"/>
    <w:rsid w:val="00E75961"/>
  </w:style>
  <w:style w:type="character" w:customStyle="1" w:styleId="WW8Num33z8">
    <w:name w:val="WW8Num33z8"/>
    <w:uiPriority w:val="99"/>
    <w:rsid w:val="00E75961"/>
  </w:style>
  <w:style w:type="character" w:customStyle="1" w:styleId="WW8Num35z2">
    <w:name w:val="WW8Num35z2"/>
    <w:uiPriority w:val="99"/>
    <w:rsid w:val="00E75961"/>
  </w:style>
  <w:style w:type="character" w:customStyle="1" w:styleId="WW8Num35z4">
    <w:name w:val="WW8Num35z4"/>
    <w:uiPriority w:val="99"/>
    <w:rsid w:val="00E75961"/>
  </w:style>
  <w:style w:type="character" w:customStyle="1" w:styleId="WW8Num35z5">
    <w:name w:val="WW8Num35z5"/>
    <w:uiPriority w:val="99"/>
    <w:rsid w:val="00E75961"/>
  </w:style>
  <w:style w:type="character" w:customStyle="1" w:styleId="WW8Num35z6">
    <w:name w:val="WW8Num35z6"/>
    <w:uiPriority w:val="99"/>
    <w:rsid w:val="00E75961"/>
  </w:style>
  <w:style w:type="character" w:customStyle="1" w:styleId="WW8Num35z7">
    <w:name w:val="WW8Num35z7"/>
    <w:uiPriority w:val="99"/>
    <w:rsid w:val="00E75961"/>
  </w:style>
  <w:style w:type="character" w:customStyle="1" w:styleId="WW8Num35z8">
    <w:name w:val="WW8Num35z8"/>
    <w:uiPriority w:val="99"/>
    <w:rsid w:val="00E75961"/>
  </w:style>
  <w:style w:type="character" w:customStyle="1" w:styleId="WW8Num37z2">
    <w:name w:val="WW8Num37z2"/>
    <w:uiPriority w:val="99"/>
    <w:rsid w:val="00E75961"/>
  </w:style>
  <w:style w:type="character" w:customStyle="1" w:styleId="WW8Num37z4">
    <w:name w:val="WW8Num37z4"/>
    <w:uiPriority w:val="99"/>
    <w:rsid w:val="00E75961"/>
  </w:style>
  <w:style w:type="character" w:customStyle="1" w:styleId="WW8Num37z5">
    <w:name w:val="WW8Num37z5"/>
    <w:uiPriority w:val="99"/>
    <w:qFormat/>
    <w:rsid w:val="00E75961"/>
  </w:style>
  <w:style w:type="character" w:customStyle="1" w:styleId="WW8Num37z6">
    <w:name w:val="WW8Num37z6"/>
    <w:uiPriority w:val="99"/>
    <w:rsid w:val="00E75961"/>
  </w:style>
  <w:style w:type="character" w:customStyle="1" w:styleId="WW8Num37z7">
    <w:name w:val="WW8Num37z7"/>
    <w:uiPriority w:val="99"/>
    <w:rsid w:val="00E75961"/>
  </w:style>
  <w:style w:type="character" w:customStyle="1" w:styleId="WW8Num37z8">
    <w:name w:val="WW8Num37z8"/>
    <w:uiPriority w:val="99"/>
    <w:rsid w:val="00E75961"/>
  </w:style>
  <w:style w:type="character" w:customStyle="1" w:styleId="WW8Num38z1">
    <w:name w:val="WW8Num38z1"/>
    <w:uiPriority w:val="99"/>
    <w:rsid w:val="00E75961"/>
  </w:style>
  <w:style w:type="character" w:customStyle="1" w:styleId="WW8Num38z2">
    <w:name w:val="WW8Num38z2"/>
    <w:uiPriority w:val="99"/>
    <w:rsid w:val="00E75961"/>
  </w:style>
  <w:style w:type="character" w:customStyle="1" w:styleId="WW8Num38z3">
    <w:name w:val="WW8Num38z3"/>
    <w:uiPriority w:val="99"/>
    <w:rsid w:val="00E75961"/>
  </w:style>
  <w:style w:type="character" w:customStyle="1" w:styleId="WW8Num38z4">
    <w:name w:val="WW8Num38z4"/>
    <w:uiPriority w:val="99"/>
    <w:rsid w:val="00E75961"/>
  </w:style>
  <w:style w:type="character" w:customStyle="1" w:styleId="WW8Num38z5">
    <w:name w:val="WW8Num38z5"/>
    <w:uiPriority w:val="99"/>
    <w:rsid w:val="00E75961"/>
  </w:style>
  <w:style w:type="character" w:customStyle="1" w:styleId="WW8Num38z6">
    <w:name w:val="WW8Num38z6"/>
    <w:uiPriority w:val="99"/>
    <w:rsid w:val="00E75961"/>
  </w:style>
  <w:style w:type="character" w:customStyle="1" w:styleId="WW8Num38z7">
    <w:name w:val="WW8Num38z7"/>
    <w:uiPriority w:val="99"/>
    <w:rsid w:val="00E75961"/>
  </w:style>
  <w:style w:type="character" w:customStyle="1" w:styleId="WW8Num38z8">
    <w:name w:val="WW8Num38z8"/>
    <w:uiPriority w:val="99"/>
    <w:rsid w:val="00E75961"/>
  </w:style>
  <w:style w:type="character" w:customStyle="1" w:styleId="WW8Num40z1">
    <w:name w:val="WW8Num40z1"/>
    <w:uiPriority w:val="99"/>
    <w:rsid w:val="00E75961"/>
    <w:rPr>
      <w:rFonts w:ascii="Courier New" w:hAnsi="Courier New"/>
    </w:rPr>
  </w:style>
  <w:style w:type="character" w:customStyle="1" w:styleId="WW8Num40z2">
    <w:name w:val="WW8Num40z2"/>
    <w:uiPriority w:val="99"/>
    <w:rsid w:val="00E75961"/>
    <w:rPr>
      <w:rFonts w:ascii="Wingdings" w:hAnsi="Wingdings"/>
    </w:rPr>
  </w:style>
  <w:style w:type="character" w:customStyle="1" w:styleId="WW8Num41z1">
    <w:name w:val="WW8Num41z1"/>
    <w:uiPriority w:val="99"/>
    <w:rsid w:val="00E75961"/>
  </w:style>
  <w:style w:type="character" w:customStyle="1" w:styleId="WW8Num41z2">
    <w:name w:val="WW8Num41z2"/>
    <w:uiPriority w:val="99"/>
    <w:rsid w:val="00E75961"/>
  </w:style>
  <w:style w:type="character" w:customStyle="1" w:styleId="WW8Num41z3">
    <w:name w:val="WW8Num41z3"/>
    <w:uiPriority w:val="99"/>
    <w:rsid w:val="00E75961"/>
  </w:style>
  <w:style w:type="character" w:customStyle="1" w:styleId="WW8Num41z4">
    <w:name w:val="WW8Num41z4"/>
    <w:uiPriority w:val="99"/>
    <w:rsid w:val="00E75961"/>
  </w:style>
  <w:style w:type="character" w:customStyle="1" w:styleId="WW8Num41z5">
    <w:name w:val="WW8Num41z5"/>
    <w:uiPriority w:val="99"/>
    <w:rsid w:val="00E75961"/>
  </w:style>
  <w:style w:type="character" w:customStyle="1" w:styleId="WW8Num41z6">
    <w:name w:val="WW8Num41z6"/>
    <w:uiPriority w:val="99"/>
    <w:rsid w:val="00E75961"/>
  </w:style>
  <w:style w:type="character" w:customStyle="1" w:styleId="WW8Num41z7">
    <w:name w:val="WW8Num41z7"/>
    <w:uiPriority w:val="99"/>
    <w:rsid w:val="00E75961"/>
  </w:style>
  <w:style w:type="character" w:customStyle="1" w:styleId="WW8Num41z8">
    <w:name w:val="WW8Num41z8"/>
    <w:uiPriority w:val="99"/>
    <w:rsid w:val="00E75961"/>
  </w:style>
  <w:style w:type="character" w:customStyle="1" w:styleId="WW8Num43z1">
    <w:name w:val="WW8Num43z1"/>
    <w:uiPriority w:val="99"/>
    <w:rsid w:val="00E75961"/>
  </w:style>
  <w:style w:type="character" w:customStyle="1" w:styleId="WW8Num43z2">
    <w:name w:val="WW8Num43z2"/>
    <w:uiPriority w:val="99"/>
    <w:rsid w:val="00E75961"/>
  </w:style>
  <w:style w:type="character" w:customStyle="1" w:styleId="WW8Num43z3">
    <w:name w:val="WW8Num43z3"/>
    <w:uiPriority w:val="99"/>
    <w:rsid w:val="00E75961"/>
  </w:style>
  <w:style w:type="character" w:customStyle="1" w:styleId="WW8Num43z4">
    <w:name w:val="WW8Num43z4"/>
    <w:uiPriority w:val="99"/>
    <w:rsid w:val="00E75961"/>
  </w:style>
  <w:style w:type="character" w:customStyle="1" w:styleId="WW8Num43z5">
    <w:name w:val="WW8Num43z5"/>
    <w:uiPriority w:val="99"/>
    <w:rsid w:val="00E75961"/>
  </w:style>
  <w:style w:type="character" w:customStyle="1" w:styleId="WW8Num43z6">
    <w:name w:val="WW8Num43z6"/>
    <w:uiPriority w:val="99"/>
    <w:rsid w:val="00E75961"/>
  </w:style>
  <w:style w:type="character" w:customStyle="1" w:styleId="WW8Num43z7">
    <w:name w:val="WW8Num43z7"/>
    <w:uiPriority w:val="99"/>
    <w:rsid w:val="00E75961"/>
  </w:style>
  <w:style w:type="character" w:customStyle="1" w:styleId="WW8Num43z8">
    <w:name w:val="WW8Num43z8"/>
    <w:uiPriority w:val="99"/>
    <w:rsid w:val="00E75961"/>
  </w:style>
  <w:style w:type="character" w:customStyle="1" w:styleId="WW8Num44z2">
    <w:name w:val="WW8Num44z2"/>
    <w:uiPriority w:val="99"/>
    <w:rsid w:val="00E75961"/>
    <w:rPr>
      <w:rFonts w:ascii="Wingdings" w:hAnsi="Wingdings"/>
    </w:rPr>
  </w:style>
  <w:style w:type="character" w:customStyle="1" w:styleId="WW8Num46z2">
    <w:name w:val="WW8Num46z2"/>
    <w:uiPriority w:val="99"/>
    <w:rsid w:val="00E75961"/>
    <w:rPr>
      <w:rFonts w:ascii="Wingdings" w:hAnsi="Wingdings"/>
    </w:rPr>
  </w:style>
  <w:style w:type="character" w:customStyle="1" w:styleId="WW8Num47z2">
    <w:name w:val="WW8Num47z2"/>
    <w:uiPriority w:val="99"/>
    <w:rsid w:val="00E75961"/>
    <w:rPr>
      <w:rFonts w:ascii="Wingdings" w:hAnsi="Wingdings"/>
    </w:rPr>
  </w:style>
  <w:style w:type="character" w:customStyle="1" w:styleId="WW8NumSt31z0">
    <w:name w:val="WW8NumSt31z0"/>
    <w:uiPriority w:val="99"/>
    <w:rsid w:val="00E75961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E75961"/>
    <w:rPr>
      <w:vertAlign w:val="superscript"/>
    </w:rPr>
  </w:style>
  <w:style w:type="character" w:customStyle="1" w:styleId="1fffffe">
    <w:name w:val="Знак примечания1"/>
    <w:uiPriority w:val="99"/>
    <w:rsid w:val="00E75961"/>
    <w:rPr>
      <w:sz w:val="16"/>
    </w:rPr>
  </w:style>
  <w:style w:type="character" w:customStyle="1" w:styleId="EndnoteCharacters">
    <w:name w:val="Endnote Characters"/>
    <w:uiPriority w:val="99"/>
    <w:rsid w:val="00E75961"/>
    <w:rPr>
      <w:vertAlign w:val="superscript"/>
    </w:rPr>
  </w:style>
  <w:style w:type="paragraph" w:customStyle="1" w:styleId="LO-Normal1">
    <w:name w:val="LO-Normal1"/>
    <w:uiPriority w:val="99"/>
    <w:qFormat/>
    <w:rsid w:val="00E75961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E75961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E75961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E75961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E75961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E75961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E75961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E75961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E75961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E75961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E75961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E75961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E75961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E75961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E75961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E7596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E75961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E759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E75961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E75961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E7596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E75961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E75961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E75961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E75961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E75961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E75961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E75961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E75961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E75961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E75961"/>
  </w:style>
  <w:style w:type="character" w:customStyle="1" w:styleId="ListLabel8">
    <w:name w:val="ListLabel 8"/>
    <w:uiPriority w:val="99"/>
    <w:qFormat/>
    <w:rsid w:val="00E75961"/>
  </w:style>
  <w:style w:type="character" w:customStyle="1" w:styleId="ListLabel9">
    <w:name w:val="ListLabel 9"/>
    <w:uiPriority w:val="99"/>
    <w:qFormat/>
    <w:rsid w:val="00E75961"/>
  </w:style>
  <w:style w:type="character" w:customStyle="1" w:styleId="ListLabel10">
    <w:name w:val="ListLabel 10"/>
    <w:uiPriority w:val="99"/>
    <w:qFormat/>
    <w:rsid w:val="00E75961"/>
  </w:style>
  <w:style w:type="character" w:customStyle="1" w:styleId="ListLabel11">
    <w:name w:val="ListLabel 11"/>
    <w:uiPriority w:val="99"/>
    <w:qFormat/>
    <w:rsid w:val="00E75961"/>
  </w:style>
  <w:style w:type="character" w:customStyle="1" w:styleId="ListLabel12">
    <w:name w:val="ListLabel 12"/>
    <w:uiPriority w:val="99"/>
    <w:qFormat/>
    <w:rsid w:val="00E75961"/>
  </w:style>
  <w:style w:type="character" w:customStyle="1" w:styleId="ListLabel13">
    <w:name w:val="ListLabel 13"/>
    <w:uiPriority w:val="99"/>
    <w:qFormat/>
    <w:rsid w:val="00E75961"/>
  </w:style>
  <w:style w:type="character" w:customStyle="1" w:styleId="ListLabel14">
    <w:name w:val="ListLabel 14"/>
    <w:uiPriority w:val="99"/>
    <w:qFormat/>
    <w:rsid w:val="00E75961"/>
  </w:style>
  <w:style w:type="character" w:customStyle="1" w:styleId="ListLabel15">
    <w:name w:val="ListLabel 15"/>
    <w:uiPriority w:val="99"/>
    <w:qFormat/>
    <w:rsid w:val="00E75961"/>
  </w:style>
  <w:style w:type="character" w:customStyle="1" w:styleId="ListLabel16">
    <w:name w:val="ListLabel 16"/>
    <w:uiPriority w:val="99"/>
    <w:qFormat/>
    <w:rsid w:val="00E75961"/>
  </w:style>
  <w:style w:type="character" w:customStyle="1" w:styleId="ListLabel17">
    <w:name w:val="ListLabel 17"/>
    <w:uiPriority w:val="99"/>
    <w:qFormat/>
    <w:rsid w:val="00E75961"/>
  </w:style>
  <w:style w:type="character" w:customStyle="1" w:styleId="ListLabel18">
    <w:name w:val="ListLabel 18"/>
    <w:uiPriority w:val="99"/>
    <w:qFormat/>
    <w:rsid w:val="00E75961"/>
  </w:style>
  <w:style w:type="character" w:customStyle="1" w:styleId="ListLabel19">
    <w:name w:val="ListLabel 19"/>
    <w:uiPriority w:val="99"/>
    <w:qFormat/>
    <w:rsid w:val="00E75961"/>
  </w:style>
  <w:style w:type="character" w:customStyle="1" w:styleId="ListLabel20">
    <w:name w:val="ListLabel 20"/>
    <w:uiPriority w:val="99"/>
    <w:qFormat/>
    <w:rsid w:val="00E75961"/>
  </w:style>
  <w:style w:type="character" w:customStyle="1" w:styleId="ListLabel21">
    <w:name w:val="ListLabel 21"/>
    <w:uiPriority w:val="99"/>
    <w:qFormat/>
    <w:rsid w:val="00E75961"/>
  </w:style>
  <w:style w:type="character" w:customStyle="1" w:styleId="ListLabel22">
    <w:name w:val="ListLabel 22"/>
    <w:uiPriority w:val="99"/>
    <w:qFormat/>
    <w:rsid w:val="00E75961"/>
  </w:style>
  <w:style w:type="character" w:customStyle="1" w:styleId="ListLabel23">
    <w:name w:val="ListLabel 23"/>
    <w:uiPriority w:val="99"/>
    <w:qFormat/>
    <w:rsid w:val="00E75961"/>
  </w:style>
  <w:style w:type="character" w:customStyle="1" w:styleId="ListLabel24">
    <w:name w:val="ListLabel 24"/>
    <w:uiPriority w:val="99"/>
    <w:qFormat/>
    <w:rsid w:val="00E75961"/>
  </w:style>
  <w:style w:type="character" w:customStyle="1" w:styleId="ListLabel25">
    <w:name w:val="ListLabel 25"/>
    <w:uiPriority w:val="99"/>
    <w:qFormat/>
    <w:rsid w:val="00E75961"/>
  </w:style>
  <w:style w:type="character" w:customStyle="1" w:styleId="ListLabel26">
    <w:name w:val="ListLabel 26"/>
    <w:uiPriority w:val="99"/>
    <w:qFormat/>
    <w:rsid w:val="00E75961"/>
  </w:style>
  <w:style w:type="character" w:customStyle="1" w:styleId="ListLabel27">
    <w:name w:val="ListLabel 27"/>
    <w:uiPriority w:val="99"/>
    <w:qFormat/>
    <w:rsid w:val="00E75961"/>
  </w:style>
  <w:style w:type="character" w:customStyle="1" w:styleId="ListLabel28">
    <w:name w:val="ListLabel 28"/>
    <w:uiPriority w:val="99"/>
    <w:qFormat/>
    <w:rsid w:val="00E75961"/>
  </w:style>
  <w:style w:type="character" w:customStyle="1" w:styleId="ListLabel29">
    <w:name w:val="ListLabel 29"/>
    <w:uiPriority w:val="99"/>
    <w:qFormat/>
    <w:rsid w:val="00E75961"/>
  </w:style>
  <w:style w:type="character" w:customStyle="1" w:styleId="ListLabel30">
    <w:name w:val="ListLabel 30"/>
    <w:uiPriority w:val="99"/>
    <w:qFormat/>
    <w:rsid w:val="00E75961"/>
  </w:style>
  <w:style w:type="character" w:customStyle="1" w:styleId="ListLabel31">
    <w:name w:val="ListLabel 31"/>
    <w:uiPriority w:val="99"/>
    <w:qFormat/>
    <w:rsid w:val="00E75961"/>
  </w:style>
  <w:style w:type="character" w:customStyle="1" w:styleId="ListLabel32">
    <w:name w:val="ListLabel 32"/>
    <w:uiPriority w:val="99"/>
    <w:qFormat/>
    <w:rsid w:val="00E75961"/>
  </w:style>
  <w:style w:type="character" w:customStyle="1" w:styleId="ListLabel33">
    <w:name w:val="ListLabel 33"/>
    <w:uiPriority w:val="99"/>
    <w:qFormat/>
    <w:rsid w:val="00E75961"/>
  </w:style>
  <w:style w:type="character" w:customStyle="1" w:styleId="ListLabel34">
    <w:name w:val="ListLabel 34"/>
    <w:uiPriority w:val="99"/>
    <w:qFormat/>
    <w:rsid w:val="00E75961"/>
    <w:rPr>
      <w:color w:val="00000A"/>
    </w:rPr>
  </w:style>
  <w:style w:type="character" w:customStyle="1" w:styleId="ListLabel35">
    <w:name w:val="ListLabel 35"/>
    <w:uiPriority w:val="99"/>
    <w:qFormat/>
    <w:rsid w:val="00E75961"/>
  </w:style>
  <w:style w:type="character" w:customStyle="1" w:styleId="ListLabel36">
    <w:name w:val="ListLabel 36"/>
    <w:uiPriority w:val="99"/>
    <w:qFormat/>
    <w:rsid w:val="00E75961"/>
  </w:style>
  <w:style w:type="character" w:customStyle="1" w:styleId="ListLabel37">
    <w:name w:val="ListLabel 37"/>
    <w:uiPriority w:val="99"/>
    <w:qFormat/>
    <w:rsid w:val="00E75961"/>
  </w:style>
  <w:style w:type="character" w:customStyle="1" w:styleId="ListLabel38">
    <w:name w:val="ListLabel 38"/>
    <w:uiPriority w:val="99"/>
    <w:qFormat/>
    <w:rsid w:val="00E75961"/>
  </w:style>
  <w:style w:type="character" w:customStyle="1" w:styleId="ListLabel39">
    <w:name w:val="ListLabel 39"/>
    <w:uiPriority w:val="99"/>
    <w:qFormat/>
    <w:rsid w:val="00E75961"/>
  </w:style>
  <w:style w:type="character" w:customStyle="1" w:styleId="ListLabel40">
    <w:name w:val="ListLabel 40"/>
    <w:uiPriority w:val="99"/>
    <w:qFormat/>
    <w:rsid w:val="00E75961"/>
  </w:style>
  <w:style w:type="character" w:customStyle="1" w:styleId="ListLabel41">
    <w:name w:val="ListLabel 41"/>
    <w:uiPriority w:val="99"/>
    <w:qFormat/>
    <w:rsid w:val="00E75961"/>
  </w:style>
  <w:style w:type="character" w:customStyle="1" w:styleId="ListLabel42">
    <w:name w:val="ListLabel 42"/>
    <w:uiPriority w:val="99"/>
    <w:qFormat/>
    <w:rsid w:val="00E75961"/>
  </w:style>
  <w:style w:type="character" w:customStyle="1" w:styleId="ListLabel43">
    <w:name w:val="ListLabel 43"/>
    <w:uiPriority w:val="99"/>
    <w:qFormat/>
    <w:rsid w:val="00E75961"/>
  </w:style>
  <w:style w:type="character" w:customStyle="1" w:styleId="ListLabel44">
    <w:name w:val="ListLabel 44"/>
    <w:uiPriority w:val="99"/>
    <w:qFormat/>
    <w:rsid w:val="00E75961"/>
  </w:style>
  <w:style w:type="character" w:customStyle="1" w:styleId="ListLabel45">
    <w:name w:val="ListLabel 45"/>
    <w:uiPriority w:val="99"/>
    <w:qFormat/>
    <w:rsid w:val="00E75961"/>
  </w:style>
  <w:style w:type="character" w:customStyle="1" w:styleId="ListLabel46">
    <w:name w:val="ListLabel 46"/>
    <w:uiPriority w:val="99"/>
    <w:qFormat/>
    <w:rsid w:val="00E75961"/>
  </w:style>
  <w:style w:type="character" w:customStyle="1" w:styleId="ListLabel47">
    <w:name w:val="ListLabel 47"/>
    <w:uiPriority w:val="99"/>
    <w:qFormat/>
    <w:rsid w:val="00E75961"/>
  </w:style>
  <w:style w:type="character" w:customStyle="1" w:styleId="ListLabel48">
    <w:name w:val="ListLabel 48"/>
    <w:uiPriority w:val="99"/>
    <w:qFormat/>
    <w:rsid w:val="00E75961"/>
  </w:style>
  <w:style w:type="character" w:customStyle="1" w:styleId="ListLabel49">
    <w:name w:val="ListLabel 49"/>
    <w:uiPriority w:val="99"/>
    <w:qFormat/>
    <w:rsid w:val="00E75961"/>
  </w:style>
  <w:style w:type="character" w:customStyle="1" w:styleId="ListLabel50">
    <w:name w:val="ListLabel 50"/>
    <w:uiPriority w:val="99"/>
    <w:qFormat/>
    <w:rsid w:val="00E75961"/>
  </w:style>
  <w:style w:type="character" w:customStyle="1" w:styleId="ListLabel51">
    <w:name w:val="ListLabel 51"/>
    <w:uiPriority w:val="99"/>
    <w:qFormat/>
    <w:rsid w:val="00E75961"/>
  </w:style>
  <w:style w:type="character" w:customStyle="1" w:styleId="ListLabel52">
    <w:name w:val="ListLabel 52"/>
    <w:uiPriority w:val="99"/>
    <w:qFormat/>
    <w:rsid w:val="00E75961"/>
  </w:style>
  <w:style w:type="character" w:customStyle="1" w:styleId="ListLabel53">
    <w:name w:val="ListLabel 53"/>
    <w:uiPriority w:val="99"/>
    <w:qFormat/>
    <w:rsid w:val="00E75961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E75961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E75961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E75961"/>
  </w:style>
  <w:style w:type="character" w:customStyle="1" w:styleId="ListLabel57">
    <w:name w:val="ListLabel 57"/>
    <w:uiPriority w:val="99"/>
    <w:qFormat/>
    <w:rsid w:val="00E75961"/>
  </w:style>
  <w:style w:type="character" w:customStyle="1" w:styleId="ListLabel58">
    <w:name w:val="ListLabel 58"/>
    <w:uiPriority w:val="99"/>
    <w:qFormat/>
    <w:rsid w:val="00E75961"/>
  </w:style>
  <w:style w:type="character" w:customStyle="1" w:styleId="ListLabel59">
    <w:name w:val="ListLabel 59"/>
    <w:uiPriority w:val="99"/>
    <w:qFormat/>
    <w:rsid w:val="00E75961"/>
  </w:style>
  <w:style w:type="character" w:customStyle="1" w:styleId="ListLabel60">
    <w:name w:val="ListLabel 60"/>
    <w:uiPriority w:val="99"/>
    <w:qFormat/>
    <w:rsid w:val="00E75961"/>
  </w:style>
  <w:style w:type="character" w:customStyle="1" w:styleId="ListLabel61">
    <w:name w:val="ListLabel 61"/>
    <w:uiPriority w:val="99"/>
    <w:qFormat/>
    <w:rsid w:val="00E75961"/>
  </w:style>
  <w:style w:type="character" w:customStyle="1" w:styleId="ListLabel62">
    <w:name w:val="ListLabel 62"/>
    <w:uiPriority w:val="99"/>
    <w:qFormat/>
    <w:rsid w:val="00E75961"/>
  </w:style>
  <w:style w:type="character" w:customStyle="1" w:styleId="ListLabel63">
    <w:name w:val="ListLabel 63"/>
    <w:uiPriority w:val="99"/>
    <w:qFormat/>
    <w:rsid w:val="00E75961"/>
    <w:rPr>
      <w:sz w:val="24"/>
    </w:rPr>
  </w:style>
  <w:style w:type="character" w:customStyle="1" w:styleId="ListLabel64">
    <w:name w:val="ListLabel 64"/>
    <w:uiPriority w:val="99"/>
    <w:qFormat/>
    <w:rsid w:val="00E75961"/>
  </w:style>
  <w:style w:type="character" w:customStyle="1" w:styleId="ListLabel65">
    <w:name w:val="ListLabel 65"/>
    <w:uiPriority w:val="99"/>
    <w:qFormat/>
    <w:rsid w:val="00E75961"/>
  </w:style>
  <w:style w:type="character" w:customStyle="1" w:styleId="ListLabel66">
    <w:name w:val="ListLabel 66"/>
    <w:uiPriority w:val="99"/>
    <w:qFormat/>
    <w:rsid w:val="00E75961"/>
  </w:style>
  <w:style w:type="character" w:customStyle="1" w:styleId="ListLabel67">
    <w:name w:val="ListLabel 67"/>
    <w:uiPriority w:val="99"/>
    <w:qFormat/>
    <w:rsid w:val="00E75961"/>
  </w:style>
  <w:style w:type="character" w:customStyle="1" w:styleId="ListLabel68">
    <w:name w:val="ListLabel 68"/>
    <w:uiPriority w:val="99"/>
    <w:qFormat/>
    <w:rsid w:val="00E75961"/>
  </w:style>
  <w:style w:type="character" w:customStyle="1" w:styleId="ListLabel69">
    <w:name w:val="ListLabel 69"/>
    <w:uiPriority w:val="99"/>
    <w:qFormat/>
    <w:rsid w:val="00E75961"/>
  </w:style>
  <w:style w:type="character" w:customStyle="1" w:styleId="ListLabel70">
    <w:name w:val="ListLabel 70"/>
    <w:uiPriority w:val="99"/>
    <w:qFormat/>
    <w:rsid w:val="00E75961"/>
  </w:style>
  <w:style w:type="character" w:customStyle="1" w:styleId="ListLabel71">
    <w:name w:val="ListLabel 71"/>
    <w:uiPriority w:val="99"/>
    <w:qFormat/>
    <w:rsid w:val="00E75961"/>
  </w:style>
  <w:style w:type="character" w:customStyle="1" w:styleId="ListLabel72">
    <w:name w:val="ListLabel 72"/>
    <w:uiPriority w:val="99"/>
    <w:qFormat/>
    <w:rsid w:val="00E75961"/>
  </w:style>
  <w:style w:type="character" w:customStyle="1" w:styleId="ListLabel73">
    <w:name w:val="ListLabel 73"/>
    <w:uiPriority w:val="99"/>
    <w:qFormat/>
    <w:rsid w:val="00E75961"/>
  </w:style>
  <w:style w:type="character" w:customStyle="1" w:styleId="ListLabel74">
    <w:name w:val="ListLabel 74"/>
    <w:uiPriority w:val="99"/>
    <w:qFormat/>
    <w:rsid w:val="00E75961"/>
  </w:style>
  <w:style w:type="character" w:customStyle="1" w:styleId="ListLabel75">
    <w:name w:val="ListLabel 75"/>
    <w:uiPriority w:val="99"/>
    <w:qFormat/>
    <w:rsid w:val="00E75961"/>
  </w:style>
  <w:style w:type="character" w:customStyle="1" w:styleId="ListLabel76">
    <w:name w:val="ListLabel 76"/>
    <w:uiPriority w:val="99"/>
    <w:qFormat/>
    <w:rsid w:val="00E75961"/>
  </w:style>
  <w:style w:type="character" w:customStyle="1" w:styleId="ListLabel77">
    <w:name w:val="ListLabel 77"/>
    <w:uiPriority w:val="99"/>
    <w:qFormat/>
    <w:rsid w:val="00E75961"/>
  </w:style>
  <w:style w:type="character" w:customStyle="1" w:styleId="ListLabel78">
    <w:name w:val="ListLabel 78"/>
    <w:uiPriority w:val="99"/>
    <w:qFormat/>
    <w:rsid w:val="00E75961"/>
    <w:rPr>
      <w:sz w:val="24"/>
    </w:rPr>
  </w:style>
  <w:style w:type="character" w:customStyle="1" w:styleId="ListLabel79">
    <w:name w:val="ListLabel 79"/>
    <w:uiPriority w:val="99"/>
    <w:qFormat/>
    <w:rsid w:val="00E75961"/>
  </w:style>
  <w:style w:type="character" w:customStyle="1" w:styleId="ListLabel80">
    <w:name w:val="ListLabel 80"/>
    <w:uiPriority w:val="99"/>
    <w:qFormat/>
    <w:rsid w:val="00E75961"/>
  </w:style>
  <w:style w:type="character" w:customStyle="1" w:styleId="ListLabel81">
    <w:name w:val="ListLabel 81"/>
    <w:uiPriority w:val="99"/>
    <w:qFormat/>
    <w:rsid w:val="00E75961"/>
  </w:style>
  <w:style w:type="character" w:customStyle="1" w:styleId="ListLabel82">
    <w:name w:val="ListLabel 82"/>
    <w:uiPriority w:val="99"/>
    <w:qFormat/>
    <w:rsid w:val="00E75961"/>
  </w:style>
  <w:style w:type="character" w:customStyle="1" w:styleId="ListLabel83">
    <w:name w:val="ListLabel 83"/>
    <w:uiPriority w:val="99"/>
    <w:qFormat/>
    <w:rsid w:val="00E75961"/>
  </w:style>
  <w:style w:type="character" w:customStyle="1" w:styleId="ListLabel84">
    <w:name w:val="ListLabel 84"/>
    <w:uiPriority w:val="99"/>
    <w:qFormat/>
    <w:rsid w:val="00E75961"/>
  </w:style>
  <w:style w:type="character" w:customStyle="1" w:styleId="ListLabel85">
    <w:name w:val="ListLabel 85"/>
    <w:uiPriority w:val="99"/>
    <w:qFormat/>
    <w:rsid w:val="00E75961"/>
  </w:style>
  <w:style w:type="character" w:customStyle="1" w:styleId="ListLabel86">
    <w:name w:val="ListLabel 86"/>
    <w:uiPriority w:val="99"/>
    <w:qFormat/>
    <w:rsid w:val="00E75961"/>
  </w:style>
  <w:style w:type="character" w:customStyle="1" w:styleId="ListLabel87">
    <w:name w:val="ListLabel 87"/>
    <w:uiPriority w:val="99"/>
    <w:qFormat/>
    <w:rsid w:val="00E75961"/>
  </w:style>
  <w:style w:type="character" w:customStyle="1" w:styleId="ListLabel88">
    <w:name w:val="ListLabel 88"/>
    <w:uiPriority w:val="99"/>
    <w:qFormat/>
    <w:rsid w:val="00E75961"/>
  </w:style>
  <w:style w:type="character" w:customStyle="1" w:styleId="ListLabel89">
    <w:name w:val="ListLabel 89"/>
    <w:uiPriority w:val="99"/>
    <w:qFormat/>
    <w:rsid w:val="00E75961"/>
  </w:style>
  <w:style w:type="character" w:customStyle="1" w:styleId="ListLabel90">
    <w:name w:val="ListLabel 90"/>
    <w:uiPriority w:val="99"/>
    <w:qFormat/>
    <w:rsid w:val="00E75961"/>
  </w:style>
  <w:style w:type="character" w:customStyle="1" w:styleId="ListLabel91">
    <w:name w:val="ListLabel 91"/>
    <w:uiPriority w:val="99"/>
    <w:qFormat/>
    <w:rsid w:val="00E75961"/>
  </w:style>
  <w:style w:type="character" w:customStyle="1" w:styleId="ListLabel92">
    <w:name w:val="ListLabel 92"/>
    <w:uiPriority w:val="99"/>
    <w:qFormat/>
    <w:rsid w:val="00E75961"/>
  </w:style>
  <w:style w:type="character" w:customStyle="1" w:styleId="ListLabel93">
    <w:name w:val="ListLabel 93"/>
    <w:uiPriority w:val="99"/>
    <w:qFormat/>
    <w:rsid w:val="00E75961"/>
  </w:style>
  <w:style w:type="character" w:customStyle="1" w:styleId="ListLabel94">
    <w:name w:val="ListLabel 94"/>
    <w:uiPriority w:val="99"/>
    <w:qFormat/>
    <w:rsid w:val="00E75961"/>
  </w:style>
  <w:style w:type="character" w:customStyle="1" w:styleId="ListLabel95">
    <w:name w:val="ListLabel 95"/>
    <w:uiPriority w:val="99"/>
    <w:qFormat/>
    <w:rsid w:val="00E75961"/>
  </w:style>
  <w:style w:type="character" w:customStyle="1" w:styleId="ListLabel96">
    <w:name w:val="ListLabel 96"/>
    <w:uiPriority w:val="99"/>
    <w:qFormat/>
    <w:rsid w:val="00E75961"/>
    <w:rPr>
      <w:sz w:val="24"/>
    </w:rPr>
  </w:style>
  <w:style w:type="character" w:customStyle="1" w:styleId="ListLabel97">
    <w:name w:val="ListLabel 97"/>
    <w:uiPriority w:val="99"/>
    <w:qFormat/>
    <w:rsid w:val="00E75961"/>
  </w:style>
  <w:style w:type="character" w:customStyle="1" w:styleId="ListLabel98">
    <w:name w:val="ListLabel 98"/>
    <w:uiPriority w:val="99"/>
    <w:qFormat/>
    <w:rsid w:val="00E75961"/>
  </w:style>
  <w:style w:type="character" w:customStyle="1" w:styleId="ListLabel99">
    <w:name w:val="ListLabel 99"/>
    <w:uiPriority w:val="99"/>
    <w:qFormat/>
    <w:rsid w:val="00E75961"/>
  </w:style>
  <w:style w:type="character" w:customStyle="1" w:styleId="ListLabel100">
    <w:name w:val="ListLabel 100"/>
    <w:uiPriority w:val="99"/>
    <w:qFormat/>
    <w:rsid w:val="00E75961"/>
  </w:style>
  <w:style w:type="character" w:customStyle="1" w:styleId="ListLabel101">
    <w:name w:val="ListLabel 101"/>
    <w:uiPriority w:val="99"/>
    <w:qFormat/>
    <w:rsid w:val="00E75961"/>
  </w:style>
  <w:style w:type="character" w:customStyle="1" w:styleId="ListLabel102">
    <w:name w:val="ListLabel 102"/>
    <w:uiPriority w:val="99"/>
    <w:qFormat/>
    <w:rsid w:val="00E75961"/>
  </w:style>
  <w:style w:type="character" w:customStyle="1" w:styleId="ListLabel103">
    <w:name w:val="ListLabel 103"/>
    <w:uiPriority w:val="99"/>
    <w:qFormat/>
    <w:rsid w:val="00E75961"/>
  </w:style>
  <w:style w:type="character" w:customStyle="1" w:styleId="ListLabel104">
    <w:name w:val="ListLabel 104"/>
    <w:uiPriority w:val="99"/>
    <w:qFormat/>
    <w:rsid w:val="00E75961"/>
  </w:style>
  <w:style w:type="character" w:customStyle="1" w:styleId="ListLabel105">
    <w:name w:val="ListLabel 105"/>
    <w:uiPriority w:val="99"/>
    <w:qFormat/>
    <w:rsid w:val="00E75961"/>
  </w:style>
  <w:style w:type="character" w:customStyle="1" w:styleId="ListLabel106">
    <w:name w:val="ListLabel 106"/>
    <w:uiPriority w:val="99"/>
    <w:qFormat/>
    <w:rsid w:val="00E75961"/>
  </w:style>
  <w:style w:type="character" w:customStyle="1" w:styleId="ListLabel107">
    <w:name w:val="ListLabel 107"/>
    <w:uiPriority w:val="99"/>
    <w:qFormat/>
    <w:rsid w:val="00E75961"/>
  </w:style>
  <w:style w:type="character" w:customStyle="1" w:styleId="ListLabel108">
    <w:name w:val="ListLabel 108"/>
    <w:uiPriority w:val="99"/>
    <w:qFormat/>
    <w:rsid w:val="00E75961"/>
  </w:style>
  <w:style w:type="character" w:customStyle="1" w:styleId="ListLabel109">
    <w:name w:val="ListLabel 109"/>
    <w:uiPriority w:val="99"/>
    <w:qFormat/>
    <w:rsid w:val="00E75961"/>
  </w:style>
  <w:style w:type="character" w:customStyle="1" w:styleId="ListLabel110">
    <w:name w:val="ListLabel 110"/>
    <w:uiPriority w:val="99"/>
    <w:qFormat/>
    <w:rsid w:val="00E75961"/>
  </w:style>
  <w:style w:type="character" w:customStyle="1" w:styleId="ListLabel111">
    <w:name w:val="ListLabel 111"/>
    <w:uiPriority w:val="99"/>
    <w:qFormat/>
    <w:rsid w:val="00E75961"/>
  </w:style>
  <w:style w:type="character" w:customStyle="1" w:styleId="ListLabel112">
    <w:name w:val="ListLabel 112"/>
    <w:uiPriority w:val="99"/>
    <w:qFormat/>
    <w:rsid w:val="00E75961"/>
  </w:style>
  <w:style w:type="character" w:customStyle="1" w:styleId="ListLabel113">
    <w:name w:val="ListLabel 113"/>
    <w:uiPriority w:val="99"/>
    <w:qFormat/>
    <w:rsid w:val="00E75961"/>
  </w:style>
  <w:style w:type="character" w:customStyle="1" w:styleId="ListLabel114">
    <w:name w:val="ListLabel 114"/>
    <w:uiPriority w:val="99"/>
    <w:qFormat/>
    <w:rsid w:val="00E75961"/>
    <w:rPr>
      <w:sz w:val="24"/>
    </w:rPr>
  </w:style>
  <w:style w:type="character" w:customStyle="1" w:styleId="ListLabel115">
    <w:name w:val="ListLabel 115"/>
    <w:uiPriority w:val="99"/>
    <w:qFormat/>
    <w:rsid w:val="00E75961"/>
  </w:style>
  <w:style w:type="character" w:customStyle="1" w:styleId="ListLabel116">
    <w:name w:val="ListLabel 116"/>
    <w:uiPriority w:val="99"/>
    <w:qFormat/>
    <w:rsid w:val="00E75961"/>
  </w:style>
  <w:style w:type="character" w:customStyle="1" w:styleId="ListLabel117">
    <w:name w:val="ListLabel 117"/>
    <w:uiPriority w:val="99"/>
    <w:qFormat/>
    <w:rsid w:val="00E75961"/>
  </w:style>
  <w:style w:type="character" w:customStyle="1" w:styleId="ListLabel118">
    <w:name w:val="ListLabel 118"/>
    <w:uiPriority w:val="99"/>
    <w:qFormat/>
    <w:rsid w:val="00E75961"/>
  </w:style>
  <w:style w:type="character" w:customStyle="1" w:styleId="ListLabel119">
    <w:name w:val="ListLabel 119"/>
    <w:uiPriority w:val="99"/>
    <w:qFormat/>
    <w:rsid w:val="00E75961"/>
  </w:style>
  <w:style w:type="character" w:customStyle="1" w:styleId="ListLabel120">
    <w:name w:val="ListLabel 120"/>
    <w:uiPriority w:val="99"/>
    <w:qFormat/>
    <w:rsid w:val="00E75961"/>
  </w:style>
  <w:style w:type="character" w:customStyle="1" w:styleId="ListLabel121">
    <w:name w:val="ListLabel 121"/>
    <w:uiPriority w:val="99"/>
    <w:qFormat/>
    <w:rsid w:val="00E75961"/>
  </w:style>
  <w:style w:type="character" w:customStyle="1" w:styleId="ListLabel122">
    <w:name w:val="ListLabel 122"/>
    <w:uiPriority w:val="99"/>
    <w:qFormat/>
    <w:rsid w:val="00E75961"/>
  </w:style>
  <w:style w:type="character" w:customStyle="1" w:styleId="ListLabel123">
    <w:name w:val="ListLabel 123"/>
    <w:uiPriority w:val="99"/>
    <w:qFormat/>
    <w:rsid w:val="00E75961"/>
  </w:style>
  <w:style w:type="character" w:customStyle="1" w:styleId="ListLabel124">
    <w:name w:val="ListLabel 124"/>
    <w:uiPriority w:val="99"/>
    <w:qFormat/>
    <w:rsid w:val="00E75961"/>
  </w:style>
  <w:style w:type="character" w:customStyle="1" w:styleId="ListLabel125">
    <w:name w:val="ListLabel 125"/>
    <w:uiPriority w:val="99"/>
    <w:qFormat/>
    <w:rsid w:val="00E75961"/>
  </w:style>
  <w:style w:type="character" w:customStyle="1" w:styleId="ListLabel126">
    <w:name w:val="ListLabel 126"/>
    <w:uiPriority w:val="99"/>
    <w:qFormat/>
    <w:rsid w:val="00E75961"/>
  </w:style>
  <w:style w:type="character" w:customStyle="1" w:styleId="ListLabel127">
    <w:name w:val="ListLabel 127"/>
    <w:uiPriority w:val="99"/>
    <w:qFormat/>
    <w:rsid w:val="00E75961"/>
  </w:style>
  <w:style w:type="character" w:customStyle="1" w:styleId="ListLabel128">
    <w:name w:val="ListLabel 128"/>
    <w:uiPriority w:val="99"/>
    <w:qFormat/>
    <w:rsid w:val="00E75961"/>
  </w:style>
  <w:style w:type="character" w:customStyle="1" w:styleId="ListLabel129">
    <w:name w:val="ListLabel 129"/>
    <w:uiPriority w:val="99"/>
    <w:qFormat/>
    <w:rsid w:val="00E75961"/>
  </w:style>
  <w:style w:type="character" w:customStyle="1" w:styleId="ListLabel130">
    <w:name w:val="ListLabel 130"/>
    <w:uiPriority w:val="99"/>
    <w:qFormat/>
    <w:rsid w:val="00E75961"/>
  </w:style>
  <w:style w:type="character" w:customStyle="1" w:styleId="ListLabel131">
    <w:name w:val="ListLabel 131"/>
    <w:uiPriority w:val="99"/>
    <w:qFormat/>
    <w:rsid w:val="00E75961"/>
  </w:style>
  <w:style w:type="character" w:customStyle="1" w:styleId="ListLabel132">
    <w:name w:val="ListLabel 132"/>
    <w:uiPriority w:val="99"/>
    <w:qFormat/>
    <w:rsid w:val="00E75961"/>
  </w:style>
  <w:style w:type="character" w:customStyle="1" w:styleId="ListLabel133">
    <w:name w:val="ListLabel 133"/>
    <w:uiPriority w:val="99"/>
    <w:qFormat/>
    <w:rsid w:val="00E75961"/>
  </w:style>
  <w:style w:type="character" w:customStyle="1" w:styleId="ListLabel134">
    <w:name w:val="ListLabel 134"/>
    <w:uiPriority w:val="99"/>
    <w:qFormat/>
    <w:rsid w:val="00E75961"/>
  </w:style>
  <w:style w:type="character" w:customStyle="1" w:styleId="ListLabel135">
    <w:name w:val="ListLabel 135"/>
    <w:uiPriority w:val="99"/>
    <w:qFormat/>
    <w:rsid w:val="00E75961"/>
  </w:style>
  <w:style w:type="character" w:customStyle="1" w:styleId="ListLabel136">
    <w:name w:val="ListLabel 136"/>
    <w:uiPriority w:val="99"/>
    <w:qFormat/>
    <w:rsid w:val="00E75961"/>
  </w:style>
  <w:style w:type="character" w:customStyle="1" w:styleId="ListLabel137">
    <w:name w:val="ListLabel 137"/>
    <w:uiPriority w:val="99"/>
    <w:qFormat/>
    <w:rsid w:val="00E75961"/>
  </w:style>
  <w:style w:type="character" w:customStyle="1" w:styleId="ListLabel138">
    <w:name w:val="ListLabel 138"/>
    <w:uiPriority w:val="99"/>
    <w:qFormat/>
    <w:rsid w:val="00E75961"/>
  </w:style>
  <w:style w:type="character" w:customStyle="1" w:styleId="ListLabel139">
    <w:name w:val="ListLabel 139"/>
    <w:uiPriority w:val="99"/>
    <w:qFormat/>
    <w:rsid w:val="00E75961"/>
  </w:style>
  <w:style w:type="character" w:customStyle="1" w:styleId="ListLabel140">
    <w:name w:val="ListLabel 140"/>
    <w:uiPriority w:val="99"/>
    <w:qFormat/>
    <w:rsid w:val="00E75961"/>
  </w:style>
  <w:style w:type="character" w:customStyle="1" w:styleId="ListLabel141">
    <w:name w:val="ListLabel 141"/>
    <w:uiPriority w:val="99"/>
    <w:qFormat/>
    <w:rsid w:val="00E75961"/>
  </w:style>
  <w:style w:type="character" w:customStyle="1" w:styleId="ListLabel142">
    <w:name w:val="ListLabel 142"/>
    <w:uiPriority w:val="99"/>
    <w:qFormat/>
    <w:rsid w:val="00E75961"/>
  </w:style>
  <w:style w:type="character" w:customStyle="1" w:styleId="ListLabel143">
    <w:name w:val="ListLabel 143"/>
    <w:uiPriority w:val="99"/>
    <w:qFormat/>
    <w:rsid w:val="00E75961"/>
  </w:style>
  <w:style w:type="character" w:customStyle="1" w:styleId="ListLabel144">
    <w:name w:val="ListLabel 144"/>
    <w:uiPriority w:val="99"/>
    <w:qFormat/>
    <w:rsid w:val="00E75961"/>
  </w:style>
  <w:style w:type="character" w:customStyle="1" w:styleId="ListLabel145">
    <w:name w:val="ListLabel 145"/>
    <w:uiPriority w:val="99"/>
    <w:qFormat/>
    <w:rsid w:val="00E75961"/>
  </w:style>
  <w:style w:type="character" w:customStyle="1" w:styleId="ListLabel146">
    <w:name w:val="ListLabel 146"/>
    <w:uiPriority w:val="99"/>
    <w:qFormat/>
    <w:rsid w:val="00E75961"/>
  </w:style>
  <w:style w:type="character" w:customStyle="1" w:styleId="ListLabel147">
    <w:name w:val="ListLabel 147"/>
    <w:uiPriority w:val="99"/>
    <w:qFormat/>
    <w:rsid w:val="00E75961"/>
  </w:style>
  <w:style w:type="character" w:customStyle="1" w:styleId="ListLabel148">
    <w:name w:val="ListLabel 148"/>
    <w:uiPriority w:val="99"/>
    <w:qFormat/>
    <w:rsid w:val="00E75961"/>
  </w:style>
  <w:style w:type="character" w:customStyle="1" w:styleId="ListLabel149">
    <w:name w:val="ListLabel 149"/>
    <w:uiPriority w:val="99"/>
    <w:qFormat/>
    <w:rsid w:val="00E75961"/>
  </w:style>
  <w:style w:type="character" w:customStyle="1" w:styleId="ListLabel150">
    <w:name w:val="ListLabel 150"/>
    <w:uiPriority w:val="99"/>
    <w:qFormat/>
    <w:rsid w:val="00E75961"/>
    <w:rPr>
      <w:sz w:val="24"/>
    </w:rPr>
  </w:style>
  <w:style w:type="character" w:customStyle="1" w:styleId="ListLabel151">
    <w:name w:val="ListLabel 151"/>
    <w:uiPriority w:val="99"/>
    <w:qFormat/>
    <w:rsid w:val="00E75961"/>
  </w:style>
  <w:style w:type="character" w:customStyle="1" w:styleId="ListLabel152">
    <w:name w:val="ListLabel 152"/>
    <w:uiPriority w:val="99"/>
    <w:qFormat/>
    <w:rsid w:val="00E75961"/>
  </w:style>
  <w:style w:type="character" w:customStyle="1" w:styleId="ListLabel153">
    <w:name w:val="ListLabel 153"/>
    <w:uiPriority w:val="99"/>
    <w:qFormat/>
    <w:rsid w:val="00E75961"/>
  </w:style>
  <w:style w:type="character" w:customStyle="1" w:styleId="ListLabel154">
    <w:name w:val="ListLabel 154"/>
    <w:uiPriority w:val="99"/>
    <w:qFormat/>
    <w:rsid w:val="00E75961"/>
  </w:style>
  <w:style w:type="character" w:customStyle="1" w:styleId="ListLabel155">
    <w:name w:val="ListLabel 155"/>
    <w:uiPriority w:val="99"/>
    <w:qFormat/>
    <w:rsid w:val="00E75961"/>
  </w:style>
  <w:style w:type="character" w:customStyle="1" w:styleId="ListLabel156">
    <w:name w:val="ListLabel 156"/>
    <w:uiPriority w:val="99"/>
    <w:qFormat/>
    <w:rsid w:val="00E75961"/>
  </w:style>
  <w:style w:type="character" w:customStyle="1" w:styleId="ListLabel157">
    <w:name w:val="ListLabel 157"/>
    <w:uiPriority w:val="99"/>
    <w:qFormat/>
    <w:rsid w:val="00E75961"/>
  </w:style>
  <w:style w:type="character" w:customStyle="1" w:styleId="ListLabel158">
    <w:name w:val="ListLabel 158"/>
    <w:uiPriority w:val="99"/>
    <w:qFormat/>
    <w:rsid w:val="00E75961"/>
  </w:style>
  <w:style w:type="character" w:customStyle="1" w:styleId="ListLabel159">
    <w:name w:val="ListLabel 159"/>
    <w:uiPriority w:val="99"/>
    <w:qFormat/>
    <w:rsid w:val="00E75961"/>
    <w:rPr>
      <w:sz w:val="24"/>
    </w:rPr>
  </w:style>
  <w:style w:type="character" w:customStyle="1" w:styleId="ListLabel160">
    <w:name w:val="ListLabel 160"/>
    <w:uiPriority w:val="99"/>
    <w:qFormat/>
    <w:rsid w:val="00E75961"/>
  </w:style>
  <w:style w:type="character" w:customStyle="1" w:styleId="ListLabel161">
    <w:name w:val="ListLabel 161"/>
    <w:uiPriority w:val="99"/>
    <w:qFormat/>
    <w:rsid w:val="00E75961"/>
  </w:style>
  <w:style w:type="character" w:customStyle="1" w:styleId="ListLabel162">
    <w:name w:val="ListLabel 162"/>
    <w:uiPriority w:val="99"/>
    <w:qFormat/>
    <w:rsid w:val="00E75961"/>
  </w:style>
  <w:style w:type="character" w:customStyle="1" w:styleId="ListLabel163">
    <w:name w:val="ListLabel 163"/>
    <w:uiPriority w:val="99"/>
    <w:qFormat/>
    <w:rsid w:val="00E75961"/>
  </w:style>
  <w:style w:type="character" w:customStyle="1" w:styleId="ListLabel164">
    <w:name w:val="ListLabel 164"/>
    <w:uiPriority w:val="99"/>
    <w:qFormat/>
    <w:rsid w:val="00E75961"/>
  </w:style>
  <w:style w:type="character" w:customStyle="1" w:styleId="ListLabel165">
    <w:name w:val="ListLabel 165"/>
    <w:uiPriority w:val="99"/>
    <w:qFormat/>
    <w:rsid w:val="00E75961"/>
  </w:style>
  <w:style w:type="character" w:customStyle="1" w:styleId="ListLabel166">
    <w:name w:val="ListLabel 166"/>
    <w:uiPriority w:val="99"/>
    <w:qFormat/>
    <w:rsid w:val="00E75961"/>
  </w:style>
  <w:style w:type="character" w:customStyle="1" w:styleId="ListLabel167">
    <w:name w:val="ListLabel 167"/>
    <w:uiPriority w:val="99"/>
    <w:qFormat/>
    <w:rsid w:val="00E75961"/>
  </w:style>
  <w:style w:type="character" w:customStyle="1" w:styleId="ListLabel168">
    <w:name w:val="ListLabel 168"/>
    <w:uiPriority w:val="99"/>
    <w:qFormat/>
    <w:rsid w:val="00E75961"/>
    <w:rPr>
      <w:sz w:val="24"/>
    </w:rPr>
  </w:style>
  <w:style w:type="character" w:customStyle="1" w:styleId="ListLabel169">
    <w:name w:val="ListLabel 169"/>
    <w:uiPriority w:val="99"/>
    <w:qFormat/>
    <w:rsid w:val="00E75961"/>
  </w:style>
  <w:style w:type="character" w:customStyle="1" w:styleId="ListLabel170">
    <w:name w:val="ListLabel 170"/>
    <w:uiPriority w:val="99"/>
    <w:qFormat/>
    <w:rsid w:val="00E75961"/>
  </w:style>
  <w:style w:type="character" w:customStyle="1" w:styleId="ListLabel171">
    <w:name w:val="ListLabel 171"/>
    <w:uiPriority w:val="99"/>
    <w:qFormat/>
    <w:rsid w:val="00E75961"/>
  </w:style>
  <w:style w:type="character" w:customStyle="1" w:styleId="ListLabel172">
    <w:name w:val="ListLabel 172"/>
    <w:uiPriority w:val="99"/>
    <w:qFormat/>
    <w:rsid w:val="00E75961"/>
  </w:style>
  <w:style w:type="character" w:customStyle="1" w:styleId="ListLabel173">
    <w:name w:val="ListLabel 173"/>
    <w:uiPriority w:val="99"/>
    <w:qFormat/>
    <w:rsid w:val="00E75961"/>
  </w:style>
  <w:style w:type="character" w:customStyle="1" w:styleId="ListLabel174">
    <w:name w:val="ListLabel 174"/>
    <w:uiPriority w:val="99"/>
    <w:qFormat/>
    <w:rsid w:val="00E75961"/>
  </w:style>
  <w:style w:type="character" w:customStyle="1" w:styleId="ListLabel175">
    <w:name w:val="ListLabel 175"/>
    <w:uiPriority w:val="99"/>
    <w:qFormat/>
    <w:rsid w:val="00E75961"/>
  </w:style>
  <w:style w:type="character" w:customStyle="1" w:styleId="ListLabel176">
    <w:name w:val="ListLabel 176"/>
    <w:uiPriority w:val="99"/>
    <w:qFormat/>
    <w:rsid w:val="00E75961"/>
  </w:style>
  <w:style w:type="character" w:customStyle="1" w:styleId="ListLabel177">
    <w:name w:val="ListLabel 177"/>
    <w:uiPriority w:val="99"/>
    <w:qFormat/>
    <w:rsid w:val="00E75961"/>
  </w:style>
  <w:style w:type="character" w:customStyle="1" w:styleId="ListLabel178">
    <w:name w:val="ListLabel 178"/>
    <w:uiPriority w:val="99"/>
    <w:qFormat/>
    <w:rsid w:val="00E75961"/>
  </w:style>
  <w:style w:type="character" w:customStyle="1" w:styleId="ListLabel179">
    <w:name w:val="ListLabel 179"/>
    <w:uiPriority w:val="99"/>
    <w:qFormat/>
    <w:rsid w:val="00E75961"/>
  </w:style>
  <w:style w:type="character" w:customStyle="1" w:styleId="ListLabel180">
    <w:name w:val="ListLabel 180"/>
    <w:uiPriority w:val="99"/>
    <w:qFormat/>
    <w:rsid w:val="00E75961"/>
  </w:style>
  <w:style w:type="character" w:customStyle="1" w:styleId="ListLabel181">
    <w:name w:val="ListLabel 181"/>
    <w:uiPriority w:val="99"/>
    <w:qFormat/>
    <w:rsid w:val="00E75961"/>
  </w:style>
  <w:style w:type="character" w:customStyle="1" w:styleId="ListLabel182">
    <w:name w:val="ListLabel 182"/>
    <w:uiPriority w:val="99"/>
    <w:qFormat/>
    <w:rsid w:val="00E75961"/>
  </w:style>
  <w:style w:type="character" w:customStyle="1" w:styleId="ListLabel183">
    <w:name w:val="ListLabel 183"/>
    <w:uiPriority w:val="99"/>
    <w:qFormat/>
    <w:rsid w:val="00E75961"/>
  </w:style>
  <w:style w:type="character" w:customStyle="1" w:styleId="ListLabel184">
    <w:name w:val="ListLabel 184"/>
    <w:uiPriority w:val="99"/>
    <w:qFormat/>
    <w:rsid w:val="00E75961"/>
  </w:style>
  <w:style w:type="character" w:customStyle="1" w:styleId="ListLabel185">
    <w:name w:val="ListLabel 185"/>
    <w:uiPriority w:val="99"/>
    <w:qFormat/>
    <w:rsid w:val="00E75961"/>
  </w:style>
  <w:style w:type="character" w:customStyle="1" w:styleId="ListLabel186">
    <w:name w:val="ListLabel 186"/>
    <w:uiPriority w:val="99"/>
    <w:qFormat/>
    <w:rsid w:val="00E75961"/>
    <w:rPr>
      <w:sz w:val="20"/>
    </w:rPr>
  </w:style>
  <w:style w:type="character" w:customStyle="1" w:styleId="ListLabel187">
    <w:name w:val="ListLabel 187"/>
    <w:uiPriority w:val="99"/>
    <w:qFormat/>
    <w:rsid w:val="00E75961"/>
  </w:style>
  <w:style w:type="character" w:customStyle="1" w:styleId="ListLabel188">
    <w:name w:val="ListLabel 188"/>
    <w:uiPriority w:val="99"/>
    <w:qFormat/>
    <w:rsid w:val="00E75961"/>
  </w:style>
  <w:style w:type="character" w:customStyle="1" w:styleId="ListLabel189">
    <w:name w:val="ListLabel 189"/>
    <w:uiPriority w:val="99"/>
    <w:qFormat/>
    <w:rsid w:val="00E75961"/>
  </w:style>
  <w:style w:type="character" w:customStyle="1" w:styleId="ListLabel190">
    <w:name w:val="ListLabel 190"/>
    <w:uiPriority w:val="99"/>
    <w:qFormat/>
    <w:rsid w:val="00E75961"/>
  </w:style>
  <w:style w:type="character" w:customStyle="1" w:styleId="ListLabel191">
    <w:name w:val="ListLabel 191"/>
    <w:uiPriority w:val="99"/>
    <w:qFormat/>
    <w:rsid w:val="00E75961"/>
  </w:style>
  <w:style w:type="character" w:customStyle="1" w:styleId="ListLabel192">
    <w:name w:val="ListLabel 192"/>
    <w:uiPriority w:val="99"/>
    <w:qFormat/>
    <w:rsid w:val="00E75961"/>
  </w:style>
  <w:style w:type="character" w:customStyle="1" w:styleId="ListLabel193">
    <w:name w:val="ListLabel 193"/>
    <w:uiPriority w:val="99"/>
    <w:qFormat/>
    <w:rsid w:val="00E75961"/>
  </w:style>
  <w:style w:type="character" w:customStyle="1" w:styleId="ListLabel194">
    <w:name w:val="ListLabel 194"/>
    <w:uiPriority w:val="99"/>
    <w:qFormat/>
    <w:rsid w:val="00E75961"/>
  </w:style>
  <w:style w:type="character" w:customStyle="1" w:styleId="ListLabel195">
    <w:name w:val="ListLabel 195"/>
    <w:uiPriority w:val="99"/>
    <w:qFormat/>
    <w:rsid w:val="00E75961"/>
    <w:rPr>
      <w:sz w:val="20"/>
    </w:rPr>
  </w:style>
  <w:style w:type="character" w:customStyle="1" w:styleId="ListLabel196">
    <w:name w:val="ListLabel 196"/>
    <w:uiPriority w:val="99"/>
    <w:qFormat/>
    <w:rsid w:val="00E75961"/>
  </w:style>
  <w:style w:type="character" w:customStyle="1" w:styleId="ListLabel197">
    <w:name w:val="ListLabel 197"/>
    <w:uiPriority w:val="99"/>
    <w:qFormat/>
    <w:rsid w:val="00E75961"/>
  </w:style>
  <w:style w:type="character" w:customStyle="1" w:styleId="ListLabel198">
    <w:name w:val="ListLabel 198"/>
    <w:uiPriority w:val="99"/>
    <w:qFormat/>
    <w:rsid w:val="00E75961"/>
  </w:style>
  <w:style w:type="character" w:customStyle="1" w:styleId="ListLabel199">
    <w:name w:val="ListLabel 199"/>
    <w:uiPriority w:val="99"/>
    <w:qFormat/>
    <w:rsid w:val="00E75961"/>
  </w:style>
  <w:style w:type="character" w:customStyle="1" w:styleId="ListLabel200">
    <w:name w:val="ListLabel 200"/>
    <w:uiPriority w:val="99"/>
    <w:qFormat/>
    <w:rsid w:val="00E75961"/>
  </w:style>
  <w:style w:type="character" w:customStyle="1" w:styleId="ListLabel201">
    <w:name w:val="ListLabel 201"/>
    <w:uiPriority w:val="99"/>
    <w:qFormat/>
    <w:rsid w:val="00E75961"/>
  </w:style>
  <w:style w:type="character" w:customStyle="1" w:styleId="ListLabel202">
    <w:name w:val="ListLabel 202"/>
    <w:uiPriority w:val="99"/>
    <w:qFormat/>
    <w:rsid w:val="00E75961"/>
  </w:style>
  <w:style w:type="character" w:customStyle="1" w:styleId="ListLabel203">
    <w:name w:val="ListLabel 203"/>
    <w:uiPriority w:val="99"/>
    <w:qFormat/>
    <w:rsid w:val="00E75961"/>
  </w:style>
  <w:style w:type="character" w:customStyle="1" w:styleId="ListLabel204">
    <w:name w:val="ListLabel 204"/>
    <w:uiPriority w:val="99"/>
    <w:qFormat/>
    <w:rsid w:val="00E75961"/>
  </w:style>
  <w:style w:type="character" w:customStyle="1" w:styleId="ListLabel205">
    <w:name w:val="ListLabel 205"/>
    <w:uiPriority w:val="99"/>
    <w:qFormat/>
    <w:rsid w:val="00E75961"/>
  </w:style>
  <w:style w:type="character" w:customStyle="1" w:styleId="ListLabel206">
    <w:name w:val="ListLabel 206"/>
    <w:uiPriority w:val="99"/>
    <w:qFormat/>
    <w:rsid w:val="00E75961"/>
  </w:style>
  <w:style w:type="character" w:customStyle="1" w:styleId="ListLabel207">
    <w:name w:val="ListLabel 207"/>
    <w:uiPriority w:val="99"/>
    <w:qFormat/>
    <w:rsid w:val="00E75961"/>
  </w:style>
  <w:style w:type="character" w:customStyle="1" w:styleId="ListLabel208">
    <w:name w:val="ListLabel 208"/>
    <w:uiPriority w:val="99"/>
    <w:qFormat/>
    <w:rsid w:val="00E75961"/>
  </w:style>
  <w:style w:type="character" w:customStyle="1" w:styleId="ListLabel209">
    <w:name w:val="ListLabel 209"/>
    <w:uiPriority w:val="99"/>
    <w:qFormat/>
    <w:rsid w:val="00E75961"/>
  </w:style>
  <w:style w:type="character" w:customStyle="1" w:styleId="ListLabel210">
    <w:name w:val="ListLabel 210"/>
    <w:uiPriority w:val="99"/>
    <w:qFormat/>
    <w:rsid w:val="00E75961"/>
  </w:style>
  <w:style w:type="character" w:customStyle="1" w:styleId="ListLabel211">
    <w:name w:val="ListLabel 211"/>
    <w:uiPriority w:val="99"/>
    <w:qFormat/>
    <w:rsid w:val="00E75961"/>
  </w:style>
  <w:style w:type="character" w:customStyle="1" w:styleId="ListLabel212">
    <w:name w:val="ListLabel 212"/>
    <w:uiPriority w:val="99"/>
    <w:qFormat/>
    <w:rsid w:val="00E75961"/>
  </w:style>
  <w:style w:type="character" w:customStyle="1" w:styleId="ListLabel213">
    <w:name w:val="ListLabel 213"/>
    <w:uiPriority w:val="99"/>
    <w:qFormat/>
    <w:rsid w:val="00E75961"/>
  </w:style>
  <w:style w:type="character" w:customStyle="1" w:styleId="ListLabel214">
    <w:name w:val="ListLabel 214"/>
    <w:uiPriority w:val="99"/>
    <w:qFormat/>
    <w:rsid w:val="00E75961"/>
  </w:style>
  <w:style w:type="character" w:customStyle="1" w:styleId="ListLabel215">
    <w:name w:val="ListLabel 215"/>
    <w:uiPriority w:val="99"/>
    <w:qFormat/>
    <w:rsid w:val="00E75961"/>
  </w:style>
  <w:style w:type="character" w:customStyle="1" w:styleId="ListLabel216">
    <w:name w:val="ListLabel 216"/>
    <w:uiPriority w:val="99"/>
    <w:qFormat/>
    <w:rsid w:val="00E75961"/>
  </w:style>
  <w:style w:type="character" w:customStyle="1" w:styleId="ListLabel217">
    <w:name w:val="ListLabel 217"/>
    <w:uiPriority w:val="99"/>
    <w:qFormat/>
    <w:rsid w:val="00E75961"/>
  </w:style>
  <w:style w:type="character" w:customStyle="1" w:styleId="ListLabel218">
    <w:name w:val="ListLabel 218"/>
    <w:uiPriority w:val="99"/>
    <w:qFormat/>
    <w:rsid w:val="00E75961"/>
  </w:style>
  <w:style w:type="character" w:customStyle="1" w:styleId="ListLabel219">
    <w:name w:val="ListLabel 219"/>
    <w:uiPriority w:val="99"/>
    <w:qFormat/>
    <w:rsid w:val="00E75961"/>
  </w:style>
  <w:style w:type="character" w:customStyle="1" w:styleId="ListLabel220">
    <w:name w:val="ListLabel 220"/>
    <w:uiPriority w:val="99"/>
    <w:qFormat/>
    <w:rsid w:val="00E75961"/>
  </w:style>
  <w:style w:type="character" w:customStyle="1" w:styleId="ListLabel221">
    <w:name w:val="ListLabel 221"/>
    <w:uiPriority w:val="99"/>
    <w:qFormat/>
    <w:rsid w:val="00E75961"/>
  </w:style>
  <w:style w:type="character" w:customStyle="1" w:styleId="ListLabel222">
    <w:name w:val="ListLabel 222"/>
    <w:uiPriority w:val="99"/>
    <w:qFormat/>
    <w:rsid w:val="00E75961"/>
  </w:style>
  <w:style w:type="character" w:customStyle="1" w:styleId="ListLabel223">
    <w:name w:val="ListLabel 223"/>
    <w:uiPriority w:val="99"/>
    <w:qFormat/>
    <w:rsid w:val="00E75961"/>
  </w:style>
  <w:style w:type="character" w:customStyle="1" w:styleId="ListLabel224">
    <w:name w:val="ListLabel 224"/>
    <w:uiPriority w:val="99"/>
    <w:qFormat/>
    <w:rsid w:val="00E75961"/>
  </w:style>
  <w:style w:type="character" w:customStyle="1" w:styleId="ListLabel225">
    <w:name w:val="ListLabel 225"/>
    <w:uiPriority w:val="99"/>
    <w:qFormat/>
    <w:rsid w:val="00E75961"/>
  </w:style>
  <w:style w:type="character" w:customStyle="1" w:styleId="ListLabel226">
    <w:name w:val="ListLabel 226"/>
    <w:uiPriority w:val="99"/>
    <w:qFormat/>
    <w:rsid w:val="00E75961"/>
    <w:rPr>
      <w:b/>
      <w:sz w:val="20"/>
    </w:rPr>
  </w:style>
  <w:style w:type="character" w:customStyle="1" w:styleId="ListLabel227">
    <w:name w:val="ListLabel 227"/>
    <w:uiPriority w:val="99"/>
    <w:qFormat/>
    <w:rsid w:val="00E75961"/>
  </w:style>
  <w:style w:type="character" w:customStyle="1" w:styleId="ListLabel228">
    <w:name w:val="ListLabel 228"/>
    <w:uiPriority w:val="99"/>
    <w:qFormat/>
    <w:rsid w:val="00E75961"/>
  </w:style>
  <w:style w:type="character" w:customStyle="1" w:styleId="ListLabel229">
    <w:name w:val="ListLabel 229"/>
    <w:uiPriority w:val="99"/>
    <w:qFormat/>
    <w:rsid w:val="00E75961"/>
  </w:style>
  <w:style w:type="character" w:customStyle="1" w:styleId="ListLabel230">
    <w:name w:val="ListLabel 230"/>
    <w:uiPriority w:val="99"/>
    <w:qFormat/>
    <w:rsid w:val="00E75961"/>
  </w:style>
  <w:style w:type="character" w:customStyle="1" w:styleId="ListLabel231">
    <w:name w:val="ListLabel 231"/>
    <w:uiPriority w:val="99"/>
    <w:qFormat/>
    <w:rsid w:val="00E75961"/>
  </w:style>
  <w:style w:type="character" w:customStyle="1" w:styleId="ListLabel232">
    <w:name w:val="ListLabel 232"/>
    <w:uiPriority w:val="99"/>
    <w:qFormat/>
    <w:rsid w:val="00E75961"/>
  </w:style>
  <w:style w:type="character" w:customStyle="1" w:styleId="ListLabel233">
    <w:name w:val="ListLabel 233"/>
    <w:uiPriority w:val="99"/>
    <w:qFormat/>
    <w:rsid w:val="00E75961"/>
  </w:style>
  <w:style w:type="character" w:customStyle="1" w:styleId="ListLabel234">
    <w:name w:val="ListLabel 234"/>
    <w:uiPriority w:val="99"/>
    <w:qFormat/>
    <w:rsid w:val="00E75961"/>
  </w:style>
  <w:style w:type="character" w:customStyle="1" w:styleId="ListLabel235">
    <w:name w:val="ListLabel 235"/>
    <w:uiPriority w:val="99"/>
    <w:qFormat/>
    <w:rsid w:val="00E75961"/>
    <w:rPr>
      <w:sz w:val="20"/>
    </w:rPr>
  </w:style>
  <w:style w:type="character" w:customStyle="1" w:styleId="ListLabel236">
    <w:name w:val="ListLabel 236"/>
    <w:uiPriority w:val="99"/>
    <w:qFormat/>
    <w:rsid w:val="00E75961"/>
  </w:style>
  <w:style w:type="character" w:customStyle="1" w:styleId="ListLabel237">
    <w:name w:val="ListLabel 237"/>
    <w:uiPriority w:val="99"/>
    <w:qFormat/>
    <w:rsid w:val="00E75961"/>
  </w:style>
  <w:style w:type="character" w:customStyle="1" w:styleId="ListLabel238">
    <w:name w:val="ListLabel 238"/>
    <w:uiPriority w:val="99"/>
    <w:qFormat/>
    <w:rsid w:val="00E75961"/>
  </w:style>
  <w:style w:type="character" w:customStyle="1" w:styleId="ListLabel239">
    <w:name w:val="ListLabel 239"/>
    <w:uiPriority w:val="99"/>
    <w:qFormat/>
    <w:rsid w:val="00E75961"/>
  </w:style>
  <w:style w:type="character" w:customStyle="1" w:styleId="ListLabel240">
    <w:name w:val="ListLabel 240"/>
    <w:uiPriority w:val="99"/>
    <w:qFormat/>
    <w:rsid w:val="00E75961"/>
  </w:style>
  <w:style w:type="character" w:customStyle="1" w:styleId="ListLabel241">
    <w:name w:val="ListLabel 241"/>
    <w:uiPriority w:val="99"/>
    <w:qFormat/>
    <w:rsid w:val="00E75961"/>
  </w:style>
  <w:style w:type="character" w:customStyle="1" w:styleId="ListLabel242">
    <w:name w:val="ListLabel 242"/>
    <w:uiPriority w:val="99"/>
    <w:qFormat/>
    <w:rsid w:val="00E75961"/>
  </w:style>
  <w:style w:type="character" w:customStyle="1" w:styleId="ListLabel243">
    <w:name w:val="ListLabel 243"/>
    <w:uiPriority w:val="99"/>
    <w:qFormat/>
    <w:rsid w:val="00E75961"/>
  </w:style>
  <w:style w:type="character" w:customStyle="1" w:styleId="ListLabel244">
    <w:name w:val="ListLabel 244"/>
    <w:uiPriority w:val="99"/>
    <w:qFormat/>
    <w:rsid w:val="00E75961"/>
    <w:rPr>
      <w:sz w:val="20"/>
    </w:rPr>
  </w:style>
  <w:style w:type="character" w:customStyle="1" w:styleId="ListLabel245">
    <w:name w:val="ListLabel 245"/>
    <w:uiPriority w:val="99"/>
    <w:qFormat/>
    <w:rsid w:val="00E75961"/>
  </w:style>
  <w:style w:type="character" w:customStyle="1" w:styleId="ListLabel246">
    <w:name w:val="ListLabel 246"/>
    <w:uiPriority w:val="99"/>
    <w:qFormat/>
    <w:rsid w:val="00E75961"/>
  </w:style>
  <w:style w:type="character" w:customStyle="1" w:styleId="ListLabel247">
    <w:name w:val="ListLabel 247"/>
    <w:uiPriority w:val="99"/>
    <w:qFormat/>
    <w:rsid w:val="00E75961"/>
  </w:style>
  <w:style w:type="character" w:customStyle="1" w:styleId="ListLabel248">
    <w:name w:val="ListLabel 248"/>
    <w:uiPriority w:val="99"/>
    <w:qFormat/>
    <w:rsid w:val="00E75961"/>
  </w:style>
  <w:style w:type="character" w:customStyle="1" w:styleId="ListLabel249">
    <w:name w:val="ListLabel 249"/>
    <w:uiPriority w:val="99"/>
    <w:qFormat/>
    <w:rsid w:val="00E75961"/>
  </w:style>
  <w:style w:type="character" w:customStyle="1" w:styleId="ListLabel250">
    <w:name w:val="ListLabel 250"/>
    <w:uiPriority w:val="99"/>
    <w:qFormat/>
    <w:rsid w:val="00E75961"/>
  </w:style>
  <w:style w:type="character" w:customStyle="1" w:styleId="ListLabel251">
    <w:name w:val="ListLabel 251"/>
    <w:uiPriority w:val="99"/>
    <w:qFormat/>
    <w:rsid w:val="00E75961"/>
  </w:style>
  <w:style w:type="character" w:customStyle="1" w:styleId="ListLabel252">
    <w:name w:val="ListLabel 252"/>
    <w:uiPriority w:val="99"/>
    <w:qFormat/>
    <w:rsid w:val="00E75961"/>
  </w:style>
  <w:style w:type="character" w:customStyle="1" w:styleId="ListLabel253">
    <w:name w:val="ListLabel 253"/>
    <w:uiPriority w:val="99"/>
    <w:qFormat/>
    <w:rsid w:val="00E75961"/>
    <w:rPr>
      <w:sz w:val="20"/>
    </w:rPr>
  </w:style>
  <w:style w:type="character" w:customStyle="1" w:styleId="ListLabel254">
    <w:name w:val="ListLabel 254"/>
    <w:uiPriority w:val="99"/>
    <w:qFormat/>
    <w:rsid w:val="00E75961"/>
  </w:style>
  <w:style w:type="character" w:customStyle="1" w:styleId="ListLabel255">
    <w:name w:val="ListLabel 255"/>
    <w:uiPriority w:val="99"/>
    <w:qFormat/>
    <w:rsid w:val="00E75961"/>
  </w:style>
  <w:style w:type="character" w:customStyle="1" w:styleId="ListLabel256">
    <w:name w:val="ListLabel 256"/>
    <w:uiPriority w:val="99"/>
    <w:qFormat/>
    <w:rsid w:val="00E75961"/>
  </w:style>
  <w:style w:type="character" w:customStyle="1" w:styleId="ListLabel257">
    <w:name w:val="ListLabel 257"/>
    <w:uiPriority w:val="99"/>
    <w:qFormat/>
    <w:rsid w:val="00E75961"/>
  </w:style>
  <w:style w:type="character" w:customStyle="1" w:styleId="ListLabel258">
    <w:name w:val="ListLabel 258"/>
    <w:uiPriority w:val="99"/>
    <w:qFormat/>
    <w:rsid w:val="00E75961"/>
  </w:style>
  <w:style w:type="character" w:customStyle="1" w:styleId="ListLabel259">
    <w:name w:val="ListLabel 259"/>
    <w:uiPriority w:val="99"/>
    <w:qFormat/>
    <w:rsid w:val="00E75961"/>
  </w:style>
  <w:style w:type="character" w:customStyle="1" w:styleId="ListLabel260">
    <w:name w:val="ListLabel 260"/>
    <w:uiPriority w:val="99"/>
    <w:qFormat/>
    <w:rsid w:val="00E75961"/>
  </w:style>
  <w:style w:type="character" w:customStyle="1" w:styleId="ListLabel261">
    <w:name w:val="ListLabel 261"/>
    <w:uiPriority w:val="99"/>
    <w:qFormat/>
    <w:rsid w:val="00E75961"/>
  </w:style>
  <w:style w:type="character" w:customStyle="1" w:styleId="ListLabel262">
    <w:name w:val="ListLabel 262"/>
    <w:uiPriority w:val="99"/>
    <w:qFormat/>
    <w:rsid w:val="00E75961"/>
    <w:rPr>
      <w:sz w:val="20"/>
    </w:rPr>
  </w:style>
  <w:style w:type="character" w:customStyle="1" w:styleId="ListLabel263">
    <w:name w:val="ListLabel 263"/>
    <w:uiPriority w:val="99"/>
    <w:qFormat/>
    <w:rsid w:val="00E75961"/>
  </w:style>
  <w:style w:type="character" w:customStyle="1" w:styleId="ListLabel264">
    <w:name w:val="ListLabel 264"/>
    <w:uiPriority w:val="99"/>
    <w:qFormat/>
    <w:rsid w:val="00E75961"/>
  </w:style>
  <w:style w:type="character" w:customStyle="1" w:styleId="ListLabel265">
    <w:name w:val="ListLabel 265"/>
    <w:uiPriority w:val="99"/>
    <w:qFormat/>
    <w:rsid w:val="00E75961"/>
  </w:style>
  <w:style w:type="character" w:customStyle="1" w:styleId="ListLabel266">
    <w:name w:val="ListLabel 266"/>
    <w:uiPriority w:val="99"/>
    <w:qFormat/>
    <w:rsid w:val="00E75961"/>
  </w:style>
  <w:style w:type="character" w:customStyle="1" w:styleId="ListLabel267">
    <w:name w:val="ListLabel 267"/>
    <w:uiPriority w:val="99"/>
    <w:qFormat/>
    <w:rsid w:val="00E75961"/>
  </w:style>
  <w:style w:type="character" w:customStyle="1" w:styleId="ListLabel268">
    <w:name w:val="ListLabel 268"/>
    <w:uiPriority w:val="99"/>
    <w:qFormat/>
    <w:rsid w:val="00E75961"/>
  </w:style>
  <w:style w:type="character" w:customStyle="1" w:styleId="ListLabel269">
    <w:name w:val="ListLabel 269"/>
    <w:uiPriority w:val="99"/>
    <w:qFormat/>
    <w:rsid w:val="00E75961"/>
  </w:style>
  <w:style w:type="character" w:customStyle="1" w:styleId="ListLabel270">
    <w:name w:val="ListLabel 270"/>
    <w:uiPriority w:val="99"/>
    <w:qFormat/>
    <w:rsid w:val="00E75961"/>
  </w:style>
  <w:style w:type="character" w:customStyle="1" w:styleId="ListLabel271">
    <w:name w:val="ListLabel 271"/>
    <w:uiPriority w:val="99"/>
    <w:qFormat/>
    <w:rsid w:val="00E75961"/>
    <w:rPr>
      <w:sz w:val="20"/>
    </w:rPr>
  </w:style>
  <w:style w:type="character" w:customStyle="1" w:styleId="ListLabel272">
    <w:name w:val="ListLabel 272"/>
    <w:uiPriority w:val="99"/>
    <w:qFormat/>
    <w:rsid w:val="00E75961"/>
  </w:style>
  <w:style w:type="character" w:customStyle="1" w:styleId="ListLabel273">
    <w:name w:val="ListLabel 273"/>
    <w:uiPriority w:val="99"/>
    <w:qFormat/>
    <w:rsid w:val="00E75961"/>
  </w:style>
  <w:style w:type="character" w:customStyle="1" w:styleId="ListLabel274">
    <w:name w:val="ListLabel 274"/>
    <w:uiPriority w:val="99"/>
    <w:qFormat/>
    <w:rsid w:val="00E75961"/>
  </w:style>
  <w:style w:type="character" w:customStyle="1" w:styleId="ListLabel275">
    <w:name w:val="ListLabel 275"/>
    <w:uiPriority w:val="99"/>
    <w:qFormat/>
    <w:rsid w:val="00E75961"/>
  </w:style>
  <w:style w:type="character" w:customStyle="1" w:styleId="ListLabel276">
    <w:name w:val="ListLabel 276"/>
    <w:uiPriority w:val="99"/>
    <w:qFormat/>
    <w:rsid w:val="00E75961"/>
  </w:style>
  <w:style w:type="character" w:customStyle="1" w:styleId="ListLabel277">
    <w:name w:val="ListLabel 277"/>
    <w:uiPriority w:val="99"/>
    <w:qFormat/>
    <w:rsid w:val="00E75961"/>
  </w:style>
  <w:style w:type="character" w:customStyle="1" w:styleId="ListLabel278">
    <w:name w:val="ListLabel 278"/>
    <w:uiPriority w:val="99"/>
    <w:qFormat/>
    <w:rsid w:val="00E75961"/>
  </w:style>
  <w:style w:type="character" w:customStyle="1" w:styleId="ListLabel279">
    <w:name w:val="ListLabel 279"/>
    <w:uiPriority w:val="99"/>
    <w:qFormat/>
    <w:rsid w:val="00E75961"/>
  </w:style>
  <w:style w:type="character" w:customStyle="1" w:styleId="ListLabel280">
    <w:name w:val="ListLabel 280"/>
    <w:uiPriority w:val="99"/>
    <w:qFormat/>
    <w:rsid w:val="00E75961"/>
    <w:rPr>
      <w:sz w:val="20"/>
    </w:rPr>
  </w:style>
  <w:style w:type="character" w:customStyle="1" w:styleId="ListLabel281">
    <w:name w:val="ListLabel 281"/>
    <w:uiPriority w:val="99"/>
    <w:qFormat/>
    <w:rsid w:val="00E75961"/>
  </w:style>
  <w:style w:type="character" w:customStyle="1" w:styleId="ListLabel282">
    <w:name w:val="ListLabel 282"/>
    <w:uiPriority w:val="99"/>
    <w:qFormat/>
    <w:rsid w:val="00E75961"/>
  </w:style>
  <w:style w:type="character" w:customStyle="1" w:styleId="ListLabel283">
    <w:name w:val="ListLabel 283"/>
    <w:uiPriority w:val="99"/>
    <w:qFormat/>
    <w:rsid w:val="00E75961"/>
  </w:style>
  <w:style w:type="character" w:customStyle="1" w:styleId="ListLabel284">
    <w:name w:val="ListLabel 284"/>
    <w:uiPriority w:val="99"/>
    <w:qFormat/>
    <w:rsid w:val="00E75961"/>
  </w:style>
  <w:style w:type="character" w:customStyle="1" w:styleId="ListLabel285">
    <w:name w:val="ListLabel 285"/>
    <w:uiPriority w:val="99"/>
    <w:qFormat/>
    <w:rsid w:val="00E75961"/>
  </w:style>
  <w:style w:type="character" w:customStyle="1" w:styleId="ListLabel286">
    <w:name w:val="ListLabel 286"/>
    <w:uiPriority w:val="99"/>
    <w:qFormat/>
    <w:rsid w:val="00E75961"/>
  </w:style>
  <w:style w:type="character" w:customStyle="1" w:styleId="ListLabel287">
    <w:name w:val="ListLabel 287"/>
    <w:uiPriority w:val="99"/>
    <w:qFormat/>
    <w:rsid w:val="00E75961"/>
  </w:style>
  <w:style w:type="character" w:customStyle="1" w:styleId="ListLabel288">
    <w:name w:val="ListLabel 288"/>
    <w:uiPriority w:val="99"/>
    <w:qFormat/>
    <w:rsid w:val="00E75961"/>
  </w:style>
  <w:style w:type="character" w:customStyle="1" w:styleId="ListLabel289">
    <w:name w:val="ListLabel 289"/>
    <w:uiPriority w:val="99"/>
    <w:qFormat/>
    <w:rsid w:val="00E75961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E75961"/>
  </w:style>
  <w:style w:type="character" w:customStyle="1" w:styleId="ListLabel291">
    <w:name w:val="ListLabel 291"/>
    <w:uiPriority w:val="99"/>
    <w:qFormat/>
    <w:rsid w:val="00E75961"/>
  </w:style>
  <w:style w:type="character" w:customStyle="1" w:styleId="ListLabel292">
    <w:name w:val="ListLabel 292"/>
    <w:uiPriority w:val="99"/>
    <w:qFormat/>
    <w:rsid w:val="00E75961"/>
  </w:style>
  <w:style w:type="character" w:customStyle="1" w:styleId="ListLabel293">
    <w:name w:val="ListLabel 293"/>
    <w:uiPriority w:val="99"/>
    <w:qFormat/>
    <w:rsid w:val="00E75961"/>
  </w:style>
  <w:style w:type="character" w:customStyle="1" w:styleId="ListLabel294">
    <w:name w:val="ListLabel 294"/>
    <w:uiPriority w:val="99"/>
    <w:qFormat/>
    <w:rsid w:val="00E75961"/>
  </w:style>
  <w:style w:type="character" w:customStyle="1" w:styleId="ListLabel295">
    <w:name w:val="ListLabel 295"/>
    <w:uiPriority w:val="99"/>
    <w:qFormat/>
    <w:rsid w:val="00E75961"/>
  </w:style>
  <w:style w:type="character" w:customStyle="1" w:styleId="ListLabel296">
    <w:name w:val="ListLabel 296"/>
    <w:uiPriority w:val="99"/>
    <w:qFormat/>
    <w:rsid w:val="00E75961"/>
  </w:style>
  <w:style w:type="character" w:customStyle="1" w:styleId="ListLabel297">
    <w:name w:val="ListLabel 297"/>
    <w:uiPriority w:val="99"/>
    <w:qFormat/>
    <w:rsid w:val="00E75961"/>
  </w:style>
  <w:style w:type="character" w:customStyle="1" w:styleId="ListLabel298">
    <w:name w:val="ListLabel 298"/>
    <w:uiPriority w:val="99"/>
    <w:qFormat/>
    <w:rsid w:val="00E75961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E75961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E75961"/>
    <w:rPr>
      <w:b/>
    </w:rPr>
  </w:style>
  <w:style w:type="character" w:customStyle="1" w:styleId="ListLabel299">
    <w:name w:val="ListLabel 299"/>
    <w:uiPriority w:val="99"/>
    <w:qFormat/>
    <w:rsid w:val="00E75961"/>
    <w:rPr>
      <w:sz w:val="20"/>
    </w:rPr>
  </w:style>
  <w:style w:type="character" w:customStyle="1" w:styleId="ListLabel300">
    <w:name w:val="ListLabel 300"/>
    <w:uiPriority w:val="99"/>
    <w:qFormat/>
    <w:rsid w:val="00E75961"/>
  </w:style>
  <w:style w:type="character" w:customStyle="1" w:styleId="ListLabel301">
    <w:name w:val="ListLabel 301"/>
    <w:uiPriority w:val="99"/>
    <w:qFormat/>
    <w:rsid w:val="00E75961"/>
  </w:style>
  <w:style w:type="character" w:customStyle="1" w:styleId="ListLabel302">
    <w:name w:val="ListLabel 302"/>
    <w:uiPriority w:val="99"/>
    <w:qFormat/>
    <w:rsid w:val="00E75961"/>
  </w:style>
  <w:style w:type="character" w:customStyle="1" w:styleId="ListLabel303">
    <w:name w:val="ListLabel 303"/>
    <w:uiPriority w:val="99"/>
    <w:qFormat/>
    <w:rsid w:val="00E75961"/>
  </w:style>
  <w:style w:type="character" w:customStyle="1" w:styleId="ListLabel304">
    <w:name w:val="ListLabel 304"/>
    <w:uiPriority w:val="99"/>
    <w:qFormat/>
    <w:rsid w:val="00E75961"/>
  </w:style>
  <w:style w:type="character" w:customStyle="1" w:styleId="ListLabel305">
    <w:name w:val="ListLabel 305"/>
    <w:uiPriority w:val="99"/>
    <w:qFormat/>
    <w:rsid w:val="00E75961"/>
  </w:style>
  <w:style w:type="character" w:customStyle="1" w:styleId="ListLabel306">
    <w:name w:val="ListLabel 306"/>
    <w:uiPriority w:val="99"/>
    <w:qFormat/>
    <w:rsid w:val="00E75961"/>
  </w:style>
  <w:style w:type="character" w:customStyle="1" w:styleId="ListLabel307">
    <w:name w:val="ListLabel 307"/>
    <w:uiPriority w:val="99"/>
    <w:qFormat/>
    <w:rsid w:val="00E75961"/>
  </w:style>
  <w:style w:type="character" w:customStyle="1" w:styleId="ListLabel308">
    <w:name w:val="ListLabel 308"/>
    <w:uiPriority w:val="99"/>
    <w:qFormat/>
    <w:rsid w:val="00E75961"/>
    <w:rPr>
      <w:sz w:val="20"/>
    </w:rPr>
  </w:style>
  <w:style w:type="character" w:customStyle="1" w:styleId="ListLabel309">
    <w:name w:val="ListLabel 309"/>
    <w:uiPriority w:val="99"/>
    <w:qFormat/>
    <w:rsid w:val="00E75961"/>
    <w:rPr>
      <w:sz w:val="20"/>
    </w:rPr>
  </w:style>
  <w:style w:type="character" w:customStyle="1" w:styleId="ListLabel310">
    <w:name w:val="ListLabel 310"/>
    <w:uiPriority w:val="99"/>
    <w:qFormat/>
    <w:rsid w:val="00E75961"/>
  </w:style>
  <w:style w:type="character" w:customStyle="1" w:styleId="ListLabel311">
    <w:name w:val="ListLabel 311"/>
    <w:uiPriority w:val="99"/>
    <w:qFormat/>
    <w:rsid w:val="00E75961"/>
  </w:style>
  <w:style w:type="character" w:customStyle="1" w:styleId="ListLabel312">
    <w:name w:val="ListLabel 312"/>
    <w:uiPriority w:val="99"/>
    <w:qFormat/>
    <w:rsid w:val="00E75961"/>
  </w:style>
  <w:style w:type="character" w:customStyle="1" w:styleId="ListLabel313">
    <w:name w:val="ListLabel 313"/>
    <w:uiPriority w:val="99"/>
    <w:qFormat/>
    <w:rsid w:val="00E75961"/>
  </w:style>
  <w:style w:type="character" w:customStyle="1" w:styleId="ListLabel314">
    <w:name w:val="ListLabel 314"/>
    <w:uiPriority w:val="99"/>
    <w:qFormat/>
    <w:rsid w:val="00E75961"/>
  </w:style>
  <w:style w:type="character" w:customStyle="1" w:styleId="ListLabel315">
    <w:name w:val="ListLabel 315"/>
    <w:uiPriority w:val="99"/>
    <w:qFormat/>
    <w:rsid w:val="00E75961"/>
  </w:style>
  <w:style w:type="character" w:customStyle="1" w:styleId="ListLabel316">
    <w:name w:val="ListLabel 316"/>
    <w:uiPriority w:val="99"/>
    <w:qFormat/>
    <w:rsid w:val="00E75961"/>
  </w:style>
  <w:style w:type="character" w:customStyle="1" w:styleId="ListLabel317">
    <w:name w:val="ListLabel 317"/>
    <w:uiPriority w:val="99"/>
    <w:qFormat/>
    <w:rsid w:val="00E75961"/>
  </w:style>
  <w:style w:type="character" w:customStyle="1" w:styleId="ListLabel318">
    <w:name w:val="ListLabel 318"/>
    <w:uiPriority w:val="99"/>
    <w:qFormat/>
    <w:rsid w:val="00E75961"/>
    <w:rPr>
      <w:sz w:val="20"/>
    </w:rPr>
  </w:style>
  <w:style w:type="character" w:customStyle="1" w:styleId="ListLabel319">
    <w:name w:val="ListLabel 319"/>
    <w:uiPriority w:val="99"/>
    <w:qFormat/>
    <w:rsid w:val="00E75961"/>
  </w:style>
  <w:style w:type="character" w:customStyle="1" w:styleId="ListLabel320">
    <w:name w:val="ListLabel 320"/>
    <w:uiPriority w:val="99"/>
    <w:qFormat/>
    <w:rsid w:val="00E75961"/>
  </w:style>
  <w:style w:type="character" w:customStyle="1" w:styleId="ListLabel321">
    <w:name w:val="ListLabel 321"/>
    <w:uiPriority w:val="99"/>
    <w:qFormat/>
    <w:rsid w:val="00E75961"/>
  </w:style>
  <w:style w:type="character" w:customStyle="1" w:styleId="ListLabel322">
    <w:name w:val="ListLabel 322"/>
    <w:uiPriority w:val="99"/>
    <w:qFormat/>
    <w:rsid w:val="00E75961"/>
  </w:style>
  <w:style w:type="character" w:customStyle="1" w:styleId="ListLabel323">
    <w:name w:val="ListLabel 323"/>
    <w:uiPriority w:val="99"/>
    <w:qFormat/>
    <w:rsid w:val="00E75961"/>
  </w:style>
  <w:style w:type="character" w:customStyle="1" w:styleId="ListLabel324">
    <w:name w:val="ListLabel 324"/>
    <w:uiPriority w:val="99"/>
    <w:qFormat/>
    <w:rsid w:val="00E75961"/>
  </w:style>
  <w:style w:type="character" w:customStyle="1" w:styleId="ListLabel325">
    <w:name w:val="ListLabel 325"/>
    <w:uiPriority w:val="99"/>
    <w:qFormat/>
    <w:rsid w:val="00E75961"/>
  </w:style>
  <w:style w:type="character" w:customStyle="1" w:styleId="ListLabel326">
    <w:name w:val="ListLabel 326"/>
    <w:uiPriority w:val="99"/>
    <w:qFormat/>
    <w:rsid w:val="00E75961"/>
  </w:style>
  <w:style w:type="character" w:customStyle="1" w:styleId="ListLabel327">
    <w:name w:val="ListLabel 327"/>
    <w:uiPriority w:val="99"/>
    <w:qFormat/>
    <w:rsid w:val="00E75961"/>
    <w:rPr>
      <w:b/>
      <w:sz w:val="20"/>
    </w:rPr>
  </w:style>
  <w:style w:type="character" w:customStyle="1" w:styleId="ListLabel328">
    <w:name w:val="ListLabel 328"/>
    <w:uiPriority w:val="99"/>
    <w:qFormat/>
    <w:rsid w:val="00E75961"/>
  </w:style>
  <w:style w:type="character" w:customStyle="1" w:styleId="ListLabel329">
    <w:name w:val="ListLabel 329"/>
    <w:uiPriority w:val="99"/>
    <w:qFormat/>
    <w:rsid w:val="00E75961"/>
  </w:style>
  <w:style w:type="character" w:customStyle="1" w:styleId="ListLabel330">
    <w:name w:val="ListLabel 330"/>
    <w:uiPriority w:val="99"/>
    <w:qFormat/>
    <w:rsid w:val="00E75961"/>
  </w:style>
  <w:style w:type="character" w:customStyle="1" w:styleId="ListLabel331">
    <w:name w:val="ListLabel 331"/>
    <w:uiPriority w:val="99"/>
    <w:qFormat/>
    <w:rsid w:val="00E75961"/>
  </w:style>
  <w:style w:type="character" w:customStyle="1" w:styleId="ListLabel332">
    <w:name w:val="ListLabel 332"/>
    <w:uiPriority w:val="99"/>
    <w:qFormat/>
    <w:rsid w:val="00E75961"/>
  </w:style>
  <w:style w:type="character" w:customStyle="1" w:styleId="ListLabel333">
    <w:name w:val="ListLabel 333"/>
    <w:uiPriority w:val="99"/>
    <w:qFormat/>
    <w:rsid w:val="00E75961"/>
  </w:style>
  <w:style w:type="character" w:customStyle="1" w:styleId="ListLabel334">
    <w:name w:val="ListLabel 334"/>
    <w:uiPriority w:val="99"/>
    <w:qFormat/>
    <w:rsid w:val="00E75961"/>
  </w:style>
  <w:style w:type="character" w:customStyle="1" w:styleId="ListLabel335">
    <w:name w:val="ListLabel 335"/>
    <w:uiPriority w:val="99"/>
    <w:qFormat/>
    <w:rsid w:val="00E75961"/>
  </w:style>
  <w:style w:type="character" w:customStyle="1" w:styleId="ListLabel336">
    <w:name w:val="ListLabel 336"/>
    <w:uiPriority w:val="99"/>
    <w:qFormat/>
    <w:rsid w:val="00E75961"/>
    <w:rPr>
      <w:sz w:val="20"/>
    </w:rPr>
  </w:style>
  <w:style w:type="character" w:customStyle="1" w:styleId="ListLabel337">
    <w:name w:val="ListLabel 337"/>
    <w:uiPriority w:val="99"/>
    <w:qFormat/>
    <w:rsid w:val="00E75961"/>
  </w:style>
  <w:style w:type="character" w:customStyle="1" w:styleId="ListLabel338">
    <w:name w:val="ListLabel 338"/>
    <w:uiPriority w:val="99"/>
    <w:qFormat/>
    <w:rsid w:val="00E75961"/>
  </w:style>
  <w:style w:type="character" w:customStyle="1" w:styleId="ListLabel339">
    <w:name w:val="ListLabel 339"/>
    <w:uiPriority w:val="99"/>
    <w:qFormat/>
    <w:rsid w:val="00E75961"/>
  </w:style>
  <w:style w:type="character" w:customStyle="1" w:styleId="ListLabel340">
    <w:name w:val="ListLabel 340"/>
    <w:uiPriority w:val="99"/>
    <w:qFormat/>
    <w:rsid w:val="00E75961"/>
  </w:style>
  <w:style w:type="character" w:customStyle="1" w:styleId="ListLabel341">
    <w:name w:val="ListLabel 341"/>
    <w:uiPriority w:val="99"/>
    <w:qFormat/>
    <w:rsid w:val="00E75961"/>
  </w:style>
  <w:style w:type="character" w:customStyle="1" w:styleId="ListLabel342">
    <w:name w:val="ListLabel 342"/>
    <w:uiPriority w:val="99"/>
    <w:qFormat/>
    <w:rsid w:val="00E75961"/>
  </w:style>
  <w:style w:type="character" w:customStyle="1" w:styleId="ListLabel343">
    <w:name w:val="ListLabel 343"/>
    <w:uiPriority w:val="99"/>
    <w:qFormat/>
    <w:rsid w:val="00E75961"/>
  </w:style>
  <w:style w:type="character" w:customStyle="1" w:styleId="ListLabel344">
    <w:name w:val="ListLabel 344"/>
    <w:uiPriority w:val="99"/>
    <w:qFormat/>
    <w:rsid w:val="00E75961"/>
  </w:style>
  <w:style w:type="character" w:customStyle="1" w:styleId="ListLabel345">
    <w:name w:val="ListLabel 345"/>
    <w:uiPriority w:val="99"/>
    <w:qFormat/>
    <w:rsid w:val="00E75961"/>
    <w:rPr>
      <w:sz w:val="20"/>
    </w:rPr>
  </w:style>
  <w:style w:type="character" w:customStyle="1" w:styleId="ListLabel346">
    <w:name w:val="ListLabel 346"/>
    <w:uiPriority w:val="99"/>
    <w:qFormat/>
    <w:rsid w:val="00E75961"/>
  </w:style>
  <w:style w:type="character" w:customStyle="1" w:styleId="ListLabel347">
    <w:name w:val="ListLabel 347"/>
    <w:uiPriority w:val="99"/>
    <w:qFormat/>
    <w:rsid w:val="00E75961"/>
  </w:style>
  <w:style w:type="character" w:customStyle="1" w:styleId="ListLabel348">
    <w:name w:val="ListLabel 348"/>
    <w:uiPriority w:val="99"/>
    <w:qFormat/>
    <w:rsid w:val="00E75961"/>
  </w:style>
  <w:style w:type="character" w:customStyle="1" w:styleId="ListLabel349">
    <w:name w:val="ListLabel 349"/>
    <w:uiPriority w:val="99"/>
    <w:qFormat/>
    <w:rsid w:val="00E75961"/>
  </w:style>
  <w:style w:type="character" w:customStyle="1" w:styleId="ListLabel350">
    <w:name w:val="ListLabel 350"/>
    <w:uiPriority w:val="99"/>
    <w:qFormat/>
    <w:rsid w:val="00E75961"/>
  </w:style>
  <w:style w:type="character" w:customStyle="1" w:styleId="ListLabel351">
    <w:name w:val="ListLabel 351"/>
    <w:uiPriority w:val="99"/>
    <w:qFormat/>
    <w:rsid w:val="00E75961"/>
  </w:style>
  <w:style w:type="character" w:customStyle="1" w:styleId="ListLabel352">
    <w:name w:val="ListLabel 352"/>
    <w:uiPriority w:val="99"/>
    <w:qFormat/>
    <w:rsid w:val="00E75961"/>
  </w:style>
  <w:style w:type="character" w:customStyle="1" w:styleId="ListLabel353">
    <w:name w:val="ListLabel 353"/>
    <w:uiPriority w:val="99"/>
    <w:qFormat/>
    <w:rsid w:val="00E75961"/>
  </w:style>
  <w:style w:type="character" w:customStyle="1" w:styleId="ListLabel354">
    <w:name w:val="ListLabel 354"/>
    <w:uiPriority w:val="99"/>
    <w:qFormat/>
    <w:rsid w:val="00E75961"/>
    <w:rPr>
      <w:sz w:val="20"/>
    </w:rPr>
  </w:style>
  <w:style w:type="character" w:customStyle="1" w:styleId="ListLabel355">
    <w:name w:val="ListLabel 355"/>
    <w:uiPriority w:val="99"/>
    <w:qFormat/>
    <w:rsid w:val="00E75961"/>
  </w:style>
  <w:style w:type="character" w:customStyle="1" w:styleId="ListLabel356">
    <w:name w:val="ListLabel 356"/>
    <w:uiPriority w:val="99"/>
    <w:qFormat/>
    <w:rsid w:val="00E75961"/>
  </w:style>
  <w:style w:type="character" w:customStyle="1" w:styleId="ListLabel357">
    <w:name w:val="ListLabel 357"/>
    <w:uiPriority w:val="99"/>
    <w:qFormat/>
    <w:rsid w:val="00E75961"/>
  </w:style>
  <w:style w:type="character" w:customStyle="1" w:styleId="ListLabel358">
    <w:name w:val="ListLabel 358"/>
    <w:uiPriority w:val="99"/>
    <w:qFormat/>
    <w:rsid w:val="00E75961"/>
  </w:style>
  <w:style w:type="character" w:customStyle="1" w:styleId="ListLabel359">
    <w:name w:val="ListLabel 359"/>
    <w:uiPriority w:val="99"/>
    <w:qFormat/>
    <w:rsid w:val="00E75961"/>
  </w:style>
  <w:style w:type="character" w:customStyle="1" w:styleId="ListLabel360">
    <w:name w:val="ListLabel 360"/>
    <w:uiPriority w:val="99"/>
    <w:qFormat/>
    <w:rsid w:val="00E75961"/>
  </w:style>
  <w:style w:type="character" w:customStyle="1" w:styleId="ListLabel361">
    <w:name w:val="ListLabel 361"/>
    <w:uiPriority w:val="99"/>
    <w:qFormat/>
    <w:rsid w:val="00E75961"/>
  </w:style>
  <w:style w:type="character" w:customStyle="1" w:styleId="ListLabel362">
    <w:name w:val="ListLabel 362"/>
    <w:uiPriority w:val="99"/>
    <w:qFormat/>
    <w:rsid w:val="00E75961"/>
  </w:style>
  <w:style w:type="character" w:customStyle="1" w:styleId="ListLabel363">
    <w:name w:val="ListLabel 363"/>
    <w:uiPriority w:val="99"/>
    <w:qFormat/>
    <w:rsid w:val="00E75961"/>
    <w:rPr>
      <w:sz w:val="20"/>
    </w:rPr>
  </w:style>
  <w:style w:type="character" w:customStyle="1" w:styleId="ListLabel364">
    <w:name w:val="ListLabel 364"/>
    <w:uiPriority w:val="99"/>
    <w:qFormat/>
    <w:rsid w:val="00E75961"/>
  </w:style>
  <w:style w:type="character" w:customStyle="1" w:styleId="ListLabel365">
    <w:name w:val="ListLabel 365"/>
    <w:uiPriority w:val="99"/>
    <w:qFormat/>
    <w:rsid w:val="00E75961"/>
  </w:style>
  <w:style w:type="character" w:customStyle="1" w:styleId="ListLabel366">
    <w:name w:val="ListLabel 366"/>
    <w:uiPriority w:val="99"/>
    <w:qFormat/>
    <w:rsid w:val="00E75961"/>
  </w:style>
  <w:style w:type="character" w:customStyle="1" w:styleId="ListLabel367">
    <w:name w:val="ListLabel 367"/>
    <w:uiPriority w:val="99"/>
    <w:qFormat/>
    <w:rsid w:val="00E75961"/>
  </w:style>
  <w:style w:type="character" w:customStyle="1" w:styleId="ListLabel368">
    <w:name w:val="ListLabel 368"/>
    <w:uiPriority w:val="99"/>
    <w:qFormat/>
    <w:rsid w:val="00E75961"/>
  </w:style>
  <w:style w:type="character" w:customStyle="1" w:styleId="ListLabel369">
    <w:name w:val="ListLabel 369"/>
    <w:uiPriority w:val="99"/>
    <w:qFormat/>
    <w:rsid w:val="00E75961"/>
  </w:style>
  <w:style w:type="character" w:customStyle="1" w:styleId="ListLabel370">
    <w:name w:val="ListLabel 370"/>
    <w:uiPriority w:val="99"/>
    <w:qFormat/>
    <w:rsid w:val="00E75961"/>
  </w:style>
  <w:style w:type="character" w:customStyle="1" w:styleId="ListLabel371">
    <w:name w:val="ListLabel 371"/>
    <w:uiPriority w:val="99"/>
    <w:qFormat/>
    <w:rsid w:val="00E75961"/>
  </w:style>
  <w:style w:type="character" w:customStyle="1" w:styleId="ListLabel372">
    <w:name w:val="ListLabel 372"/>
    <w:uiPriority w:val="99"/>
    <w:qFormat/>
    <w:rsid w:val="00E75961"/>
    <w:rPr>
      <w:sz w:val="20"/>
    </w:rPr>
  </w:style>
  <w:style w:type="character" w:customStyle="1" w:styleId="ListLabel373">
    <w:name w:val="ListLabel 373"/>
    <w:uiPriority w:val="99"/>
    <w:qFormat/>
    <w:rsid w:val="00E75961"/>
  </w:style>
  <w:style w:type="character" w:customStyle="1" w:styleId="ListLabel374">
    <w:name w:val="ListLabel 374"/>
    <w:uiPriority w:val="99"/>
    <w:qFormat/>
    <w:rsid w:val="00E75961"/>
  </w:style>
  <w:style w:type="character" w:customStyle="1" w:styleId="ListLabel375">
    <w:name w:val="ListLabel 375"/>
    <w:uiPriority w:val="99"/>
    <w:qFormat/>
    <w:rsid w:val="00E75961"/>
  </w:style>
  <w:style w:type="character" w:customStyle="1" w:styleId="ListLabel376">
    <w:name w:val="ListLabel 376"/>
    <w:uiPriority w:val="99"/>
    <w:qFormat/>
    <w:rsid w:val="00E75961"/>
  </w:style>
  <w:style w:type="character" w:customStyle="1" w:styleId="ListLabel377">
    <w:name w:val="ListLabel 377"/>
    <w:uiPriority w:val="99"/>
    <w:qFormat/>
    <w:rsid w:val="00E75961"/>
  </w:style>
  <w:style w:type="character" w:customStyle="1" w:styleId="ListLabel378">
    <w:name w:val="ListLabel 378"/>
    <w:uiPriority w:val="99"/>
    <w:qFormat/>
    <w:rsid w:val="00E75961"/>
  </w:style>
  <w:style w:type="character" w:customStyle="1" w:styleId="ListLabel379">
    <w:name w:val="ListLabel 379"/>
    <w:uiPriority w:val="99"/>
    <w:qFormat/>
    <w:rsid w:val="00E75961"/>
  </w:style>
  <w:style w:type="character" w:customStyle="1" w:styleId="ListLabel380">
    <w:name w:val="ListLabel 380"/>
    <w:uiPriority w:val="99"/>
    <w:qFormat/>
    <w:rsid w:val="00E75961"/>
  </w:style>
  <w:style w:type="character" w:customStyle="1" w:styleId="ListLabel381">
    <w:name w:val="ListLabel 381"/>
    <w:uiPriority w:val="99"/>
    <w:qFormat/>
    <w:rsid w:val="00E75961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E75961"/>
  </w:style>
  <w:style w:type="character" w:customStyle="1" w:styleId="ListLabel383">
    <w:name w:val="ListLabel 383"/>
    <w:uiPriority w:val="99"/>
    <w:qFormat/>
    <w:rsid w:val="00E75961"/>
  </w:style>
  <w:style w:type="character" w:customStyle="1" w:styleId="ListLabel384">
    <w:name w:val="ListLabel 384"/>
    <w:uiPriority w:val="99"/>
    <w:qFormat/>
    <w:rsid w:val="00E75961"/>
  </w:style>
  <w:style w:type="character" w:customStyle="1" w:styleId="ListLabel385">
    <w:name w:val="ListLabel 385"/>
    <w:uiPriority w:val="99"/>
    <w:qFormat/>
    <w:rsid w:val="00E75961"/>
  </w:style>
  <w:style w:type="character" w:customStyle="1" w:styleId="ListLabel386">
    <w:name w:val="ListLabel 386"/>
    <w:uiPriority w:val="99"/>
    <w:qFormat/>
    <w:rsid w:val="00E75961"/>
  </w:style>
  <w:style w:type="character" w:customStyle="1" w:styleId="ListLabel387">
    <w:name w:val="ListLabel 387"/>
    <w:uiPriority w:val="99"/>
    <w:qFormat/>
    <w:rsid w:val="00E75961"/>
  </w:style>
  <w:style w:type="character" w:customStyle="1" w:styleId="ListLabel388">
    <w:name w:val="ListLabel 388"/>
    <w:uiPriority w:val="99"/>
    <w:qFormat/>
    <w:rsid w:val="00E75961"/>
  </w:style>
  <w:style w:type="character" w:customStyle="1" w:styleId="ListLabel389">
    <w:name w:val="ListLabel 389"/>
    <w:uiPriority w:val="99"/>
    <w:qFormat/>
    <w:rsid w:val="00E75961"/>
  </w:style>
  <w:style w:type="character" w:customStyle="1" w:styleId="ListLabel390">
    <w:name w:val="ListLabel 390"/>
    <w:uiPriority w:val="99"/>
    <w:qFormat/>
    <w:rsid w:val="00E75961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E75961"/>
  </w:style>
  <w:style w:type="character" w:customStyle="1" w:styleId="ListLabel392">
    <w:name w:val="ListLabel 392"/>
    <w:uiPriority w:val="99"/>
    <w:qFormat/>
    <w:rsid w:val="00E75961"/>
  </w:style>
  <w:style w:type="character" w:customStyle="1" w:styleId="ListLabel393">
    <w:name w:val="ListLabel 393"/>
    <w:uiPriority w:val="99"/>
    <w:qFormat/>
    <w:rsid w:val="00E75961"/>
  </w:style>
  <w:style w:type="character" w:customStyle="1" w:styleId="ListLabel394">
    <w:name w:val="ListLabel 394"/>
    <w:uiPriority w:val="99"/>
    <w:qFormat/>
    <w:rsid w:val="00E75961"/>
  </w:style>
  <w:style w:type="character" w:customStyle="1" w:styleId="ListLabel395">
    <w:name w:val="ListLabel 395"/>
    <w:uiPriority w:val="99"/>
    <w:qFormat/>
    <w:rsid w:val="00E75961"/>
  </w:style>
  <w:style w:type="character" w:customStyle="1" w:styleId="ListLabel396">
    <w:name w:val="ListLabel 396"/>
    <w:uiPriority w:val="99"/>
    <w:qFormat/>
    <w:rsid w:val="00E75961"/>
  </w:style>
  <w:style w:type="character" w:customStyle="1" w:styleId="ListLabel397">
    <w:name w:val="ListLabel 397"/>
    <w:uiPriority w:val="99"/>
    <w:qFormat/>
    <w:rsid w:val="00E75961"/>
  </w:style>
  <w:style w:type="character" w:customStyle="1" w:styleId="ListLabel398">
    <w:name w:val="ListLabel 398"/>
    <w:uiPriority w:val="99"/>
    <w:qFormat/>
    <w:rsid w:val="00E75961"/>
  </w:style>
  <w:style w:type="paragraph" w:customStyle="1" w:styleId="Caption1">
    <w:name w:val="Caption1"/>
    <w:basedOn w:val="a2"/>
    <w:uiPriority w:val="99"/>
    <w:qFormat/>
    <w:rsid w:val="00E75961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E7596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E7596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E75961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E75961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E75961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E75961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E75961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E75961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E75961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E75961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E75961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E75961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E75961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E759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E75961"/>
    <w:rPr>
      <w:sz w:val="16"/>
    </w:rPr>
  </w:style>
  <w:style w:type="paragraph" w:customStyle="1" w:styleId="7f1">
    <w:name w:val="Знак7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E75961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E7596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E75961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E75961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E75961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E75961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E7596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E7596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E7596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E75961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E7596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E75961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E75961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E75961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E75961"/>
    <w:rPr>
      <w:sz w:val="16"/>
      <w:lang w:val="ru-RU" w:eastAsia="ru-RU"/>
    </w:rPr>
  </w:style>
  <w:style w:type="character" w:customStyle="1" w:styleId="1890">
    <w:name w:val="Знак Знак189"/>
    <w:uiPriority w:val="99"/>
    <w:rsid w:val="00E75961"/>
    <w:rPr>
      <w:rFonts w:ascii="Courier New" w:hAnsi="Courier New"/>
    </w:rPr>
  </w:style>
  <w:style w:type="character" w:customStyle="1" w:styleId="931">
    <w:name w:val="Знак Знак93"/>
    <w:uiPriority w:val="99"/>
    <w:locked/>
    <w:rsid w:val="00E75961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E75961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E75961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E75961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E75961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E75961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E75961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E75961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E75961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E75961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E75961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E75961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E75961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E7596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E75961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E75961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E7596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E7596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E7596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E75961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E7596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E7596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E7596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E75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E75961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E75961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E7596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E7596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E759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E75961"/>
    <w:rPr>
      <w:sz w:val="24"/>
    </w:rPr>
  </w:style>
  <w:style w:type="character" w:customStyle="1" w:styleId="6f7">
    <w:name w:val="Слабое выделение6"/>
    <w:uiPriority w:val="99"/>
    <w:rsid w:val="00E75961"/>
    <w:rPr>
      <w:i/>
      <w:color w:val="808080"/>
    </w:rPr>
  </w:style>
  <w:style w:type="character" w:customStyle="1" w:styleId="21f7">
    <w:name w:val="Знак21"/>
    <w:uiPriority w:val="99"/>
    <w:rsid w:val="00E75961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E75961"/>
  </w:style>
  <w:style w:type="character" w:customStyle="1" w:styleId="5f9">
    <w:name w:val="Замещающий текст5"/>
    <w:uiPriority w:val="99"/>
    <w:rsid w:val="00E75961"/>
    <w:rPr>
      <w:color w:val="808080"/>
    </w:rPr>
  </w:style>
  <w:style w:type="character" w:customStyle="1" w:styleId="6f8">
    <w:name w:val="Сильное выделение6"/>
    <w:uiPriority w:val="99"/>
    <w:rsid w:val="00E75961"/>
    <w:rPr>
      <w:b/>
    </w:rPr>
  </w:style>
  <w:style w:type="character" w:customStyle="1" w:styleId="4fd">
    <w:name w:val="Основной текст с отступом Знак4"/>
    <w:uiPriority w:val="99"/>
    <w:semiHidden/>
    <w:rsid w:val="00E75961"/>
    <w:rPr>
      <w:sz w:val="24"/>
    </w:rPr>
  </w:style>
  <w:style w:type="character" w:customStyle="1" w:styleId="2013">
    <w:name w:val="Знак Знак2013"/>
    <w:uiPriority w:val="99"/>
    <w:rsid w:val="00E75961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E75961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E75961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E7596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E75961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E75961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E7596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E7596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E7596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E75961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E7596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E7596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E7596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E75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E75961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E75961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E7596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E7596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E759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E75961"/>
    <w:rPr>
      <w:i/>
      <w:color w:val="808080"/>
    </w:rPr>
  </w:style>
  <w:style w:type="character" w:customStyle="1" w:styleId="6fb">
    <w:name w:val="Основной шрифт абзаца6"/>
    <w:uiPriority w:val="99"/>
    <w:rsid w:val="00E75961"/>
  </w:style>
  <w:style w:type="character" w:customStyle="1" w:styleId="6fc">
    <w:name w:val="Замещающий текст6"/>
    <w:uiPriority w:val="99"/>
    <w:rsid w:val="00E75961"/>
    <w:rPr>
      <w:color w:val="808080"/>
    </w:rPr>
  </w:style>
  <w:style w:type="character" w:customStyle="1" w:styleId="7f6">
    <w:name w:val="Сильное выделение7"/>
    <w:uiPriority w:val="99"/>
    <w:rsid w:val="00E75961"/>
    <w:rPr>
      <w:b/>
    </w:rPr>
  </w:style>
  <w:style w:type="character" w:customStyle="1" w:styleId="b-sharetext">
    <w:name w:val="b-share__text"/>
    <w:basedOn w:val="a3"/>
    <w:uiPriority w:val="99"/>
    <w:rsid w:val="00E75961"/>
    <w:rPr>
      <w:rFonts w:cs="Times New Roman"/>
    </w:rPr>
  </w:style>
  <w:style w:type="character" w:customStyle="1" w:styleId="2017">
    <w:name w:val="Знак Знак2017"/>
    <w:uiPriority w:val="99"/>
    <w:rsid w:val="00E75961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E75961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E75961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E7596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E75961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E75961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E7596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E7596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E7596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E75961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E7596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E7596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E7596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E75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E75961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E75961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E7596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E7596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E7596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E759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E75961"/>
    <w:rPr>
      <w:i/>
      <w:color w:val="808080"/>
    </w:rPr>
  </w:style>
  <w:style w:type="character" w:customStyle="1" w:styleId="7f9">
    <w:name w:val="Основной шрифт абзаца7"/>
    <w:uiPriority w:val="99"/>
    <w:rsid w:val="00E75961"/>
  </w:style>
  <w:style w:type="character" w:customStyle="1" w:styleId="7fa">
    <w:name w:val="Замещающий текст7"/>
    <w:uiPriority w:val="99"/>
    <w:rsid w:val="00E75961"/>
    <w:rPr>
      <w:color w:val="808080"/>
    </w:rPr>
  </w:style>
  <w:style w:type="character" w:customStyle="1" w:styleId="8f0">
    <w:name w:val="Сильное выделение8"/>
    <w:uiPriority w:val="99"/>
    <w:rsid w:val="00E75961"/>
    <w:rPr>
      <w:b/>
    </w:rPr>
  </w:style>
  <w:style w:type="paragraph" w:customStyle="1" w:styleId="Heading43">
    <w:name w:val="Heading 43"/>
    <w:basedOn w:val="a2"/>
    <w:next w:val="a2"/>
    <w:uiPriority w:val="99"/>
    <w:rsid w:val="00E7596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E7596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E75961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E7596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E7596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E75961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E75961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E75961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E75961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E75961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E75961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E75961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E75961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E75961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E75961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E7596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E75961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E75961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E75961"/>
    <w:rPr>
      <w:b/>
      <w:smallCaps/>
      <w:spacing w:val="5"/>
    </w:rPr>
  </w:style>
  <w:style w:type="character" w:customStyle="1" w:styleId="3940">
    <w:name w:val="Знак Знак394"/>
    <w:uiPriority w:val="99"/>
    <w:rsid w:val="00E75961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E75961"/>
    <w:rPr>
      <w:b/>
      <w:sz w:val="28"/>
    </w:rPr>
  </w:style>
  <w:style w:type="character" w:customStyle="1" w:styleId="3740">
    <w:name w:val="Знак Знак374"/>
    <w:uiPriority w:val="99"/>
    <w:rsid w:val="00E75961"/>
    <w:rPr>
      <w:b/>
      <w:i/>
      <w:sz w:val="26"/>
    </w:rPr>
  </w:style>
  <w:style w:type="character" w:customStyle="1" w:styleId="3640">
    <w:name w:val="Знак Знак364"/>
    <w:uiPriority w:val="99"/>
    <w:rsid w:val="00E75961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E75961"/>
    <w:rPr>
      <w:sz w:val="24"/>
      <w:lang w:val="ru-RU" w:eastAsia="ru-RU"/>
    </w:rPr>
  </w:style>
  <w:style w:type="character" w:customStyle="1" w:styleId="3440">
    <w:name w:val="Знак Знак344"/>
    <w:uiPriority w:val="99"/>
    <w:rsid w:val="00E75961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E75961"/>
    <w:rPr>
      <w:sz w:val="16"/>
    </w:rPr>
  </w:style>
  <w:style w:type="character" w:customStyle="1" w:styleId="3150">
    <w:name w:val="Знак Знак315"/>
    <w:uiPriority w:val="99"/>
    <w:rsid w:val="00E75961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E75961"/>
    <w:rPr>
      <w:sz w:val="24"/>
    </w:rPr>
  </w:style>
  <w:style w:type="character" w:customStyle="1" w:styleId="2940">
    <w:name w:val="Знак Знак294"/>
    <w:uiPriority w:val="99"/>
    <w:rsid w:val="00E75961"/>
    <w:rPr>
      <w:sz w:val="24"/>
    </w:rPr>
  </w:style>
  <w:style w:type="character" w:customStyle="1" w:styleId="714">
    <w:name w:val="Знак Знак714"/>
    <w:uiPriority w:val="99"/>
    <w:rsid w:val="00E75961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E75961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E75961"/>
    <w:rPr>
      <w:rFonts w:ascii="Tahoma" w:hAnsi="Tahoma"/>
    </w:rPr>
  </w:style>
  <w:style w:type="character" w:customStyle="1" w:styleId="2740">
    <w:name w:val="Знак Знак274"/>
    <w:uiPriority w:val="99"/>
    <w:rsid w:val="00E75961"/>
    <w:rPr>
      <w:sz w:val="24"/>
    </w:rPr>
  </w:style>
  <w:style w:type="character" w:customStyle="1" w:styleId="1010">
    <w:name w:val="Знак Знак1010"/>
    <w:uiPriority w:val="99"/>
    <w:locked/>
    <w:rsid w:val="00E75961"/>
    <w:rPr>
      <w:sz w:val="16"/>
      <w:lang w:val="ru-RU" w:eastAsia="ru-RU"/>
    </w:rPr>
  </w:style>
  <w:style w:type="character" w:customStyle="1" w:styleId="628">
    <w:name w:val="Знак Знак628"/>
    <w:uiPriority w:val="99"/>
    <w:rsid w:val="00E75961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E75961"/>
    <w:rPr>
      <w:sz w:val="24"/>
      <w:lang w:val="en-US"/>
    </w:rPr>
  </w:style>
  <w:style w:type="character" w:customStyle="1" w:styleId="1240">
    <w:name w:val="Знак Знак124"/>
    <w:uiPriority w:val="99"/>
    <w:rsid w:val="00E75961"/>
    <w:rPr>
      <w:sz w:val="16"/>
    </w:rPr>
  </w:style>
  <w:style w:type="character" w:customStyle="1" w:styleId="1360">
    <w:name w:val="Знак Знак136"/>
    <w:uiPriority w:val="99"/>
    <w:rsid w:val="00E75961"/>
    <w:rPr>
      <w:lang w:val="ru-RU" w:eastAsia="ru-RU"/>
    </w:rPr>
  </w:style>
  <w:style w:type="character" w:customStyle="1" w:styleId="1611">
    <w:name w:val="Знак Знак1611"/>
    <w:uiPriority w:val="99"/>
    <w:locked/>
    <w:rsid w:val="00E75961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E75961"/>
    <w:rPr>
      <w:sz w:val="24"/>
    </w:rPr>
  </w:style>
  <w:style w:type="character" w:customStyle="1" w:styleId="13d">
    <w:name w:val="Знак Знак Знак13"/>
    <w:uiPriority w:val="99"/>
    <w:rsid w:val="00E75961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E75961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E75961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E75961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E75961"/>
    <w:rPr>
      <w:rFonts w:ascii="Courier New" w:hAnsi="Courier New"/>
    </w:rPr>
  </w:style>
  <w:style w:type="character" w:customStyle="1" w:styleId="17100">
    <w:name w:val="Знак Знак1710"/>
    <w:uiPriority w:val="99"/>
    <w:rsid w:val="00E75961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E75961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E75961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E75961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E75961"/>
    <w:rPr>
      <w:b/>
      <w:sz w:val="28"/>
    </w:rPr>
  </w:style>
  <w:style w:type="character" w:customStyle="1" w:styleId="41100">
    <w:name w:val="Знак Знак4110"/>
    <w:uiPriority w:val="99"/>
    <w:locked/>
    <w:rsid w:val="00E75961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E7596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E75961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E75961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E75961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E75961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E75961"/>
    <w:rPr>
      <w:sz w:val="24"/>
    </w:rPr>
  </w:style>
  <w:style w:type="character" w:customStyle="1" w:styleId="51110">
    <w:name w:val="Знак Знак5111"/>
    <w:uiPriority w:val="99"/>
    <w:locked/>
    <w:rsid w:val="00E75961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E75961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E75961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E75961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E75961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E75961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E75961"/>
    <w:rPr>
      <w:sz w:val="16"/>
    </w:rPr>
  </w:style>
  <w:style w:type="character" w:customStyle="1" w:styleId="5010">
    <w:name w:val="Знак Знак5010"/>
    <w:uiPriority w:val="99"/>
    <w:locked/>
    <w:rsid w:val="00E75961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E75961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E75961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E75961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E75961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E75961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E75961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E75961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E75961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E75961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E75961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E75961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E75961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E75961"/>
    <w:rPr>
      <w:lang w:val="ru-RU" w:eastAsia="ru-RU"/>
    </w:rPr>
  </w:style>
  <w:style w:type="character" w:customStyle="1" w:styleId="564">
    <w:name w:val="Знак Знак564"/>
    <w:uiPriority w:val="99"/>
    <w:locked/>
    <w:rsid w:val="00E75961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E75961"/>
    <w:rPr>
      <w:sz w:val="24"/>
      <w:lang w:val="en-US" w:eastAsia="ru-RU"/>
    </w:rPr>
  </w:style>
  <w:style w:type="character" w:customStyle="1" w:styleId="6740">
    <w:name w:val="Знак Знак674"/>
    <w:uiPriority w:val="99"/>
    <w:rsid w:val="00E75961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E75961"/>
    <w:rPr>
      <w:b/>
      <w:sz w:val="28"/>
    </w:rPr>
  </w:style>
  <w:style w:type="character" w:customStyle="1" w:styleId="704">
    <w:name w:val="Знак Знак704"/>
    <w:uiPriority w:val="99"/>
    <w:rsid w:val="00E75961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E75961"/>
    <w:rPr>
      <w:b/>
      <w:sz w:val="28"/>
    </w:rPr>
  </w:style>
  <w:style w:type="character" w:customStyle="1" w:styleId="6840">
    <w:name w:val="Знак Знак684"/>
    <w:uiPriority w:val="99"/>
    <w:rsid w:val="00E75961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E75961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E75961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E75961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E7596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E75961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E75961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E75961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E75961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E75961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E7596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E75961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E75961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E75961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E7596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E75961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E75961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E75961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E75961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E75961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E7596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E7596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E75961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E75961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E7596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E7596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E7596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E75961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E7596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E7596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E7596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E75961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E75961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E759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E75961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E75961"/>
    <w:rPr>
      <w:color w:val="808080"/>
    </w:rPr>
  </w:style>
  <w:style w:type="character" w:customStyle="1" w:styleId="21f9">
    <w:name w:val="Основной шрифт абзаца21"/>
    <w:uiPriority w:val="99"/>
    <w:rsid w:val="00E75961"/>
  </w:style>
  <w:style w:type="character" w:customStyle="1" w:styleId="2214">
    <w:name w:val="Знак2 Знак Знак21"/>
    <w:uiPriority w:val="99"/>
    <w:locked/>
    <w:rsid w:val="00E75961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E75961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E75961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E75961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E75961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E75961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E75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E75961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E75961"/>
    <w:rPr>
      <w:rFonts w:cs="Times New Roman"/>
    </w:rPr>
  </w:style>
  <w:style w:type="character" w:customStyle="1" w:styleId="cxdhlk">
    <w:name w:val="cxdhlk"/>
    <w:basedOn w:val="a3"/>
    <w:uiPriority w:val="99"/>
    <w:rsid w:val="00E75961"/>
    <w:rPr>
      <w:rFonts w:cs="Times New Roman"/>
    </w:rPr>
  </w:style>
  <w:style w:type="paragraph" w:customStyle="1" w:styleId="ftvvlh">
    <w:name w:val="ftvvlh"/>
    <w:basedOn w:val="a2"/>
    <w:uiPriority w:val="99"/>
    <w:rsid w:val="00E75961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E75961"/>
    <w:rPr>
      <w:rFonts w:cs="Times New Roman"/>
    </w:rPr>
  </w:style>
  <w:style w:type="character" w:customStyle="1" w:styleId="duvqdt">
    <w:name w:val="duvqdt"/>
    <w:basedOn w:val="a3"/>
    <w:uiPriority w:val="99"/>
    <w:rsid w:val="00E75961"/>
    <w:rPr>
      <w:rFonts w:cs="Times New Roman"/>
    </w:rPr>
  </w:style>
  <w:style w:type="character" w:customStyle="1" w:styleId="titlesmall">
    <w:name w:val="title_small"/>
    <w:basedOn w:val="a3"/>
    <w:uiPriority w:val="99"/>
    <w:rsid w:val="00E75961"/>
    <w:rPr>
      <w:rFonts w:cs="Times New Roman"/>
    </w:rPr>
  </w:style>
  <w:style w:type="character" w:customStyle="1" w:styleId="2ffffb">
    <w:name w:val="Заголовок2"/>
    <w:basedOn w:val="a3"/>
    <w:uiPriority w:val="99"/>
    <w:rsid w:val="00E75961"/>
    <w:rPr>
      <w:rFonts w:cs="Times New Roman"/>
    </w:rPr>
  </w:style>
  <w:style w:type="character" w:customStyle="1" w:styleId="titlesmallgrey">
    <w:name w:val="title_small_grey"/>
    <w:basedOn w:val="a3"/>
    <w:uiPriority w:val="99"/>
    <w:rsid w:val="00E75961"/>
    <w:rPr>
      <w:rFonts w:cs="Times New Roman"/>
    </w:rPr>
  </w:style>
  <w:style w:type="character" w:customStyle="1" w:styleId="cstatopen-btn">
    <w:name w:val="c_statopen-btn"/>
    <w:basedOn w:val="a3"/>
    <w:uiPriority w:val="99"/>
    <w:rsid w:val="00E75961"/>
    <w:rPr>
      <w:rFonts w:cs="Times New Roman"/>
    </w:rPr>
  </w:style>
  <w:style w:type="character" w:customStyle="1" w:styleId="kc-title">
    <w:name w:val="kc-title"/>
    <w:basedOn w:val="a3"/>
    <w:uiPriority w:val="99"/>
    <w:rsid w:val="00E75961"/>
    <w:rPr>
      <w:rFonts w:cs="Times New Roman"/>
    </w:rPr>
  </w:style>
  <w:style w:type="paragraph" w:customStyle="1" w:styleId="author-name">
    <w:name w:val="author-name"/>
    <w:basedOn w:val="a2"/>
    <w:uiPriority w:val="99"/>
    <w:rsid w:val="00E75961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E75961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E75961"/>
    <w:rPr>
      <w:rFonts w:cs="Times New Roman"/>
    </w:rPr>
  </w:style>
  <w:style w:type="paragraph" w:customStyle="1" w:styleId="s30">
    <w:name w:val="s_3"/>
    <w:basedOn w:val="a2"/>
    <w:uiPriority w:val="99"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E7596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E75961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E75961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E75961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E75961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E75961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E75961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E75961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E75961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E75961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E75961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E75961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E7596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E75961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E75961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E75961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E75961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E75961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E7596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E75961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E75961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E75961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E75961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E75961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E75961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E75961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E75961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E75961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E75961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E75961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E75961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E75961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E759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E759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E75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E7596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E7596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E75961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E75961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E75961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E75961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E75961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E75961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E75961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E75961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E75961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E75961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E75961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E75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4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ostjournal.ru/?p=5496" TargetMode="External"/><Relationship Id="rId18" Type="http://schemas.openxmlformats.org/officeDocument/2006/relationships/hyperlink" Target="https://cyberleninka.ru/article/n/issledovanie-teoreticheskih-aspektov-upravleniya-tovarnym-assortimentom-predpriyatiya-mashinostroeniya" TargetMode="External"/><Relationship Id="rId26" Type="http://schemas.openxmlformats.org/officeDocument/2006/relationships/hyperlink" Target="https://www.fin-izdat.ru/journal/fc/detail.php?ID=73112" TargetMode="External"/><Relationship Id="rId39" Type="http://schemas.openxmlformats.org/officeDocument/2006/relationships/hyperlink" Target="https://cyberleninka.ru/article/n/metodologicheskie-osobennosti-otsenki-finansovoy-ustoychivosti-i-platezhesposobnosti-torgovyh-organizatsiy-v-sovremennyh-usloviyah" TargetMode="External"/><Relationship Id="rId21" Type="http://schemas.openxmlformats.org/officeDocument/2006/relationships/hyperlink" Target="https://www.fin-izdat.ru/journal/analiz/detail.php?ID=76258" TargetMode="External"/><Relationship Id="rId34" Type="http://schemas.openxmlformats.org/officeDocument/2006/relationships/hyperlink" Target="https://cyberleninka.ru/article/n/diagnostika-bankrotstva-predpriyatiy-sfery-stroitelstva-i-razrabotka-meropriyatiy-po-povysheniyu-finansovoy-ustoychivosti" TargetMode="External"/><Relationship Id="rId42" Type="http://schemas.openxmlformats.org/officeDocument/2006/relationships/hyperlink" Target="https://cyberleninka.ru/article/n/informatsionnaya-potrebnost-vneshnih-polzovateley-v-otsenke-platezhesposobnosti" TargetMode="External"/><Relationship Id="rId47" Type="http://schemas.openxmlformats.org/officeDocument/2006/relationships/hyperlink" Target="http://qsp.su/tools/onlinehelp/about_license_gpl_russian.html" TargetMode="External"/><Relationship Id="rId50" Type="http://schemas.openxmlformats.org/officeDocument/2006/relationships/hyperlink" Target="http://www.infolex.narod.ru/gpl_gnu/gplrus.html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moluch.ru/archive/281/63418/" TargetMode="External"/><Relationship Id="rId2" Type="http://schemas.openxmlformats.org/officeDocument/2006/relationships/styles" Target="styles.xml"/><Relationship Id="rId16" Type="http://schemas.openxmlformats.org/officeDocument/2006/relationships/hyperlink" Target="http://e-journal.omgau.ru/images/issues/2018/4/00631.pdf" TargetMode="External"/><Relationship Id="rId29" Type="http://schemas.openxmlformats.org/officeDocument/2006/relationships/hyperlink" Target="https://www.fin-izdat.ru/journal/fc/detail.php?ID=73223" TargetMode="External"/><Relationship Id="rId11" Type="http://schemas.openxmlformats.org/officeDocument/2006/relationships/hyperlink" Target="https://cyberleninka.ru/article/n/otsenka-osnovnyh-sredstv-pri-analize-finansovogo-sostoyaniya-organizatsii-na-primere-gp-poltavskoe-drsu" TargetMode="External"/><Relationship Id="rId24" Type="http://schemas.openxmlformats.org/officeDocument/2006/relationships/hyperlink" Target="https://cyberleninka.ru/article/n/k-voprosu-o-proizvoditelnosti-truda-2" TargetMode="External"/><Relationship Id="rId32" Type="http://schemas.openxmlformats.org/officeDocument/2006/relationships/hyperlink" Target="https://cyberleninka.ru/article/n/sistema-klyuchevyh-pokazateley-ustoychivosti-torgovoy-organizatsii" TargetMode="External"/><Relationship Id="rId37" Type="http://schemas.openxmlformats.org/officeDocument/2006/relationships/hyperlink" Target="https://cyberleninka.ru/article/n/diagnostika-bankrotstva-predpriyatiy-sfery-stroitelstva-i-razrabotka-meropriyatiy-po-povysheniyu-finansovoy-ustoychivosti" TargetMode="External"/><Relationship Id="rId40" Type="http://schemas.openxmlformats.org/officeDocument/2006/relationships/hyperlink" Target="https://cyberleninka.ru/journal/n/azimut-nauchnyh-issledovaniy-ekonomika-i-upravlenie" TargetMode="External"/><Relationship Id="rId45" Type="http://schemas.openxmlformats.org/officeDocument/2006/relationships/hyperlink" Target="https://cyberleninka.ru/article/n/soderzhanie-i-ekonomicheskaya-suschnost-ponyatiya-platezhesposobnosti-predpriyatiya" TargetMode="External"/><Relationship Id="rId53" Type="http://schemas.openxmlformats.org/officeDocument/2006/relationships/hyperlink" Target="http://elibrary.ru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cyberleninka.ru/article/n/analiz-osnovnyh-sredstv-zao-oph-tsentralnoe-g-krasnodara/viewer" TargetMode="External"/><Relationship Id="rId19" Type="http://schemas.openxmlformats.org/officeDocument/2006/relationships/hyperlink" Target="https://cyberleninka.ru/article/n/upravlenie-tovarnym-assortimentom-v-usloviyah-kompleksnoy-modernizatsii-mashinostroitelnogo-proizvodstva" TargetMode="External"/><Relationship Id="rId31" Type="http://schemas.openxmlformats.org/officeDocument/2006/relationships/hyperlink" Target="https://cyberleninka.ru/article/n/riski-likvidnosti-v-kontekste-ustoychivogo-razvitiya-kommercheskoy-organizatsii" TargetMode="External"/><Relationship Id="rId44" Type="http://schemas.openxmlformats.org/officeDocument/2006/relationships/hyperlink" Target="https://cyberleninka.ru/article/n/aktualizatsiya-suschestvuyuschih-podhodov-k-opredeleniyu-prodolzhitelnosti-operatsionnogo-i-finansovogo-tsiklov" TargetMode="External"/><Relationship Id="rId52" Type="http://schemas.openxmlformats.org/officeDocument/2006/relationships/hyperlink" Target="http://sf-rf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analiz-effektivnosti-osnovnyh-sredstv-selskohozyaystvennyh-predpriyatiy" TargetMode="External"/><Relationship Id="rId14" Type="http://schemas.openxmlformats.org/officeDocument/2006/relationships/hyperlink" Target="https://www.fin-izdat.ru/journal/analiz/detail.php?ID=73937" TargetMode="External"/><Relationship Id="rId22" Type="http://schemas.openxmlformats.org/officeDocument/2006/relationships/hyperlink" Target="https://cyberleninka.ru/article/n/analiz-sovremennogo-sostoyaniya-proizvoditelnosti-truda-v-rossii-1" TargetMode="External"/><Relationship Id="rId27" Type="http://schemas.openxmlformats.org/officeDocument/2006/relationships/hyperlink" Target="https://www.fin-izdat.ru/journal/fc/detail.php?ID=73111" TargetMode="External"/><Relationship Id="rId30" Type="http://schemas.openxmlformats.org/officeDocument/2006/relationships/hyperlink" Target="https://cyberleninka.ru/article/n/kompleksnyy-analiz-ustoychivosti-deyatelnosti-organizatsii-metodologiya-i-tehnologiya-standartizatsii" TargetMode="External"/><Relationship Id="rId35" Type="http://schemas.openxmlformats.org/officeDocument/2006/relationships/hyperlink" Target="https://cyberleninka.ru/article/n/metody-identifikatsii-otsenki-i-ranzhirovaniya-finansovyh-riskov-v-neftyanoy-otrasli/viewer" TargetMode="External"/><Relationship Id="rId43" Type="http://schemas.openxmlformats.org/officeDocument/2006/relationships/hyperlink" Target="https://cyberleninka.ru/article/n/metodicheskie-podhody-k-opredeleniyu-normativnyh-znacheniy-finansovyh-koeffitsientov" TargetMode="External"/><Relationship Id="rId48" Type="http://schemas.openxmlformats.org/officeDocument/2006/relationships/hyperlink" Target="http://qsp.su/tools/onlinehelp/about_license_gpl_russian.html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cyberleninka.ru/article/n/analiz-osnovnyh-fondov-ekonomicheskih-subiektov/viewer" TargetMode="External"/><Relationship Id="rId51" Type="http://schemas.openxmlformats.org/officeDocument/2006/relationships/hyperlink" Target="https://arb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cyberleninka.ru/article/n/sovershenstvovanie-upravleniya-vneoborotnymi-aktivami-organizatsii/viewer" TargetMode="External"/><Relationship Id="rId17" Type="http://schemas.openxmlformats.org/officeDocument/2006/relationships/hyperlink" Target="https://cyberleninka.ru/article/n/ekonomicheskiy-potentsial-predpriyatiya-analiz-sovremennyh-nauchnyh-podhodov-k-issledovaniyu-i-otsenke-deyatelnosti-predpriyatiya/viewer" TargetMode="External"/><Relationship Id="rId25" Type="http://schemas.openxmlformats.org/officeDocument/2006/relationships/hyperlink" Target="https://www.fin-izdat.ru/journal/digest/detail.php?ID=76160" TargetMode="External"/><Relationship Id="rId33" Type="http://schemas.openxmlformats.org/officeDocument/2006/relationships/hyperlink" Target="https://cyberleninka.ru/article/n/sistemy-klyuchevyh-pokazateley-effektivnosti-v-strategii-ustoychivogo-razvitiya-torgovoy-organizatsii" TargetMode="External"/><Relationship Id="rId38" Type="http://schemas.openxmlformats.org/officeDocument/2006/relationships/hyperlink" Target="https://cyberleninka.ru/article/n/metody-identifikatsii-otsenki-i-ranzhirovaniya-finansovyh-riskov-v-neftyanoy-otrasli/viewer" TargetMode="External"/><Relationship Id="rId46" Type="http://schemas.openxmlformats.org/officeDocument/2006/relationships/hyperlink" Target="http://qsp.su/tools/onlinehelp/about_license_gpl_russian.html" TargetMode="External"/><Relationship Id="rId20" Type="http://schemas.openxmlformats.org/officeDocument/2006/relationships/hyperlink" Target="https://cyberleninka.ru/article/n/metodicheskie-voprosy-issledovaniya-perspektivnosti-tovarnogo-assortimenta-mashinostroitelnyh-predpriyatiy-v-sovremennyh-usloviyah/%20viewer" TargetMode="External"/><Relationship Id="rId41" Type="http://schemas.openxmlformats.org/officeDocument/2006/relationships/hyperlink" Target="https://cyberleninka.ru/article/n/buhgalterskiy-balans-kak-informatsionnaya-baza-dlya-analiza-aktivov-predpriyatiya" TargetMode="External"/><Relationship Id="rId54" Type="http://schemas.openxmlformats.org/officeDocument/2006/relationships/hyperlink" Target="http://www.iprbookshop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analiz-trudovyh-resursov" TargetMode="External"/><Relationship Id="rId15" Type="http://schemas.openxmlformats.org/officeDocument/2006/relationships/hyperlink" Target="https://cyberleninka.ru/article/n/oborotnyy-kapital-na-proizvodstve-analiz-i-effektivnoe-ispolzovanie" TargetMode="External"/><Relationship Id="rId23" Type="http://schemas.openxmlformats.org/officeDocument/2006/relationships/hyperlink" Target="https://cyberleninka.ru/article/n/vzaimosvyaz-zarabotnoy-platy-i-proizvoditelnosti-truda-tendentsii-v-usloviyah-tsifrovizatsii-ekonomiki" TargetMode="External"/><Relationship Id="rId28" Type="http://schemas.openxmlformats.org/officeDocument/2006/relationships/hyperlink" Target="https://www.fin-izdat.ru/journal/fc/detail.php?ID=74108" TargetMode="External"/><Relationship Id="rId36" Type="http://schemas.openxmlformats.org/officeDocument/2006/relationships/hyperlink" Target="https://cyberleninka.ru/journal/n/azimut-nauchnyh-issledovaniy-ekonomika-i-upravlenie" TargetMode="External"/><Relationship Id="rId49" Type="http://schemas.openxmlformats.org/officeDocument/2006/relationships/hyperlink" Target="http://qsp.su/tools/onlinehelp/about_license_gpl_russia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21</Pages>
  <Words>12421</Words>
  <Characters>70804</Characters>
  <Application>Microsoft Office Word</Application>
  <DocSecurity>0</DocSecurity>
  <Lines>590</Lines>
  <Paragraphs>166</Paragraphs>
  <ScaleCrop>false</ScaleCrop>
  <Company/>
  <LinksUpToDate>false</LinksUpToDate>
  <CharactersWithSpaces>83059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21</cp:revision>
  <dcterms:created xsi:type="dcterms:W3CDTF">2022-01-27T13:29:00Z</dcterms:created>
  <dcterms:modified xsi:type="dcterms:W3CDTF">2023-04-24T18:43:00Z</dcterms:modified>
</cp:coreProperties>
</file>